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BAE" w:rsidRPr="00D44665" w:rsidRDefault="00DB5BAE" w:rsidP="00463CE0">
      <w:pPr>
        <w:pStyle w:val="Heading21"/>
        <w:keepNext/>
        <w:keepLines/>
        <w:shd w:val="clear" w:color="auto" w:fill="auto"/>
        <w:spacing w:before="120" w:after="120" w:line="240" w:lineRule="auto"/>
        <w:jc w:val="center"/>
        <w:rPr>
          <w:rStyle w:val="Heading20"/>
          <w:b/>
          <w:color w:val="000000"/>
          <w:spacing w:val="20"/>
          <w:sz w:val="32"/>
          <w:lang w:eastAsia="ro-RO"/>
        </w:rPr>
      </w:pPr>
      <w:r w:rsidRPr="00D44665">
        <w:rPr>
          <w:rStyle w:val="Heading20"/>
          <w:b/>
          <w:color w:val="000000"/>
          <w:spacing w:val="20"/>
          <w:sz w:val="32"/>
          <w:lang w:eastAsia="ro-RO"/>
        </w:rPr>
        <w:t>M E M O R I U   D E   P R E Z E N T A R E</w:t>
      </w:r>
    </w:p>
    <w:p w:rsidR="00294B5B" w:rsidRPr="00D44665" w:rsidRDefault="00DB5BAE" w:rsidP="00463CE0">
      <w:pPr>
        <w:adjustRightInd w:val="0"/>
        <w:spacing w:line="240" w:lineRule="atLeast"/>
        <w:ind w:left="543" w:right="45"/>
        <w:jc w:val="center"/>
        <w:rPr>
          <w:rFonts w:ascii="Times New Roman" w:hAnsi="Times New Roman" w:cs="Times New Roman"/>
          <w:color w:val="191919"/>
        </w:rPr>
      </w:pPr>
      <w:r w:rsidRPr="00D44665">
        <w:rPr>
          <w:rFonts w:ascii="Times New Roman" w:hAnsi="Times New Roman" w:cs="Times New Roman"/>
          <w:color w:val="191919"/>
        </w:rPr>
        <w:t xml:space="preserve">conform Anexa 5 la Ordinul comun MMP nr.135/2010 </w:t>
      </w:r>
      <w:r w:rsidR="00E20129" w:rsidRPr="00D44665">
        <w:rPr>
          <w:rFonts w:ascii="Times New Roman" w:hAnsi="Times New Roman" w:cs="Times New Roman"/>
          <w:color w:val="191919"/>
        </w:rPr>
        <w:t>-</w:t>
      </w:r>
      <w:r w:rsidRPr="00D44665">
        <w:rPr>
          <w:rFonts w:ascii="Times New Roman" w:hAnsi="Times New Roman" w:cs="Times New Roman"/>
          <w:color w:val="191919"/>
        </w:rPr>
        <w:t xml:space="preserve"> pentru aprobarea Metodologiei de aplicare </w:t>
      </w:r>
    </w:p>
    <w:p w:rsidR="00DB5BAE" w:rsidRPr="00D44665" w:rsidRDefault="00DB5BAE" w:rsidP="00463CE0">
      <w:pPr>
        <w:adjustRightInd w:val="0"/>
        <w:spacing w:line="240" w:lineRule="atLeast"/>
        <w:ind w:left="543" w:right="45"/>
        <w:jc w:val="center"/>
        <w:rPr>
          <w:rFonts w:ascii="Times New Roman" w:hAnsi="Times New Roman" w:cs="Times New Roman"/>
          <w:color w:val="191919"/>
        </w:rPr>
      </w:pPr>
      <w:r w:rsidRPr="00D44665">
        <w:rPr>
          <w:rFonts w:ascii="Times New Roman" w:hAnsi="Times New Roman" w:cs="Times New Roman"/>
          <w:color w:val="191919"/>
        </w:rPr>
        <w:t>a evaluării impactului asupra mediului pentru proiecte publice şi private</w:t>
      </w:r>
      <w:r w:rsidR="004B6334">
        <w:rPr>
          <w:rFonts w:ascii="Times New Roman" w:hAnsi="Times New Roman" w:cs="Times New Roman"/>
          <w:color w:val="191919"/>
        </w:rPr>
        <w:br/>
      </w:r>
      <w:r w:rsidRPr="00D44665">
        <w:rPr>
          <w:rFonts w:ascii="Times New Roman" w:hAnsi="Times New Roman" w:cs="Times New Roman"/>
          <w:color w:val="191919"/>
        </w:rPr>
        <w:t>(M</w:t>
      </w:r>
      <w:r w:rsidR="00E20129" w:rsidRPr="00D44665">
        <w:rPr>
          <w:rFonts w:ascii="Times New Roman" w:hAnsi="Times New Roman" w:cs="Times New Roman"/>
          <w:color w:val="191919"/>
        </w:rPr>
        <w:t>.O.</w:t>
      </w:r>
      <w:r w:rsidRPr="00D44665">
        <w:rPr>
          <w:rFonts w:ascii="Times New Roman" w:hAnsi="Times New Roman" w:cs="Times New Roman"/>
          <w:color w:val="191919"/>
        </w:rPr>
        <w:t xml:space="preserve"> nr. 274/27.04.2010)</w:t>
      </w:r>
    </w:p>
    <w:p w:rsidR="00DB5BAE" w:rsidRPr="00D44665" w:rsidRDefault="00DB5BAE" w:rsidP="00463CE0">
      <w:pPr>
        <w:adjustRightInd w:val="0"/>
        <w:spacing w:line="240" w:lineRule="atLeast"/>
        <w:ind w:left="905" w:right="588"/>
        <w:jc w:val="center"/>
        <w:rPr>
          <w:rFonts w:ascii="Times New Roman" w:hAnsi="Times New Roman" w:cs="Times New Roman"/>
          <w:color w:val="191919"/>
        </w:rPr>
      </w:pPr>
      <w:r w:rsidRPr="00D44665">
        <w:rPr>
          <w:rFonts w:ascii="Times New Roman" w:hAnsi="Times New Roman" w:cs="Times New Roman"/>
          <w:color w:val="191919"/>
        </w:rPr>
        <w:t>pentru</w:t>
      </w:r>
    </w:p>
    <w:p w:rsidR="00DB5BAE" w:rsidRPr="00D44665" w:rsidRDefault="00DB5BAE" w:rsidP="00463CE0">
      <w:pPr>
        <w:adjustRightInd w:val="0"/>
        <w:spacing w:line="240" w:lineRule="atLeast"/>
        <w:ind w:left="905" w:right="588"/>
        <w:jc w:val="center"/>
        <w:rPr>
          <w:rFonts w:ascii="Times New Roman" w:hAnsi="Times New Roman" w:cs="Times New Roman"/>
          <w:b/>
          <w:color w:val="191919"/>
        </w:rPr>
      </w:pPr>
      <w:r w:rsidRPr="00D44665">
        <w:rPr>
          <w:rFonts w:ascii="Times New Roman" w:hAnsi="Times New Roman" w:cs="Times New Roman"/>
          <w:b/>
          <w:color w:val="191919"/>
        </w:rPr>
        <w:t>OBŢINEREA ACORDULUI DE MEDIU</w:t>
      </w:r>
    </w:p>
    <w:p w:rsidR="00DB5BAE" w:rsidRPr="00D44665" w:rsidRDefault="00DB5BAE" w:rsidP="00463CE0">
      <w:pPr>
        <w:adjustRightInd w:val="0"/>
        <w:spacing w:after="120"/>
        <w:ind w:left="907" w:right="590"/>
        <w:jc w:val="center"/>
        <w:rPr>
          <w:rFonts w:ascii="Times New Roman" w:hAnsi="Times New Roman" w:cs="Times New Roman"/>
          <w:color w:val="191919"/>
        </w:rPr>
      </w:pPr>
      <w:r w:rsidRPr="00D44665">
        <w:rPr>
          <w:rFonts w:ascii="Times New Roman" w:hAnsi="Times New Roman" w:cs="Times New Roman"/>
          <w:color w:val="191919"/>
        </w:rPr>
        <w:t>privind obiectivul de investiţie:</w:t>
      </w:r>
    </w:p>
    <w:p w:rsidR="00B44816" w:rsidRPr="00D44665" w:rsidRDefault="00F813BE" w:rsidP="002B7D1D">
      <w:pPr>
        <w:adjustRightInd w:val="0"/>
        <w:spacing w:before="60" w:line="240" w:lineRule="atLeast"/>
        <w:ind w:left="907" w:right="590"/>
        <w:jc w:val="center"/>
        <w:rPr>
          <w:rFonts w:ascii="Times New Roman" w:hAnsi="Times New Roman" w:cs="Times New Roman"/>
          <w:b/>
          <w:caps/>
          <w:color w:val="191919"/>
        </w:rPr>
      </w:pPr>
      <w:r w:rsidRPr="00D44665">
        <w:rPr>
          <w:rFonts w:ascii="Times New Roman" w:hAnsi="Times New Roman" w:cs="Times New Roman"/>
          <w:b/>
          <w:caps/>
          <w:color w:val="191919"/>
        </w:rPr>
        <w:t>Construire service si spalatorie auto,</w:t>
      </w:r>
      <w:r w:rsidRPr="00D44665">
        <w:rPr>
          <w:rFonts w:ascii="Times New Roman" w:hAnsi="Times New Roman" w:cs="Times New Roman"/>
          <w:b/>
          <w:caps/>
          <w:color w:val="191919"/>
        </w:rPr>
        <w:br/>
        <w:t>amenajari exterioare și imprejmuire teren</w:t>
      </w:r>
    </w:p>
    <w:p w:rsidR="00F813BE" w:rsidRPr="00D44665" w:rsidRDefault="00F813BE" w:rsidP="00F813BE">
      <w:pPr>
        <w:adjustRightInd w:val="0"/>
        <w:spacing w:before="60" w:line="240" w:lineRule="atLeast"/>
        <w:ind w:left="907" w:right="590"/>
        <w:jc w:val="center"/>
        <w:rPr>
          <w:rFonts w:ascii="Times New Roman" w:hAnsi="Times New Roman" w:cs="Times New Roman"/>
          <w:caps/>
          <w:color w:val="191919"/>
        </w:rPr>
      </w:pPr>
      <w:r w:rsidRPr="00D44665">
        <w:rPr>
          <w:rFonts w:ascii="Times New Roman" w:hAnsi="Times New Roman" w:cs="Times New Roman"/>
          <w:caps/>
          <w:color w:val="191919"/>
        </w:rPr>
        <w:t>jud. Satu Mare, mun. Satu Mare</w:t>
      </w:r>
    </w:p>
    <w:p w:rsidR="00F813BE" w:rsidRPr="00D44665" w:rsidRDefault="00F813BE" w:rsidP="00F813BE">
      <w:pPr>
        <w:adjustRightInd w:val="0"/>
        <w:spacing w:before="60" w:line="240" w:lineRule="atLeast"/>
        <w:ind w:left="907" w:right="590"/>
        <w:jc w:val="center"/>
        <w:rPr>
          <w:rFonts w:ascii="Times New Roman" w:hAnsi="Times New Roman" w:cs="Times New Roman"/>
          <w:caps/>
          <w:color w:val="191919"/>
        </w:rPr>
      </w:pPr>
      <w:r w:rsidRPr="00D44665">
        <w:rPr>
          <w:rFonts w:ascii="Times New Roman" w:hAnsi="Times New Roman" w:cs="Times New Roman"/>
          <w:caps/>
          <w:color w:val="191919"/>
        </w:rPr>
        <w:t>Loc.</w:t>
      </w:r>
      <w:r w:rsidR="000A428E" w:rsidRPr="00D44665">
        <w:rPr>
          <w:rFonts w:ascii="Times New Roman" w:hAnsi="Times New Roman" w:cs="Times New Roman"/>
          <w:caps/>
          <w:color w:val="191919"/>
        </w:rPr>
        <w:t xml:space="preserve"> </w:t>
      </w:r>
      <w:r w:rsidRPr="00D44665">
        <w:rPr>
          <w:rFonts w:ascii="Times New Roman" w:hAnsi="Times New Roman" w:cs="Times New Roman"/>
          <w:caps/>
          <w:color w:val="191919"/>
        </w:rPr>
        <w:t>Petea, Nr.</w:t>
      </w:r>
      <w:r w:rsidR="000A428E" w:rsidRPr="00D44665">
        <w:rPr>
          <w:rFonts w:ascii="Times New Roman" w:hAnsi="Times New Roman" w:cs="Times New Roman"/>
          <w:caps/>
          <w:color w:val="191919"/>
        </w:rPr>
        <w:t xml:space="preserve"> </w:t>
      </w:r>
      <w:r w:rsidRPr="00D44665">
        <w:rPr>
          <w:rFonts w:ascii="Times New Roman" w:hAnsi="Times New Roman" w:cs="Times New Roman"/>
          <w:caps/>
          <w:color w:val="191919"/>
        </w:rPr>
        <w:t>cadastral 101911, topografic 291/12, 291/13</w:t>
      </w:r>
    </w:p>
    <w:p w:rsidR="00DB5BAE" w:rsidRPr="00D44665" w:rsidRDefault="00DB5BAE" w:rsidP="00463CE0">
      <w:pPr>
        <w:adjustRightInd w:val="0"/>
        <w:spacing w:line="240" w:lineRule="atLeast"/>
        <w:ind w:firstLine="225"/>
        <w:jc w:val="both"/>
        <w:rPr>
          <w:rFonts w:ascii="Times New Roman" w:hAnsi="Times New Roman" w:cs="Times New Roman"/>
          <w:color w:val="191919"/>
        </w:rPr>
      </w:pPr>
    </w:p>
    <w:p w:rsidR="00DB5BAE" w:rsidRPr="00D44665" w:rsidRDefault="00DB5BAE" w:rsidP="00463CE0">
      <w:pPr>
        <w:adjustRightInd w:val="0"/>
        <w:spacing w:line="240" w:lineRule="atLeast"/>
        <w:ind w:firstLine="225"/>
        <w:jc w:val="both"/>
        <w:rPr>
          <w:rFonts w:ascii="Times New Roman" w:hAnsi="Times New Roman" w:cs="Times New Roman"/>
          <w:color w:val="191919"/>
        </w:rPr>
      </w:pPr>
    </w:p>
    <w:p w:rsidR="00DB5BAE" w:rsidRPr="00D44665" w:rsidRDefault="00DB5BAE" w:rsidP="00463CE0">
      <w:pPr>
        <w:adjustRightInd w:val="0"/>
        <w:spacing w:line="240" w:lineRule="atLeast"/>
        <w:ind w:firstLine="225"/>
        <w:jc w:val="both"/>
        <w:rPr>
          <w:rFonts w:ascii="Times New Roman" w:hAnsi="Times New Roman" w:cs="Times New Roman"/>
          <w:color w:val="191919"/>
        </w:rPr>
      </w:pPr>
      <w:r w:rsidRPr="00D44665">
        <w:rPr>
          <w:rFonts w:ascii="Times New Roman" w:hAnsi="Times New Roman" w:cs="Times New Roman"/>
          <w:color w:val="191919"/>
        </w:rPr>
        <w:t> </w:t>
      </w:r>
    </w:p>
    <w:p w:rsidR="00B44816" w:rsidRPr="00D44665" w:rsidRDefault="00DB5BAE" w:rsidP="005E7803">
      <w:pPr>
        <w:numPr>
          <w:ilvl w:val="0"/>
          <w:numId w:val="17"/>
        </w:numPr>
        <w:adjustRightInd w:val="0"/>
        <w:spacing w:line="240" w:lineRule="atLeast"/>
        <w:ind w:left="284" w:hanging="284"/>
        <w:jc w:val="both"/>
        <w:rPr>
          <w:rFonts w:ascii="Times New Roman" w:hAnsi="Times New Roman" w:cs="Times New Roman"/>
          <w:b/>
          <w:color w:val="191919"/>
          <w:sz w:val="28"/>
          <w:szCs w:val="28"/>
        </w:rPr>
      </w:pPr>
      <w:r w:rsidRPr="00D44665">
        <w:rPr>
          <w:rFonts w:ascii="Times New Roman" w:hAnsi="Times New Roman" w:cs="Times New Roman"/>
          <w:b/>
          <w:color w:val="191919"/>
          <w:sz w:val="28"/>
          <w:szCs w:val="28"/>
        </w:rPr>
        <w:t>DENUMIREA PROIECTULUI</w:t>
      </w:r>
    </w:p>
    <w:p w:rsidR="00492E12" w:rsidRPr="00D44665" w:rsidRDefault="00492E12" w:rsidP="00B44816">
      <w:pPr>
        <w:adjustRightInd w:val="0"/>
        <w:spacing w:line="240" w:lineRule="atLeast"/>
        <w:ind w:left="1080"/>
        <w:jc w:val="both"/>
        <w:rPr>
          <w:rFonts w:ascii="Times New Roman" w:hAnsi="Times New Roman" w:cs="Times New Roman"/>
          <w:color w:val="191919"/>
        </w:rPr>
      </w:pPr>
    </w:p>
    <w:p w:rsidR="00F813BE" w:rsidRPr="00D44665" w:rsidRDefault="00F813BE" w:rsidP="00F813BE">
      <w:pPr>
        <w:adjustRightInd w:val="0"/>
        <w:spacing w:line="240" w:lineRule="atLeast"/>
        <w:ind w:left="1080"/>
        <w:jc w:val="center"/>
        <w:rPr>
          <w:rFonts w:ascii="Times New Roman" w:hAnsi="Times New Roman" w:cs="Times New Roman"/>
          <w:caps/>
          <w:color w:val="191919"/>
        </w:rPr>
      </w:pPr>
      <w:r w:rsidRPr="00D44665">
        <w:rPr>
          <w:rFonts w:ascii="Times New Roman" w:hAnsi="Times New Roman" w:cs="Times New Roman"/>
          <w:caps/>
          <w:color w:val="191919"/>
        </w:rPr>
        <w:t>Construire service si spalatorie auto,</w:t>
      </w:r>
      <w:r w:rsidRPr="00D44665">
        <w:rPr>
          <w:rFonts w:ascii="Times New Roman" w:hAnsi="Times New Roman" w:cs="Times New Roman"/>
          <w:caps/>
          <w:color w:val="191919"/>
        </w:rPr>
        <w:br/>
        <w:t>amenajari exterioare și imprejmuire teren</w:t>
      </w:r>
    </w:p>
    <w:p w:rsidR="00016507" w:rsidRPr="00D44665" w:rsidRDefault="00016507" w:rsidP="00463CE0">
      <w:pPr>
        <w:adjustRightInd w:val="0"/>
        <w:spacing w:line="240" w:lineRule="atLeast"/>
        <w:jc w:val="both"/>
        <w:rPr>
          <w:rFonts w:ascii="Times New Roman" w:hAnsi="Times New Roman" w:cs="Times New Roman"/>
          <w:b/>
          <w:color w:val="191919"/>
        </w:rPr>
      </w:pPr>
    </w:p>
    <w:p w:rsidR="00016507" w:rsidRPr="00D44665" w:rsidRDefault="00016507" w:rsidP="00463CE0">
      <w:pPr>
        <w:adjustRightInd w:val="0"/>
        <w:spacing w:line="240" w:lineRule="atLeast"/>
        <w:jc w:val="both"/>
        <w:rPr>
          <w:rFonts w:ascii="Times New Roman" w:hAnsi="Times New Roman" w:cs="Times New Roman"/>
          <w:b/>
          <w:color w:val="191919"/>
        </w:rPr>
      </w:pPr>
    </w:p>
    <w:p w:rsidR="00DB5BAE" w:rsidRPr="00D44665" w:rsidRDefault="00DB5BAE" w:rsidP="00463CE0">
      <w:pPr>
        <w:adjustRightInd w:val="0"/>
        <w:spacing w:line="240" w:lineRule="atLeast"/>
        <w:jc w:val="both"/>
        <w:rPr>
          <w:rFonts w:ascii="Times New Roman" w:hAnsi="Times New Roman" w:cs="Times New Roman"/>
          <w:b/>
          <w:color w:val="191919"/>
          <w:sz w:val="28"/>
          <w:szCs w:val="28"/>
        </w:rPr>
      </w:pPr>
      <w:r w:rsidRPr="00D44665">
        <w:rPr>
          <w:rFonts w:ascii="Times New Roman" w:hAnsi="Times New Roman" w:cs="Times New Roman"/>
          <w:b/>
          <w:color w:val="191919"/>
          <w:sz w:val="28"/>
          <w:szCs w:val="28"/>
        </w:rPr>
        <w:t>II. TITULAR  </w:t>
      </w:r>
    </w:p>
    <w:p w:rsidR="00492E12" w:rsidRPr="00D44665" w:rsidRDefault="00492E12" w:rsidP="00294B5B">
      <w:pPr>
        <w:adjustRightInd w:val="0"/>
        <w:spacing w:before="180" w:line="240" w:lineRule="atLeast"/>
        <w:jc w:val="both"/>
        <w:rPr>
          <w:rFonts w:ascii="Times New Roman" w:hAnsi="Times New Roman" w:cs="Times New Roman"/>
          <w:b/>
          <w:color w:val="191919"/>
        </w:rPr>
      </w:pPr>
    </w:p>
    <w:p w:rsidR="00DB5BAE" w:rsidRPr="00D44665" w:rsidRDefault="00DB5BAE" w:rsidP="00294B5B">
      <w:pPr>
        <w:adjustRightInd w:val="0"/>
        <w:spacing w:before="180" w:line="240" w:lineRule="atLeast"/>
        <w:jc w:val="both"/>
        <w:rPr>
          <w:rFonts w:ascii="Times New Roman" w:hAnsi="Times New Roman" w:cs="Times New Roman"/>
          <w:b/>
          <w:color w:val="191919"/>
        </w:rPr>
      </w:pPr>
      <w:r w:rsidRPr="00D44665">
        <w:rPr>
          <w:rFonts w:ascii="Times New Roman" w:hAnsi="Times New Roman" w:cs="Times New Roman"/>
          <w:b/>
          <w:color w:val="191919"/>
        </w:rPr>
        <w:t>Numele beneficiarului:</w:t>
      </w:r>
      <w:r w:rsidR="009C48BD" w:rsidRPr="00D44665">
        <w:rPr>
          <w:rFonts w:ascii="Times New Roman" w:hAnsi="Times New Roman" w:cs="Times New Roman"/>
          <w:b/>
          <w:color w:val="191919"/>
        </w:rPr>
        <w:t xml:space="preserve"> </w:t>
      </w:r>
      <w:r w:rsidR="00F813BE" w:rsidRPr="00D44665">
        <w:rPr>
          <w:rFonts w:ascii="Times New Roman" w:hAnsi="Times New Roman" w:cs="Times New Roman"/>
        </w:rPr>
        <w:t>S.C. WAD SPED TRANS S.R.L.</w:t>
      </w:r>
    </w:p>
    <w:p w:rsidR="009C48BD" w:rsidRPr="00D44665" w:rsidRDefault="009C48BD" w:rsidP="00294B5B">
      <w:pPr>
        <w:adjustRightInd w:val="0"/>
        <w:spacing w:before="180" w:line="240" w:lineRule="atLeast"/>
        <w:jc w:val="both"/>
        <w:rPr>
          <w:rFonts w:ascii="Times New Roman" w:hAnsi="Times New Roman" w:cs="Times New Roman"/>
          <w:b/>
          <w:color w:val="191919"/>
        </w:rPr>
      </w:pPr>
      <w:r w:rsidRPr="00D44665">
        <w:rPr>
          <w:rFonts w:ascii="Times New Roman" w:hAnsi="Times New Roman" w:cs="Times New Roman"/>
          <w:b/>
          <w:color w:val="191919"/>
        </w:rPr>
        <w:t>A</w:t>
      </w:r>
      <w:r w:rsidR="00DB5BAE" w:rsidRPr="00D44665">
        <w:rPr>
          <w:rFonts w:ascii="Times New Roman" w:hAnsi="Times New Roman" w:cs="Times New Roman"/>
          <w:b/>
          <w:color w:val="191919"/>
        </w:rPr>
        <w:t>dresa poştală</w:t>
      </w:r>
      <w:r w:rsidRPr="00D44665">
        <w:rPr>
          <w:rFonts w:ascii="Times New Roman" w:hAnsi="Times New Roman" w:cs="Times New Roman"/>
          <w:b/>
          <w:color w:val="191919"/>
        </w:rPr>
        <w:t xml:space="preserve">: </w:t>
      </w:r>
      <w:r w:rsidRPr="00D44665">
        <w:rPr>
          <w:rFonts w:ascii="Times New Roman" w:hAnsi="Times New Roman" w:cs="Times New Roman"/>
          <w:color w:val="191919"/>
        </w:rPr>
        <w:t xml:space="preserve">Satu </w:t>
      </w:r>
      <w:r w:rsidRPr="00D44665">
        <w:rPr>
          <w:rFonts w:ascii="Times New Roman" w:hAnsi="Times New Roman" w:cs="Times New Roman"/>
        </w:rPr>
        <w:t xml:space="preserve">Mare, </w:t>
      </w:r>
      <w:r w:rsidR="00F813BE" w:rsidRPr="00D44665">
        <w:rPr>
          <w:rFonts w:ascii="Times New Roman" w:hAnsi="Times New Roman" w:cs="Times New Roman"/>
        </w:rPr>
        <w:t>st</w:t>
      </w:r>
      <w:bookmarkStart w:id="0" w:name="_GoBack"/>
      <w:bookmarkEnd w:id="0"/>
      <w:r w:rsidR="00F813BE" w:rsidRPr="00D44665">
        <w:rPr>
          <w:rFonts w:ascii="Times New Roman" w:hAnsi="Times New Roman" w:cs="Times New Roman"/>
        </w:rPr>
        <w:t>r.</w:t>
      </w:r>
      <w:r w:rsidR="00AF08A9" w:rsidRPr="00D44665">
        <w:rPr>
          <w:rFonts w:ascii="Times New Roman" w:hAnsi="Times New Roman" w:cs="Times New Roman"/>
        </w:rPr>
        <w:t xml:space="preserve"> </w:t>
      </w:r>
      <w:r w:rsidR="0019594F">
        <w:rPr>
          <w:rFonts w:ascii="Times New Roman" w:hAnsi="Times New Roman" w:cs="Times New Roman"/>
        </w:rPr>
        <w:t>Ceahlăului nr. 3, apt. 4</w:t>
      </w:r>
      <w:r w:rsidR="001472B5">
        <w:rPr>
          <w:rFonts w:ascii="Times New Roman" w:hAnsi="Times New Roman" w:cs="Times New Roman"/>
        </w:rPr>
        <w:t xml:space="preserve">, </w:t>
      </w:r>
      <w:r w:rsidR="0019594F">
        <w:rPr>
          <w:rFonts w:ascii="Times New Roman" w:hAnsi="Times New Roman" w:cs="Times New Roman"/>
        </w:rPr>
        <w:t>jud. Satu Mare</w:t>
      </w:r>
    </w:p>
    <w:p w:rsidR="00DB5BAE" w:rsidRPr="00D44665" w:rsidRDefault="009C48BD" w:rsidP="00294B5B">
      <w:pPr>
        <w:adjustRightInd w:val="0"/>
        <w:spacing w:before="180" w:line="240" w:lineRule="atLeast"/>
        <w:jc w:val="both"/>
        <w:rPr>
          <w:rFonts w:ascii="Times New Roman" w:hAnsi="Times New Roman" w:cs="Times New Roman"/>
        </w:rPr>
      </w:pPr>
      <w:r w:rsidRPr="00D44665">
        <w:rPr>
          <w:rFonts w:ascii="Times New Roman" w:hAnsi="Times New Roman" w:cs="Times New Roman"/>
          <w:b/>
          <w:color w:val="191919"/>
        </w:rPr>
        <w:t>N</w:t>
      </w:r>
      <w:r w:rsidR="00DB5BAE" w:rsidRPr="00D44665">
        <w:rPr>
          <w:rFonts w:ascii="Times New Roman" w:hAnsi="Times New Roman" w:cs="Times New Roman"/>
          <w:b/>
          <w:color w:val="191919"/>
        </w:rPr>
        <w:t>umele persoanelor de contact</w:t>
      </w:r>
      <w:r w:rsidRPr="00D44665">
        <w:rPr>
          <w:rFonts w:ascii="Times New Roman" w:hAnsi="Times New Roman" w:cs="Times New Roman"/>
          <w:b/>
          <w:color w:val="191919"/>
        </w:rPr>
        <w:t xml:space="preserve">: </w:t>
      </w:r>
      <w:r w:rsidR="001472B5">
        <w:rPr>
          <w:rFonts w:ascii="Times New Roman" w:hAnsi="Times New Roman" w:cs="Times New Roman"/>
        </w:rPr>
        <w:t>Agrigoroaei Sorin, telefon 0753.795.401</w:t>
      </w:r>
    </w:p>
    <w:p w:rsidR="00DB5BAE" w:rsidRPr="00D44665" w:rsidRDefault="009C48BD" w:rsidP="00294B5B">
      <w:pPr>
        <w:adjustRightInd w:val="0"/>
        <w:spacing w:before="180"/>
        <w:jc w:val="both"/>
        <w:rPr>
          <w:rFonts w:ascii="Times New Roman" w:hAnsi="Times New Roman" w:cs="Times New Roman"/>
          <w:color w:val="191919"/>
        </w:rPr>
      </w:pPr>
      <w:r w:rsidRPr="00D44665">
        <w:rPr>
          <w:rFonts w:ascii="Times New Roman" w:hAnsi="Times New Roman" w:cs="Times New Roman"/>
          <w:b/>
          <w:color w:val="191919"/>
        </w:rPr>
        <w:t>D</w:t>
      </w:r>
      <w:r w:rsidR="00DB5BAE" w:rsidRPr="00D44665">
        <w:rPr>
          <w:rFonts w:ascii="Times New Roman" w:hAnsi="Times New Roman" w:cs="Times New Roman"/>
          <w:b/>
          <w:color w:val="191919"/>
        </w:rPr>
        <w:t>irector/manager/administrator:</w:t>
      </w:r>
      <w:r w:rsidR="00DB5BAE" w:rsidRPr="00D44665">
        <w:rPr>
          <w:rFonts w:ascii="Times New Roman" w:hAnsi="Times New Roman" w:cs="Times New Roman"/>
          <w:color w:val="191919"/>
        </w:rPr>
        <w:t xml:space="preserve"> </w:t>
      </w:r>
      <w:r w:rsidR="001472B5">
        <w:rPr>
          <w:rFonts w:ascii="Times New Roman" w:hAnsi="Times New Roman" w:cs="Times New Roman"/>
        </w:rPr>
        <w:t>Kugler Ioan</w:t>
      </w:r>
    </w:p>
    <w:p w:rsidR="00DB5BAE" w:rsidRPr="00D44665" w:rsidRDefault="009C48BD" w:rsidP="00294B5B">
      <w:pPr>
        <w:adjustRightInd w:val="0"/>
        <w:spacing w:before="180"/>
        <w:jc w:val="both"/>
        <w:rPr>
          <w:rFonts w:ascii="Times New Roman" w:hAnsi="Times New Roman" w:cs="Times New Roman"/>
          <w:color w:val="191919"/>
        </w:rPr>
      </w:pPr>
      <w:r w:rsidRPr="00D44665">
        <w:rPr>
          <w:rFonts w:ascii="Times New Roman" w:hAnsi="Times New Roman" w:cs="Times New Roman"/>
          <w:b/>
          <w:color w:val="191919"/>
        </w:rPr>
        <w:t>R</w:t>
      </w:r>
      <w:r w:rsidR="00DB5BAE" w:rsidRPr="00D44665">
        <w:rPr>
          <w:rFonts w:ascii="Times New Roman" w:hAnsi="Times New Roman" w:cs="Times New Roman"/>
          <w:b/>
          <w:color w:val="191919"/>
        </w:rPr>
        <w:t>esponsabil pentru protecţia mediului</w:t>
      </w:r>
      <w:r w:rsidR="00DB5BAE" w:rsidRPr="00D44665">
        <w:rPr>
          <w:rFonts w:ascii="Times New Roman" w:hAnsi="Times New Roman" w:cs="Times New Roman"/>
          <w:color w:val="191919"/>
        </w:rPr>
        <w:t xml:space="preserve">: </w:t>
      </w:r>
      <w:r w:rsidR="001472B5">
        <w:rPr>
          <w:rFonts w:ascii="Times New Roman" w:hAnsi="Times New Roman" w:cs="Times New Roman"/>
        </w:rPr>
        <w:t>Kugler Ioan</w:t>
      </w:r>
    </w:p>
    <w:p w:rsidR="00016507" w:rsidRPr="00D44665" w:rsidRDefault="00016507" w:rsidP="00463CE0">
      <w:pPr>
        <w:adjustRightInd w:val="0"/>
        <w:spacing w:line="240" w:lineRule="atLeast"/>
        <w:jc w:val="both"/>
        <w:rPr>
          <w:rFonts w:ascii="Times New Roman" w:hAnsi="Times New Roman" w:cs="Times New Roman"/>
          <w:b/>
          <w:color w:val="191919"/>
        </w:rPr>
      </w:pPr>
    </w:p>
    <w:p w:rsidR="00016507" w:rsidRPr="00D44665" w:rsidRDefault="00016507" w:rsidP="00463CE0">
      <w:pPr>
        <w:adjustRightInd w:val="0"/>
        <w:spacing w:line="240" w:lineRule="atLeast"/>
        <w:jc w:val="both"/>
        <w:rPr>
          <w:rFonts w:ascii="Times New Roman" w:hAnsi="Times New Roman" w:cs="Times New Roman"/>
          <w:b/>
          <w:color w:val="191919"/>
        </w:rPr>
      </w:pPr>
    </w:p>
    <w:p w:rsidR="00DB5BAE" w:rsidRPr="00D44665" w:rsidRDefault="00DB5BAE" w:rsidP="00463CE0">
      <w:pPr>
        <w:adjustRightInd w:val="0"/>
        <w:spacing w:line="240" w:lineRule="atLeast"/>
        <w:jc w:val="both"/>
        <w:rPr>
          <w:rFonts w:ascii="Times New Roman" w:hAnsi="Times New Roman" w:cs="Times New Roman"/>
          <w:b/>
          <w:color w:val="191919"/>
          <w:sz w:val="28"/>
          <w:szCs w:val="28"/>
        </w:rPr>
      </w:pPr>
      <w:r w:rsidRPr="00D44665">
        <w:rPr>
          <w:rFonts w:ascii="Times New Roman" w:hAnsi="Times New Roman" w:cs="Times New Roman"/>
          <w:b/>
          <w:color w:val="191919"/>
          <w:sz w:val="28"/>
          <w:szCs w:val="28"/>
        </w:rPr>
        <w:t>III. DESCRIEREA PROIECTULUI:</w:t>
      </w:r>
    </w:p>
    <w:p w:rsidR="00DB5BAE" w:rsidRPr="00D44665" w:rsidRDefault="00DB5BAE" w:rsidP="00463CE0">
      <w:pPr>
        <w:adjustRightInd w:val="0"/>
        <w:spacing w:line="240" w:lineRule="atLeast"/>
        <w:jc w:val="both"/>
        <w:rPr>
          <w:rFonts w:ascii="Times New Roman" w:hAnsi="Times New Roman" w:cs="Times New Roman"/>
          <w:b/>
          <w:color w:val="191919"/>
        </w:rPr>
      </w:pPr>
    </w:p>
    <w:p w:rsidR="00DB5BAE" w:rsidRPr="00D44665" w:rsidRDefault="00DB5BAE" w:rsidP="00463CE0">
      <w:pPr>
        <w:adjustRightInd w:val="0"/>
        <w:spacing w:line="240" w:lineRule="atLeast"/>
        <w:jc w:val="both"/>
        <w:rPr>
          <w:rFonts w:ascii="Times New Roman" w:hAnsi="Times New Roman" w:cs="Times New Roman"/>
          <w:b/>
          <w:color w:val="191919"/>
        </w:rPr>
      </w:pPr>
      <w:r w:rsidRPr="00D44665">
        <w:rPr>
          <w:rFonts w:ascii="Times New Roman" w:hAnsi="Times New Roman" w:cs="Times New Roman"/>
          <w:b/>
          <w:color w:val="191919"/>
        </w:rPr>
        <w:t>Rezumatul proiectului, justificarea necesităţii proiectului</w:t>
      </w:r>
    </w:p>
    <w:p w:rsidR="00DB5BAE" w:rsidRPr="00D44665" w:rsidRDefault="00DB5BAE" w:rsidP="00EF4A87">
      <w:pPr>
        <w:pStyle w:val="Frspaiere"/>
        <w:spacing w:before="120"/>
        <w:jc w:val="both"/>
        <w:rPr>
          <w:rFonts w:ascii="Times New Roman" w:hAnsi="Times New Roman"/>
          <w:noProof/>
          <w:sz w:val="24"/>
          <w:szCs w:val="24"/>
        </w:rPr>
      </w:pPr>
      <w:r w:rsidRPr="00D44665">
        <w:rPr>
          <w:rFonts w:ascii="Times New Roman" w:hAnsi="Times New Roman"/>
          <w:noProof/>
          <w:sz w:val="24"/>
          <w:szCs w:val="24"/>
        </w:rPr>
        <w:t>Proiectul a fost intocmit pe baza temei cadru elaborata de beneficiar, respectându-se particularitatile terenului din punct de vedere al vecinatatilor, conditiilor geotehnice si conditiilor impuse prin certificatul de urbanism.</w:t>
      </w:r>
    </w:p>
    <w:p w:rsidR="00F813BE" w:rsidRPr="00D44665" w:rsidRDefault="00F813BE" w:rsidP="00EF4A87">
      <w:pPr>
        <w:pStyle w:val="Frspaiere"/>
        <w:spacing w:before="120"/>
        <w:jc w:val="both"/>
        <w:rPr>
          <w:rFonts w:ascii="Times New Roman" w:hAnsi="Times New Roman"/>
          <w:noProof/>
          <w:sz w:val="24"/>
          <w:szCs w:val="24"/>
        </w:rPr>
      </w:pPr>
      <w:r w:rsidRPr="00D44665">
        <w:rPr>
          <w:rFonts w:ascii="Times New Roman" w:hAnsi="Times New Roman"/>
          <w:noProof/>
          <w:sz w:val="24"/>
          <w:szCs w:val="24"/>
        </w:rPr>
        <w:t>Se propune realizarea a doua constructii, cu functiunea de service si spalatorie auto, pentru automobile si autocamioane de mare tonaj - TIR. Terenul va fi amenjat si se va realiza o imprejmuire noua.</w:t>
      </w:r>
    </w:p>
    <w:p w:rsidR="00F813BE" w:rsidRPr="00D44665" w:rsidRDefault="00F813BE" w:rsidP="005E7803">
      <w:pPr>
        <w:pStyle w:val="Frspaiere"/>
        <w:spacing w:before="120"/>
        <w:ind w:firstLine="720"/>
        <w:jc w:val="both"/>
        <w:rPr>
          <w:rFonts w:ascii="Times New Roman" w:hAnsi="Times New Roman"/>
          <w:noProof/>
          <w:sz w:val="24"/>
          <w:szCs w:val="24"/>
        </w:rPr>
      </w:pPr>
    </w:p>
    <w:p w:rsidR="00B90A64" w:rsidRPr="00D44665" w:rsidRDefault="00B90A64" w:rsidP="00B90A64">
      <w:pPr>
        <w:pStyle w:val="Frspaiere"/>
        <w:spacing w:before="120"/>
        <w:jc w:val="both"/>
        <w:rPr>
          <w:rFonts w:ascii="Times New Roman" w:hAnsi="Times New Roman"/>
          <w:b/>
          <w:noProof/>
          <w:sz w:val="24"/>
          <w:szCs w:val="24"/>
        </w:rPr>
      </w:pPr>
      <w:r w:rsidRPr="00D44665">
        <w:rPr>
          <w:rFonts w:ascii="Times New Roman" w:hAnsi="Times New Roman"/>
          <w:b/>
          <w:noProof/>
          <w:sz w:val="24"/>
          <w:szCs w:val="24"/>
        </w:rPr>
        <w:t>Justificarea necesitatii proiectului</w:t>
      </w:r>
    </w:p>
    <w:p w:rsidR="00E162F8" w:rsidRPr="00D44665" w:rsidRDefault="00E162F8" w:rsidP="00EF4A87">
      <w:pPr>
        <w:pStyle w:val="Frspaiere"/>
        <w:spacing w:before="120"/>
        <w:jc w:val="both"/>
        <w:rPr>
          <w:rFonts w:ascii="Times New Roman" w:hAnsi="Times New Roman"/>
          <w:noProof/>
          <w:sz w:val="24"/>
          <w:szCs w:val="24"/>
        </w:rPr>
      </w:pPr>
      <w:r w:rsidRPr="00D44665">
        <w:rPr>
          <w:rFonts w:ascii="Times New Roman" w:hAnsi="Times New Roman"/>
          <w:noProof/>
          <w:sz w:val="24"/>
          <w:szCs w:val="24"/>
        </w:rPr>
        <w:t xml:space="preserve">Prin realizarea obiectivului propus se realizeaza diversificarea </w:t>
      </w:r>
      <w:r w:rsidR="00AF08A9" w:rsidRPr="00D44665">
        <w:rPr>
          <w:rFonts w:ascii="Times New Roman" w:hAnsi="Times New Roman"/>
          <w:noProof/>
          <w:sz w:val="24"/>
          <w:szCs w:val="24"/>
        </w:rPr>
        <w:t xml:space="preserve">gamei de </w:t>
      </w:r>
      <w:r w:rsidRPr="00D44665">
        <w:rPr>
          <w:rFonts w:ascii="Times New Roman" w:hAnsi="Times New Roman"/>
          <w:noProof/>
          <w:sz w:val="24"/>
          <w:szCs w:val="24"/>
        </w:rPr>
        <w:t xml:space="preserve">activitati economice din zona </w:t>
      </w:r>
      <w:r w:rsidR="00AF08A9" w:rsidRPr="00D44665">
        <w:rPr>
          <w:rFonts w:ascii="Times New Roman" w:hAnsi="Times New Roman"/>
          <w:noProof/>
          <w:sz w:val="24"/>
          <w:szCs w:val="24"/>
        </w:rPr>
        <w:t>prin</w:t>
      </w:r>
      <w:r w:rsidRPr="00D44665">
        <w:rPr>
          <w:rFonts w:ascii="Times New Roman" w:hAnsi="Times New Roman"/>
          <w:noProof/>
          <w:sz w:val="24"/>
          <w:szCs w:val="24"/>
        </w:rPr>
        <w:t xml:space="preserve"> crearea de noi surse </w:t>
      </w:r>
      <w:r w:rsidR="00920A8B" w:rsidRPr="00D44665">
        <w:rPr>
          <w:rFonts w:ascii="Times New Roman" w:hAnsi="Times New Roman"/>
          <w:noProof/>
          <w:sz w:val="24"/>
          <w:szCs w:val="24"/>
        </w:rPr>
        <w:t xml:space="preserve">aducatoare </w:t>
      </w:r>
      <w:r w:rsidRPr="00D44665">
        <w:rPr>
          <w:rFonts w:ascii="Times New Roman" w:hAnsi="Times New Roman"/>
          <w:noProof/>
          <w:sz w:val="24"/>
          <w:szCs w:val="24"/>
        </w:rPr>
        <w:t xml:space="preserve">de profit, </w:t>
      </w:r>
      <w:r w:rsidR="00AF08A9" w:rsidRPr="00D44665">
        <w:rPr>
          <w:rFonts w:ascii="Times New Roman" w:hAnsi="Times New Roman"/>
          <w:noProof/>
          <w:sz w:val="24"/>
          <w:szCs w:val="24"/>
        </w:rPr>
        <w:t>respectiv</w:t>
      </w:r>
      <w:r w:rsidRPr="00D44665">
        <w:rPr>
          <w:rFonts w:ascii="Times New Roman" w:hAnsi="Times New Roman"/>
          <w:noProof/>
          <w:sz w:val="24"/>
          <w:szCs w:val="24"/>
        </w:rPr>
        <w:t xml:space="preserve"> crearea de noi locuri de munca.</w:t>
      </w:r>
    </w:p>
    <w:p w:rsidR="00AF08A9" w:rsidRPr="00D44665" w:rsidRDefault="00AF08A9" w:rsidP="00B90A64">
      <w:pPr>
        <w:pStyle w:val="Frspaiere"/>
        <w:spacing w:before="120"/>
        <w:ind w:firstLine="720"/>
        <w:jc w:val="both"/>
        <w:rPr>
          <w:rFonts w:ascii="Times New Roman" w:hAnsi="Times New Roman"/>
          <w:noProof/>
          <w:sz w:val="24"/>
          <w:szCs w:val="24"/>
        </w:rPr>
      </w:pPr>
    </w:p>
    <w:p w:rsidR="00016507" w:rsidRPr="00D44665" w:rsidRDefault="00016507" w:rsidP="00463CE0">
      <w:pPr>
        <w:pStyle w:val="Frspaiere"/>
        <w:spacing w:before="120"/>
        <w:jc w:val="both"/>
        <w:rPr>
          <w:rFonts w:ascii="Times New Roman" w:hAnsi="Times New Roman"/>
          <w:noProof/>
          <w:sz w:val="24"/>
          <w:szCs w:val="24"/>
        </w:rPr>
      </w:pPr>
    </w:p>
    <w:p w:rsidR="00B90A64" w:rsidRPr="00D44665" w:rsidRDefault="00B90A64" w:rsidP="00463CE0">
      <w:pPr>
        <w:adjustRightInd w:val="0"/>
        <w:spacing w:line="240" w:lineRule="atLeast"/>
        <w:jc w:val="both"/>
        <w:rPr>
          <w:rFonts w:ascii="Times New Roman" w:hAnsi="Times New Roman" w:cs="Times New Roman"/>
          <w:b/>
          <w:color w:val="191919"/>
        </w:rPr>
      </w:pPr>
    </w:p>
    <w:p w:rsidR="00DB5BAE" w:rsidRPr="00D44665" w:rsidRDefault="00DB5BAE" w:rsidP="00463CE0">
      <w:pPr>
        <w:adjustRightInd w:val="0"/>
        <w:spacing w:line="240" w:lineRule="atLeast"/>
        <w:jc w:val="both"/>
        <w:rPr>
          <w:rFonts w:ascii="Times New Roman" w:hAnsi="Times New Roman" w:cs="Times New Roman"/>
          <w:b/>
          <w:color w:val="191919"/>
        </w:rPr>
      </w:pPr>
      <w:r w:rsidRPr="00D44665">
        <w:rPr>
          <w:rFonts w:ascii="Times New Roman" w:hAnsi="Times New Roman" w:cs="Times New Roman"/>
          <w:b/>
          <w:color w:val="191919"/>
        </w:rPr>
        <w:t xml:space="preserve">Planşe reprezentând limitele amplasamentului proiectului (inclusiv orice suprafaţă de teren solicitată pentru a fi folosită temporar) </w:t>
      </w:r>
    </w:p>
    <w:p w:rsidR="00DB5BAE" w:rsidRPr="00D44665" w:rsidRDefault="00037537" w:rsidP="00463CE0">
      <w:pPr>
        <w:pStyle w:val="Frspaiere"/>
        <w:spacing w:before="120"/>
        <w:ind w:left="907" w:firstLine="91"/>
        <w:rPr>
          <w:rFonts w:ascii="Times New Roman" w:hAnsi="Times New Roman"/>
          <w:sz w:val="24"/>
          <w:szCs w:val="24"/>
        </w:rPr>
      </w:pPr>
      <w:r w:rsidRPr="00D44665">
        <w:rPr>
          <w:rFonts w:ascii="Times New Roman" w:hAnsi="Times New Roman"/>
          <w:sz w:val="24"/>
          <w:szCs w:val="24"/>
        </w:rPr>
        <w:t xml:space="preserve">- </w:t>
      </w:r>
      <w:r w:rsidR="00DB5BAE" w:rsidRPr="00D44665">
        <w:rPr>
          <w:rFonts w:ascii="Times New Roman" w:hAnsi="Times New Roman"/>
          <w:sz w:val="24"/>
          <w:szCs w:val="24"/>
        </w:rPr>
        <w:t xml:space="preserve">Plan de </w:t>
      </w:r>
      <w:r w:rsidRPr="00D44665">
        <w:rPr>
          <w:rFonts w:ascii="Times New Roman" w:hAnsi="Times New Roman"/>
          <w:sz w:val="24"/>
          <w:szCs w:val="24"/>
        </w:rPr>
        <w:t>încadrare în localitate</w:t>
      </w:r>
      <w:r w:rsidR="00DB5BAE" w:rsidRPr="00D44665">
        <w:rPr>
          <w:rFonts w:ascii="Times New Roman" w:hAnsi="Times New Roman"/>
          <w:sz w:val="24"/>
          <w:szCs w:val="24"/>
        </w:rPr>
        <w:t xml:space="preserve"> </w:t>
      </w:r>
      <w:r w:rsidR="00DB5BAE" w:rsidRPr="00D44665">
        <w:rPr>
          <w:rFonts w:ascii="Times New Roman" w:hAnsi="Times New Roman"/>
          <w:sz w:val="24"/>
          <w:szCs w:val="24"/>
        </w:rPr>
        <w:tab/>
        <w:t>sc</w:t>
      </w:r>
      <w:r w:rsidRPr="00D44665">
        <w:rPr>
          <w:rFonts w:ascii="Times New Roman" w:hAnsi="Times New Roman"/>
          <w:sz w:val="24"/>
          <w:szCs w:val="24"/>
        </w:rPr>
        <w:t>.</w:t>
      </w:r>
      <w:r w:rsidR="00DB5BAE" w:rsidRPr="00D44665">
        <w:rPr>
          <w:rFonts w:ascii="Times New Roman" w:hAnsi="Times New Roman"/>
          <w:sz w:val="24"/>
          <w:szCs w:val="24"/>
        </w:rPr>
        <w:t xml:space="preserve"> 1 : </w:t>
      </w:r>
      <w:r w:rsidR="002B7D1D" w:rsidRPr="00D44665">
        <w:rPr>
          <w:rFonts w:ascii="Times New Roman" w:hAnsi="Times New Roman"/>
          <w:sz w:val="24"/>
          <w:szCs w:val="24"/>
        </w:rPr>
        <w:t>5</w:t>
      </w:r>
      <w:r w:rsidRPr="00D44665">
        <w:rPr>
          <w:rFonts w:ascii="Times New Roman" w:hAnsi="Times New Roman"/>
          <w:sz w:val="24"/>
          <w:szCs w:val="24"/>
        </w:rPr>
        <w:t>.000</w:t>
      </w:r>
    </w:p>
    <w:p w:rsidR="00DB5BAE" w:rsidRPr="00D44665" w:rsidRDefault="00037537" w:rsidP="00463CE0">
      <w:pPr>
        <w:pStyle w:val="Frspaiere"/>
        <w:spacing w:before="120"/>
        <w:ind w:left="907" w:firstLine="91"/>
        <w:rPr>
          <w:rFonts w:ascii="Times New Roman" w:hAnsi="Times New Roman"/>
          <w:sz w:val="24"/>
          <w:szCs w:val="24"/>
        </w:rPr>
      </w:pPr>
      <w:r w:rsidRPr="00D44665">
        <w:rPr>
          <w:rFonts w:ascii="Times New Roman" w:hAnsi="Times New Roman"/>
          <w:sz w:val="24"/>
          <w:szCs w:val="24"/>
        </w:rPr>
        <w:t xml:space="preserve">- </w:t>
      </w:r>
      <w:r w:rsidR="00DB5BAE" w:rsidRPr="00D44665">
        <w:rPr>
          <w:rFonts w:ascii="Times New Roman" w:hAnsi="Times New Roman"/>
          <w:sz w:val="24"/>
          <w:szCs w:val="24"/>
        </w:rPr>
        <w:t xml:space="preserve">Plan </w:t>
      </w:r>
      <w:r w:rsidRPr="00D44665">
        <w:rPr>
          <w:rFonts w:ascii="Times New Roman" w:hAnsi="Times New Roman"/>
          <w:sz w:val="24"/>
          <w:szCs w:val="24"/>
        </w:rPr>
        <w:t>de situaţie</w:t>
      </w:r>
      <w:r w:rsidR="00DB5BAE" w:rsidRPr="00D44665">
        <w:rPr>
          <w:rFonts w:ascii="Times New Roman" w:hAnsi="Times New Roman"/>
          <w:sz w:val="24"/>
          <w:szCs w:val="24"/>
        </w:rPr>
        <w:tab/>
      </w:r>
      <w:r w:rsidR="00DB5BAE" w:rsidRPr="00D44665">
        <w:rPr>
          <w:rFonts w:ascii="Times New Roman" w:hAnsi="Times New Roman"/>
          <w:sz w:val="24"/>
          <w:szCs w:val="24"/>
        </w:rPr>
        <w:tab/>
      </w:r>
      <w:r w:rsidR="00DB5BAE" w:rsidRPr="00D44665">
        <w:rPr>
          <w:rFonts w:ascii="Times New Roman" w:hAnsi="Times New Roman"/>
          <w:sz w:val="24"/>
          <w:szCs w:val="24"/>
        </w:rPr>
        <w:tab/>
        <w:t>sc</w:t>
      </w:r>
      <w:r w:rsidRPr="00D44665">
        <w:rPr>
          <w:rFonts w:ascii="Times New Roman" w:hAnsi="Times New Roman"/>
          <w:sz w:val="24"/>
          <w:szCs w:val="24"/>
        </w:rPr>
        <w:t>.</w:t>
      </w:r>
      <w:r w:rsidR="00DB5BAE" w:rsidRPr="00D44665">
        <w:rPr>
          <w:rFonts w:ascii="Times New Roman" w:hAnsi="Times New Roman"/>
          <w:sz w:val="24"/>
          <w:szCs w:val="24"/>
        </w:rPr>
        <w:t xml:space="preserve"> 1 : </w:t>
      </w:r>
      <w:r w:rsidR="00B44816" w:rsidRPr="00D44665">
        <w:rPr>
          <w:rFonts w:ascii="Times New Roman" w:hAnsi="Times New Roman"/>
          <w:sz w:val="24"/>
          <w:szCs w:val="24"/>
        </w:rPr>
        <w:t>1.0</w:t>
      </w:r>
      <w:r w:rsidRPr="00D44665">
        <w:rPr>
          <w:rFonts w:ascii="Times New Roman" w:hAnsi="Times New Roman"/>
          <w:sz w:val="24"/>
          <w:szCs w:val="24"/>
        </w:rPr>
        <w:t>0</w:t>
      </w:r>
      <w:r w:rsidR="00DB5BAE" w:rsidRPr="00D44665">
        <w:rPr>
          <w:rFonts w:ascii="Times New Roman" w:hAnsi="Times New Roman"/>
          <w:sz w:val="24"/>
          <w:szCs w:val="24"/>
        </w:rPr>
        <w:t>0</w:t>
      </w:r>
    </w:p>
    <w:p w:rsidR="00016507" w:rsidRDefault="00016507" w:rsidP="00463CE0">
      <w:pPr>
        <w:adjustRightInd w:val="0"/>
        <w:spacing w:line="240" w:lineRule="atLeast"/>
        <w:jc w:val="both"/>
        <w:rPr>
          <w:rFonts w:ascii="Times New Roman" w:hAnsi="Times New Roman" w:cs="Times New Roman"/>
          <w:b/>
          <w:color w:val="191919"/>
        </w:rPr>
      </w:pPr>
    </w:p>
    <w:p w:rsidR="00806DB9" w:rsidRPr="00D44665" w:rsidRDefault="00806DB9" w:rsidP="00463CE0">
      <w:pPr>
        <w:adjustRightInd w:val="0"/>
        <w:spacing w:line="240" w:lineRule="atLeast"/>
        <w:jc w:val="both"/>
        <w:rPr>
          <w:rFonts w:ascii="Times New Roman" w:hAnsi="Times New Roman" w:cs="Times New Roman"/>
          <w:b/>
          <w:color w:val="191919"/>
        </w:rPr>
      </w:pPr>
    </w:p>
    <w:p w:rsidR="00DB5BAE" w:rsidRPr="00D44665" w:rsidRDefault="00DB5BAE" w:rsidP="00463CE0">
      <w:pPr>
        <w:adjustRightInd w:val="0"/>
        <w:spacing w:line="240" w:lineRule="atLeast"/>
        <w:jc w:val="both"/>
        <w:rPr>
          <w:rFonts w:ascii="Times New Roman" w:hAnsi="Times New Roman" w:cs="Times New Roman"/>
          <w:b/>
          <w:color w:val="191919"/>
        </w:rPr>
      </w:pPr>
      <w:r w:rsidRPr="00D44665">
        <w:rPr>
          <w:rFonts w:ascii="Times New Roman" w:hAnsi="Times New Roman" w:cs="Times New Roman"/>
          <w:b/>
          <w:color w:val="191919"/>
        </w:rPr>
        <w:t>Formele fizice ale proiectului</w:t>
      </w:r>
      <w:r w:rsidR="009C48BD" w:rsidRPr="00D44665">
        <w:rPr>
          <w:rFonts w:ascii="Times New Roman" w:hAnsi="Times New Roman" w:cs="Times New Roman"/>
          <w:b/>
          <w:color w:val="191919"/>
        </w:rPr>
        <w:t xml:space="preserve"> (</w:t>
      </w:r>
      <w:r w:rsidRPr="00D44665">
        <w:rPr>
          <w:rFonts w:ascii="Times New Roman" w:hAnsi="Times New Roman" w:cs="Times New Roman"/>
          <w:b/>
          <w:color w:val="191919"/>
        </w:rPr>
        <w:t>planuri, clădiri, alte structuri, materiale de construcţie etc.</w:t>
      </w:r>
      <w:r w:rsidR="009C48BD" w:rsidRPr="00D44665">
        <w:rPr>
          <w:rFonts w:ascii="Times New Roman" w:hAnsi="Times New Roman" w:cs="Times New Roman"/>
          <w:b/>
          <w:color w:val="191919"/>
        </w:rPr>
        <w:t>)</w:t>
      </w:r>
    </w:p>
    <w:p w:rsidR="00665F01" w:rsidRPr="00D44665" w:rsidRDefault="00665F01" w:rsidP="00665F01">
      <w:pPr>
        <w:pStyle w:val="Frspaiere"/>
        <w:spacing w:before="120"/>
        <w:jc w:val="both"/>
        <w:rPr>
          <w:rFonts w:ascii="Times New Roman" w:hAnsi="Times New Roman"/>
          <w:noProof/>
          <w:sz w:val="24"/>
          <w:szCs w:val="24"/>
        </w:rPr>
      </w:pPr>
      <w:r w:rsidRPr="00D44665">
        <w:rPr>
          <w:rFonts w:ascii="Times New Roman" w:hAnsi="Times New Roman"/>
          <w:noProof/>
          <w:sz w:val="24"/>
          <w:szCs w:val="24"/>
          <w:u w:val="single"/>
        </w:rPr>
        <w:t>Service auto</w:t>
      </w:r>
      <w:r w:rsidRPr="00D44665">
        <w:rPr>
          <w:rFonts w:ascii="Times New Roman" w:hAnsi="Times New Roman"/>
          <w:noProof/>
          <w:sz w:val="24"/>
          <w:szCs w:val="24"/>
        </w:rPr>
        <w:t>:</w:t>
      </w:r>
    </w:p>
    <w:p w:rsidR="00665F01" w:rsidRPr="00D44665" w:rsidRDefault="00665F01" w:rsidP="009A5F5C">
      <w:pPr>
        <w:pStyle w:val="Frspaiere"/>
        <w:spacing w:before="120"/>
        <w:jc w:val="both"/>
        <w:rPr>
          <w:rFonts w:ascii="Times New Roman" w:hAnsi="Times New Roman"/>
          <w:noProof/>
          <w:sz w:val="24"/>
          <w:szCs w:val="24"/>
        </w:rPr>
      </w:pPr>
      <w:r w:rsidRPr="00D44665">
        <w:rPr>
          <w:rFonts w:ascii="Times New Roman" w:hAnsi="Times New Roman"/>
          <w:noProof/>
          <w:sz w:val="24"/>
          <w:szCs w:val="24"/>
        </w:rPr>
        <w:t>Service-ul auto este de regim de inaltime P+1E. Structura se va realiza din profile metalice laminate de material S235. Stalpii vor fi din profile Hea160, Hea180 respectiv Hea260. Se vor dispune intre stalpii principali, stalpi de fronton profil Ipe 160. Grinzile transversale vor fi din profil IPE180, IPE270, respectiv IPE240. Longitudinal vor  fi grinzi Ipe160 de rigidizare intre stalpi si rigide profil teava 80x4, 120x6 intre grinzi.</w:t>
      </w:r>
    </w:p>
    <w:p w:rsidR="00665F01" w:rsidRPr="00D44665" w:rsidRDefault="00665F01" w:rsidP="009A5F5C">
      <w:pPr>
        <w:pStyle w:val="Frspaiere"/>
        <w:spacing w:before="120"/>
        <w:jc w:val="both"/>
        <w:rPr>
          <w:rFonts w:ascii="Times New Roman" w:hAnsi="Times New Roman"/>
          <w:noProof/>
          <w:sz w:val="24"/>
          <w:szCs w:val="24"/>
        </w:rPr>
      </w:pPr>
      <w:r w:rsidRPr="00D44665">
        <w:rPr>
          <w:rFonts w:ascii="Times New Roman" w:hAnsi="Times New Roman"/>
          <w:noProof/>
          <w:sz w:val="24"/>
          <w:szCs w:val="24"/>
        </w:rPr>
        <w:t>Intreaga structura va fi contravantuita in plan orizonatal si vertical cu otel rotund  Ø26,  Ø20, Ø16.</w:t>
      </w:r>
    </w:p>
    <w:p w:rsidR="00665F01" w:rsidRPr="00D44665" w:rsidRDefault="00665F01" w:rsidP="009A5F5C">
      <w:pPr>
        <w:pStyle w:val="Frspaiere"/>
        <w:spacing w:before="120"/>
        <w:jc w:val="both"/>
        <w:rPr>
          <w:rFonts w:ascii="Times New Roman" w:hAnsi="Times New Roman"/>
          <w:noProof/>
          <w:sz w:val="24"/>
          <w:szCs w:val="24"/>
        </w:rPr>
      </w:pPr>
      <w:r w:rsidRPr="00D44665">
        <w:rPr>
          <w:rFonts w:ascii="Times New Roman" w:hAnsi="Times New Roman"/>
          <w:noProof/>
          <w:sz w:val="24"/>
          <w:szCs w:val="24"/>
        </w:rPr>
        <w:t>Fundatiile vor fi izolate sub stalpii de metal. Structura se va prinde de fundatiile izolate prin intermediul unor piese inglobate in beton. Placa de la parter va fi slab armata cu plasa Ø6/10 STNB.</w:t>
      </w:r>
    </w:p>
    <w:p w:rsidR="00665F01" w:rsidRPr="00D44665" w:rsidRDefault="00665F01" w:rsidP="009A5F5C">
      <w:pPr>
        <w:pStyle w:val="Frspaiere"/>
        <w:spacing w:before="120"/>
        <w:jc w:val="both"/>
        <w:rPr>
          <w:rFonts w:ascii="Times New Roman" w:hAnsi="Times New Roman"/>
          <w:noProof/>
          <w:sz w:val="24"/>
          <w:szCs w:val="24"/>
        </w:rPr>
      </w:pPr>
      <w:r w:rsidRPr="00D44665">
        <w:rPr>
          <w:rFonts w:ascii="Times New Roman" w:hAnsi="Times New Roman"/>
          <w:noProof/>
          <w:sz w:val="24"/>
          <w:szCs w:val="24"/>
        </w:rPr>
        <w:t>Anvelopa cladirii se va realiza din panouri sandwich la peretii verticali si la acoperis. Panorile sandwich se vor monta prin intermediul unor pane longitudinale tip “Z” si “C”.</w:t>
      </w:r>
    </w:p>
    <w:p w:rsidR="00665F01" w:rsidRPr="00D44665" w:rsidRDefault="00665F01" w:rsidP="00665F01">
      <w:pPr>
        <w:pStyle w:val="PlainText"/>
        <w:jc w:val="both"/>
        <w:rPr>
          <w:rFonts w:ascii="Times New Roman" w:hAnsi="Times New Roman"/>
          <w:sz w:val="24"/>
          <w:szCs w:val="24"/>
        </w:rPr>
      </w:pPr>
    </w:p>
    <w:p w:rsidR="00665F01" w:rsidRPr="00D44665" w:rsidRDefault="00665F01" w:rsidP="00665F01">
      <w:pPr>
        <w:pStyle w:val="Frspaiere"/>
        <w:spacing w:before="120"/>
        <w:jc w:val="both"/>
        <w:rPr>
          <w:rFonts w:ascii="Times New Roman" w:hAnsi="Times New Roman"/>
          <w:noProof/>
          <w:sz w:val="24"/>
          <w:szCs w:val="24"/>
          <w:u w:val="single"/>
        </w:rPr>
      </w:pPr>
      <w:r w:rsidRPr="00D44665">
        <w:rPr>
          <w:rFonts w:ascii="Times New Roman" w:hAnsi="Times New Roman"/>
          <w:noProof/>
          <w:sz w:val="24"/>
          <w:szCs w:val="24"/>
          <w:u w:val="single"/>
        </w:rPr>
        <w:t>Spalatorie auto:</w:t>
      </w:r>
    </w:p>
    <w:p w:rsidR="00665F01" w:rsidRPr="00D44665" w:rsidRDefault="00665F01" w:rsidP="009A5F5C">
      <w:pPr>
        <w:pStyle w:val="Frspaiere"/>
        <w:spacing w:before="120"/>
        <w:jc w:val="both"/>
        <w:rPr>
          <w:rFonts w:ascii="Times New Roman" w:hAnsi="Times New Roman"/>
          <w:noProof/>
          <w:sz w:val="24"/>
          <w:szCs w:val="24"/>
        </w:rPr>
      </w:pPr>
      <w:r w:rsidRPr="00D44665">
        <w:rPr>
          <w:rFonts w:ascii="Times New Roman" w:hAnsi="Times New Roman"/>
          <w:noProof/>
          <w:sz w:val="24"/>
          <w:szCs w:val="24"/>
        </w:rPr>
        <w:t xml:space="preserve">Are regimul de inaltime P. Are forme regulate in plan. Este alcatuita din 2 spatii adiacente avand inaltimi interioare diferite. Primul spatiu este de dimensiuni 22,64m x 5,25 m , h interior= 4,80 m. Acoperisul este in doua  ape avand panta de 20%. Al doilea este de dimensiuni 9,34 x 3,00 m, h interior =2,60 m, avand acoperisul intr-o apa cu panta de 11%. </w:t>
      </w:r>
      <w:r w:rsidRPr="00D44665">
        <w:rPr>
          <w:rFonts w:ascii="Times New Roman" w:hAnsi="Times New Roman"/>
          <w:noProof/>
          <w:sz w:val="24"/>
          <w:szCs w:val="24"/>
        </w:rPr>
        <w:tab/>
        <w:t>Inaltimea la streasina este de 5,20 m respectiv 2,80 m si la coama de 5,50m. Prezinta un atic (parapet) de 30 cm.</w:t>
      </w:r>
    </w:p>
    <w:p w:rsidR="00665F01" w:rsidRPr="00D44665" w:rsidRDefault="00665F01" w:rsidP="009A5F5C">
      <w:pPr>
        <w:pStyle w:val="Frspaiere"/>
        <w:spacing w:before="120"/>
        <w:jc w:val="both"/>
        <w:rPr>
          <w:rFonts w:ascii="Times New Roman" w:hAnsi="Times New Roman"/>
          <w:noProof/>
          <w:sz w:val="24"/>
          <w:szCs w:val="24"/>
        </w:rPr>
      </w:pPr>
      <w:r w:rsidRPr="00D44665">
        <w:rPr>
          <w:rFonts w:ascii="Times New Roman" w:hAnsi="Times New Roman"/>
          <w:noProof/>
          <w:sz w:val="24"/>
          <w:szCs w:val="24"/>
        </w:rPr>
        <w:t>Structura  se va realiza din profile metalice laminate de material S235. Stalpii vor fi din profile Hea 180, respectiv Hea 160. Grinzile vor fi tip ferme din profile de teava rectangulara pentru spatiul inalt si tip rilge din profil laminat IPE 180 pentru spatiul mic. Intreaga structura va fi contravantuita in plan orizonatal si vertical cu otel rotund  Ø20. Fundatiile vor fi izolate sub stalpii de metal. Structura se va prinde de fundatiile izolate prin intermediul unor piese inglobate in beton. Placa de la parter va fi slab armata cu plasa Ø6/10 STNB.</w:t>
      </w:r>
      <w:r w:rsidRPr="00D44665">
        <w:rPr>
          <w:rFonts w:ascii="Times New Roman" w:hAnsi="Times New Roman"/>
          <w:noProof/>
          <w:sz w:val="24"/>
          <w:szCs w:val="24"/>
        </w:rPr>
        <w:tab/>
        <w:t xml:space="preserve"> </w:t>
      </w:r>
    </w:p>
    <w:p w:rsidR="00665F01" w:rsidRPr="00D44665" w:rsidRDefault="00665F01" w:rsidP="009A5F5C">
      <w:pPr>
        <w:pStyle w:val="Frspaiere"/>
        <w:spacing w:before="120"/>
        <w:jc w:val="both"/>
        <w:rPr>
          <w:rFonts w:ascii="Times New Roman" w:hAnsi="Times New Roman"/>
          <w:noProof/>
          <w:sz w:val="24"/>
          <w:szCs w:val="24"/>
        </w:rPr>
      </w:pPr>
      <w:r w:rsidRPr="00D44665">
        <w:rPr>
          <w:rFonts w:ascii="Times New Roman" w:hAnsi="Times New Roman"/>
          <w:noProof/>
          <w:sz w:val="24"/>
          <w:szCs w:val="24"/>
        </w:rPr>
        <w:t>Anvelopa cladirii se va realiza din panouri sandwich la peretii verticali si la acoperis. Panorile sandwich se vor monta prin intermediul unor pane longitudinale tip “Z” si “C”.</w:t>
      </w:r>
    </w:p>
    <w:p w:rsidR="00665F01" w:rsidRPr="00D44665" w:rsidRDefault="00665F01" w:rsidP="00665F01">
      <w:pPr>
        <w:pStyle w:val="PlainText"/>
        <w:jc w:val="both"/>
        <w:rPr>
          <w:rFonts w:ascii="Times New Roman" w:hAnsi="Times New Roman"/>
          <w:sz w:val="24"/>
          <w:szCs w:val="24"/>
        </w:rPr>
      </w:pPr>
    </w:p>
    <w:p w:rsidR="00665F01" w:rsidRPr="00D44665" w:rsidRDefault="00665F01" w:rsidP="00665F01">
      <w:pPr>
        <w:pStyle w:val="PlainText"/>
        <w:jc w:val="both"/>
        <w:rPr>
          <w:rFonts w:ascii="Times New Roman" w:hAnsi="Times New Roman"/>
          <w:sz w:val="24"/>
          <w:szCs w:val="24"/>
        </w:rPr>
      </w:pPr>
    </w:p>
    <w:p w:rsidR="00665F01" w:rsidRPr="00D44665" w:rsidRDefault="00665F01" w:rsidP="00665F01">
      <w:pPr>
        <w:pStyle w:val="Frspaiere"/>
        <w:spacing w:before="120"/>
        <w:jc w:val="both"/>
        <w:rPr>
          <w:rFonts w:ascii="Times New Roman" w:hAnsi="Times New Roman"/>
          <w:noProof/>
          <w:sz w:val="24"/>
          <w:szCs w:val="24"/>
          <w:u w:val="single"/>
        </w:rPr>
      </w:pPr>
      <w:r w:rsidRPr="00D44665">
        <w:rPr>
          <w:rFonts w:ascii="Times New Roman" w:hAnsi="Times New Roman"/>
          <w:noProof/>
          <w:sz w:val="24"/>
          <w:szCs w:val="24"/>
          <w:u w:val="single"/>
        </w:rPr>
        <w:t>Centrala Termica Peleti</w:t>
      </w:r>
    </w:p>
    <w:p w:rsidR="00665F01" w:rsidRPr="00D44665" w:rsidRDefault="00665F01" w:rsidP="009A5F5C">
      <w:pPr>
        <w:pStyle w:val="Frspaiere"/>
        <w:spacing w:before="120"/>
        <w:jc w:val="both"/>
        <w:rPr>
          <w:rFonts w:ascii="Times New Roman" w:hAnsi="Times New Roman"/>
          <w:noProof/>
          <w:sz w:val="24"/>
          <w:szCs w:val="24"/>
        </w:rPr>
      </w:pPr>
      <w:r w:rsidRPr="00D44665">
        <w:rPr>
          <w:rFonts w:ascii="Times New Roman" w:hAnsi="Times New Roman"/>
          <w:noProof/>
          <w:sz w:val="24"/>
          <w:szCs w:val="24"/>
        </w:rPr>
        <w:t>Are regimul de inaltime P. Forme rectangulare in plan de dimensiuni 3,5x4,7m.</w:t>
      </w:r>
    </w:p>
    <w:p w:rsidR="00665F01" w:rsidRPr="00D44665" w:rsidRDefault="00665F01" w:rsidP="009A5F5C">
      <w:pPr>
        <w:pStyle w:val="Frspaiere"/>
        <w:spacing w:before="120"/>
        <w:jc w:val="both"/>
        <w:rPr>
          <w:rFonts w:ascii="Times New Roman" w:hAnsi="Times New Roman"/>
          <w:noProof/>
          <w:sz w:val="24"/>
          <w:szCs w:val="24"/>
        </w:rPr>
      </w:pPr>
      <w:r w:rsidRPr="00D44665">
        <w:rPr>
          <w:rFonts w:ascii="Times New Roman" w:hAnsi="Times New Roman"/>
          <w:noProof/>
          <w:sz w:val="24"/>
          <w:szCs w:val="24"/>
        </w:rPr>
        <w:t>Inaltimea interioara utila este 3.50 m. Acoperisul in 2 ape.</w:t>
      </w:r>
    </w:p>
    <w:p w:rsidR="00665F01" w:rsidRPr="00D44665" w:rsidRDefault="00665F01" w:rsidP="009A5F5C">
      <w:pPr>
        <w:pStyle w:val="Frspaiere"/>
        <w:spacing w:before="120"/>
        <w:jc w:val="both"/>
        <w:rPr>
          <w:rFonts w:ascii="Times New Roman" w:hAnsi="Times New Roman"/>
          <w:noProof/>
          <w:sz w:val="24"/>
          <w:szCs w:val="24"/>
        </w:rPr>
      </w:pPr>
      <w:r w:rsidRPr="00D44665">
        <w:rPr>
          <w:rFonts w:ascii="Times New Roman" w:hAnsi="Times New Roman"/>
          <w:noProof/>
          <w:sz w:val="24"/>
          <w:szCs w:val="24"/>
        </w:rPr>
        <w:t xml:space="preserve">Structura  se va realiza din profile metalice laminate de material S235. </w:t>
      </w:r>
    </w:p>
    <w:p w:rsidR="00665F01" w:rsidRPr="00D44665" w:rsidRDefault="00665F01" w:rsidP="009A5F5C">
      <w:pPr>
        <w:pStyle w:val="Frspaiere"/>
        <w:spacing w:before="120"/>
        <w:jc w:val="both"/>
        <w:rPr>
          <w:rFonts w:ascii="Times New Roman" w:hAnsi="Times New Roman"/>
          <w:noProof/>
          <w:sz w:val="24"/>
          <w:szCs w:val="24"/>
        </w:rPr>
      </w:pPr>
      <w:r w:rsidRPr="00D44665">
        <w:rPr>
          <w:rFonts w:ascii="Times New Roman" w:hAnsi="Times New Roman"/>
          <w:noProof/>
          <w:sz w:val="24"/>
          <w:szCs w:val="24"/>
        </w:rPr>
        <w:t>Structura va fi contravantuita in plan orizonatal si vertical cu otel rotund  Ø16. Fundatiile vor fi izolate sub stalpii de metal. Structura se va prinde de fundatiile izolate prin intermediul unor suruburi conexpand. Placa de la parter va fi slab armata cu plasa Ø6/10 STNB.</w:t>
      </w:r>
      <w:r w:rsidRPr="00D44665">
        <w:rPr>
          <w:rFonts w:ascii="Times New Roman" w:hAnsi="Times New Roman"/>
          <w:noProof/>
          <w:sz w:val="24"/>
          <w:szCs w:val="24"/>
        </w:rPr>
        <w:tab/>
        <w:t xml:space="preserve"> </w:t>
      </w:r>
    </w:p>
    <w:p w:rsidR="00665F01" w:rsidRPr="00D44665" w:rsidRDefault="00665F01" w:rsidP="009A5F5C">
      <w:pPr>
        <w:pStyle w:val="Frspaiere"/>
        <w:spacing w:before="120"/>
        <w:jc w:val="both"/>
        <w:rPr>
          <w:rFonts w:ascii="Times New Roman" w:hAnsi="Times New Roman"/>
          <w:noProof/>
          <w:sz w:val="24"/>
          <w:szCs w:val="24"/>
        </w:rPr>
      </w:pPr>
      <w:r w:rsidRPr="00D44665">
        <w:rPr>
          <w:rFonts w:ascii="Times New Roman" w:hAnsi="Times New Roman"/>
          <w:noProof/>
          <w:sz w:val="24"/>
          <w:szCs w:val="24"/>
        </w:rPr>
        <w:t>Anvelopa cladirii se va realiza din panouri sandwich la peretii verticali si la acoperis. Panorile sandwich se vor monta prin intermediul unor pane longitudinale tip “Z” si “C”.</w:t>
      </w:r>
    </w:p>
    <w:p w:rsidR="00920A8B" w:rsidRPr="00D44665" w:rsidRDefault="00920A8B" w:rsidP="005E7803">
      <w:pPr>
        <w:pStyle w:val="Frspaiere"/>
        <w:spacing w:before="120"/>
        <w:ind w:firstLine="720"/>
        <w:jc w:val="both"/>
        <w:rPr>
          <w:rFonts w:ascii="Times New Roman" w:hAnsi="Times New Roman"/>
          <w:noProof/>
          <w:sz w:val="24"/>
          <w:szCs w:val="24"/>
        </w:rPr>
      </w:pPr>
    </w:p>
    <w:p w:rsidR="00671FDA" w:rsidRPr="00671FDA" w:rsidRDefault="00671FDA" w:rsidP="00671FDA">
      <w:pPr>
        <w:pStyle w:val="Frspaiere"/>
        <w:spacing w:before="120"/>
        <w:jc w:val="both"/>
        <w:rPr>
          <w:rFonts w:ascii="Times New Roman" w:hAnsi="Times New Roman"/>
          <w:noProof/>
          <w:sz w:val="24"/>
          <w:szCs w:val="24"/>
          <w:u w:val="single"/>
        </w:rPr>
      </w:pPr>
      <w:r>
        <w:rPr>
          <w:rFonts w:ascii="Times New Roman" w:hAnsi="Times New Roman"/>
          <w:noProof/>
          <w:sz w:val="24"/>
          <w:szCs w:val="24"/>
          <w:u w:val="single"/>
        </w:rPr>
        <w:lastRenderedPageBreak/>
        <w:t>Platforme:</w:t>
      </w:r>
    </w:p>
    <w:p w:rsidR="00665F01" w:rsidRPr="00D44665" w:rsidRDefault="00665F01" w:rsidP="009A5F5C">
      <w:pPr>
        <w:pStyle w:val="Frspaiere"/>
        <w:spacing w:before="120"/>
        <w:jc w:val="both"/>
        <w:rPr>
          <w:rFonts w:ascii="Times New Roman" w:hAnsi="Times New Roman"/>
          <w:noProof/>
          <w:sz w:val="24"/>
          <w:szCs w:val="24"/>
        </w:rPr>
      </w:pPr>
      <w:r w:rsidRPr="00D44665">
        <w:rPr>
          <w:rFonts w:ascii="Times New Roman" w:hAnsi="Times New Roman"/>
          <w:noProof/>
          <w:sz w:val="24"/>
          <w:szCs w:val="24"/>
        </w:rPr>
        <w:t xml:space="preserve">Accesul pietonal și cel auto pe amplasament se va face separat: accesul pietonal in cladiri se face pe alei pietonale amenajate, respectiv accesul auto la spatiile de service si spalatorie se va face de pe aleea carosabila amenajata, in incinta. </w:t>
      </w:r>
    </w:p>
    <w:p w:rsidR="005E7803" w:rsidRPr="00D44665" w:rsidRDefault="005E7803" w:rsidP="00B44816">
      <w:pPr>
        <w:pStyle w:val="Frspaiere"/>
        <w:spacing w:before="120"/>
        <w:ind w:firstLine="720"/>
        <w:jc w:val="both"/>
        <w:rPr>
          <w:rFonts w:ascii="Times New Roman" w:hAnsi="Times New Roman"/>
          <w:noProof/>
          <w:sz w:val="24"/>
          <w:szCs w:val="24"/>
        </w:rPr>
      </w:pPr>
    </w:p>
    <w:p w:rsidR="006B690C" w:rsidRPr="00D44665" w:rsidRDefault="006B690C" w:rsidP="006B690C">
      <w:pPr>
        <w:pStyle w:val="Frspaiere"/>
        <w:spacing w:before="120"/>
        <w:jc w:val="both"/>
        <w:rPr>
          <w:rFonts w:ascii="Times New Roman" w:hAnsi="Times New Roman"/>
          <w:noProof/>
          <w:sz w:val="24"/>
          <w:szCs w:val="24"/>
        </w:rPr>
      </w:pPr>
      <w:r w:rsidRPr="00D44665">
        <w:rPr>
          <w:rFonts w:ascii="Times New Roman" w:hAnsi="Times New Roman"/>
          <w:noProof/>
          <w:sz w:val="24"/>
          <w:szCs w:val="24"/>
        </w:rPr>
        <w:t>Indicatori tehnici:</w:t>
      </w:r>
    </w:p>
    <w:p w:rsidR="006B690C" w:rsidRPr="00D44665" w:rsidRDefault="006B690C" w:rsidP="006B690C">
      <w:pPr>
        <w:pStyle w:val="Frspaiere"/>
        <w:numPr>
          <w:ilvl w:val="0"/>
          <w:numId w:val="12"/>
        </w:numPr>
        <w:tabs>
          <w:tab w:val="clear" w:pos="1082"/>
        </w:tabs>
        <w:spacing w:before="60"/>
        <w:ind w:left="905" w:hanging="181"/>
        <w:jc w:val="both"/>
        <w:rPr>
          <w:rFonts w:ascii="Times New Roman" w:hAnsi="Times New Roman"/>
          <w:noProof/>
          <w:sz w:val="24"/>
          <w:szCs w:val="24"/>
        </w:rPr>
      </w:pPr>
      <w:r w:rsidRPr="00D44665">
        <w:rPr>
          <w:rFonts w:ascii="Times New Roman" w:hAnsi="Times New Roman"/>
          <w:noProof/>
          <w:sz w:val="24"/>
          <w:szCs w:val="24"/>
        </w:rPr>
        <w:t>POT ex</w:t>
      </w:r>
      <w:r w:rsidR="00954C97" w:rsidRPr="00D44665">
        <w:rPr>
          <w:rFonts w:ascii="Times New Roman" w:hAnsi="Times New Roman"/>
          <w:noProof/>
          <w:sz w:val="24"/>
          <w:szCs w:val="24"/>
        </w:rPr>
        <w:t>.</w:t>
      </w:r>
      <w:r w:rsidRPr="00D44665">
        <w:rPr>
          <w:rFonts w:ascii="Times New Roman" w:hAnsi="Times New Roman"/>
          <w:noProof/>
          <w:sz w:val="24"/>
          <w:szCs w:val="24"/>
        </w:rPr>
        <w:t xml:space="preserve">     = </w:t>
      </w:r>
      <w:r w:rsidR="00665F01" w:rsidRPr="00D44665">
        <w:rPr>
          <w:rFonts w:ascii="Times New Roman" w:hAnsi="Times New Roman"/>
          <w:noProof/>
          <w:sz w:val="24"/>
          <w:szCs w:val="24"/>
        </w:rPr>
        <w:t>0</w:t>
      </w:r>
      <w:r w:rsidRPr="00D44665">
        <w:rPr>
          <w:rFonts w:ascii="Times New Roman" w:hAnsi="Times New Roman"/>
          <w:noProof/>
          <w:sz w:val="24"/>
          <w:szCs w:val="24"/>
        </w:rPr>
        <w:t>,</w:t>
      </w:r>
      <w:r w:rsidR="00665F01" w:rsidRPr="00D44665">
        <w:rPr>
          <w:rFonts w:ascii="Times New Roman" w:hAnsi="Times New Roman"/>
          <w:noProof/>
          <w:sz w:val="24"/>
          <w:szCs w:val="24"/>
        </w:rPr>
        <w:t>00</w:t>
      </w:r>
      <w:r w:rsidRPr="00D44665">
        <w:rPr>
          <w:rFonts w:ascii="Times New Roman" w:hAnsi="Times New Roman"/>
          <w:noProof/>
          <w:sz w:val="24"/>
          <w:szCs w:val="24"/>
        </w:rPr>
        <w:t>%</w:t>
      </w:r>
      <w:r w:rsidR="00665F01" w:rsidRPr="00D44665">
        <w:rPr>
          <w:rFonts w:ascii="Times New Roman" w:hAnsi="Times New Roman"/>
          <w:noProof/>
          <w:sz w:val="24"/>
          <w:szCs w:val="24"/>
        </w:rPr>
        <w:tab/>
      </w:r>
      <w:r w:rsidRPr="00D44665">
        <w:rPr>
          <w:rFonts w:ascii="Times New Roman" w:hAnsi="Times New Roman"/>
          <w:noProof/>
          <w:sz w:val="24"/>
          <w:szCs w:val="24"/>
        </w:rPr>
        <w:tab/>
        <w:t>CUT ex</w:t>
      </w:r>
      <w:r w:rsidR="00954C97" w:rsidRPr="00D44665">
        <w:rPr>
          <w:rFonts w:ascii="Times New Roman" w:hAnsi="Times New Roman"/>
          <w:noProof/>
          <w:sz w:val="24"/>
          <w:szCs w:val="24"/>
        </w:rPr>
        <w:t>.</w:t>
      </w:r>
      <w:r w:rsidRPr="00D44665">
        <w:rPr>
          <w:rFonts w:ascii="Times New Roman" w:hAnsi="Times New Roman"/>
          <w:noProof/>
          <w:sz w:val="24"/>
          <w:szCs w:val="24"/>
        </w:rPr>
        <w:t xml:space="preserve">     = 0,</w:t>
      </w:r>
      <w:r w:rsidR="00665F01" w:rsidRPr="00D44665">
        <w:rPr>
          <w:rFonts w:ascii="Times New Roman" w:hAnsi="Times New Roman"/>
          <w:noProof/>
          <w:sz w:val="24"/>
          <w:szCs w:val="24"/>
        </w:rPr>
        <w:t>00</w:t>
      </w:r>
    </w:p>
    <w:p w:rsidR="006B690C" w:rsidRPr="00D44665" w:rsidRDefault="006B690C" w:rsidP="006B690C">
      <w:pPr>
        <w:pStyle w:val="Frspaiere"/>
        <w:numPr>
          <w:ilvl w:val="0"/>
          <w:numId w:val="12"/>
        </w:numPr>
        <w:tabs>
          <w:tab w:val="clear" w:pos="1082"/>
        </w:tabs>
        <w:spacing w:before="60"/>
        <w:ind w:left="905" w:hanging="181"/>
        <w:jc w:val="both"/>
        <w:rPr>
          <w:rFonts w:ascii="Times New Roman" w:hAnsi="Times New Roman"/>
          <w:noProof/>
          <w:sz w:val="24"/>
          <w:szCs w:val="24"/>
        </w:rPr>
      </w:pPr>
      <w:r w:rsidRPr="00D44665">
        <w:rPr>
          <w:rFonts w:ascii="Times New Roman" w:hAnsi="Times New Roman"/>
          <w:noProof/>
          <w:sz w:val="24"/>
          <w:szCs w:val="24"/>
        </w:rPr>
        <w:t xml:space="preserve">POT prop. = </w:t>
      </w:r>
      <w:r w:rsidR="00665F01" w:rsidRPr="00D44665">
        <w:rPr>
          <w:rFonts w:ascii="Times New Roman" w:hAnsi="Times New Roman"/>
          <w:noProof/>
          <w:sz w:val="24"/>
          <w:szCs w:val="24"/>
        </w:rPr>
        <w:t>4</w:t>
      </w:r>
      <w:r w:rsidRPr="00D44665">
        <w:rPr>
          <w:rFonts w:ascii="Times New Roman" w:hAnsi="Times New Roman"/>
          <w:noProof/>
          <w:sz w:val="24"/>
          <w:szCs w:val="24"/>
        </w:rPr>
        <w:t>,</w:t>
      </w:r>
      <w:r w:rsidR="00665F01" w:rsidRPr="00D44665">
        <w:rPr>
          <w:rFonts w:ascii="Times New Roman" w:hAnsi="Times New Roman"/>
          <w:noProof/>
          <w:sz w:val="24"/>
          <w:szCs w:val="24"/>
        </w:rPr>
        <w:t>33</w:t>
      </w:r>
      <w:r w:rsidRPr="00D44665">
        <w:rPr>
          <w:rFonts w:ascii="Times New Roman" w:hAnsi="Times New Roman"/>
          <w:noProof/>
          <w:sz w:val="24"/>
          <w:szCs w:val="24"/>
        </w:rPr>
        <w:t xml:space="preserve"> %</w:t>
      </w:r>
      <w:r w:rsidR="00665F01" w:rsidRPr="00D44665">
        <w:rPr>
          <w:rFonts w:ascii="Times New Roman" w:hAnsi="Times New Roman"/>
          <w:noProof/>
          <w:sz w:val="24"/>
          <w:szCs w:val="24"/>
        </w:rPr>
        <w:tab/>
      </w:r>
      <w:r w:rsidRPr="00D44665">
        <w:rPr>
          <w:rFonts w:ascii="Times New Roman" w:hAnsi="Times New Roman"/>
          <w:noProof/>
          <w:sz w:val="24"/>
          <w:szCs w:val="24"/>
        </w:rPr>
        <w:tab/>
        <w:t>CUT prop. = 0,</w:t>
      </w:r>
      <w:r w:rsidR="00665F01" w:rsidRPr="00D44665">
        <w:rPr>
          <w:rFonts w:ascii="Times New Roman" w:hAnsi="Times New Roman"/>
          <w:noProof/>
          <w:sz w:val="24"/>
          <w:szCs w:val="24"/>
        </w:rPr>
        <w:t>052</w:t>
      </w:r>
    </w:p>
    <w:p w:rsidR="006B690C" w:rsidRPr="00D44665" w:rsidRDefault="006B690C" w:rsidP="006B690C">
      <w:pPr>
        <w:pStyle w:val="Frspaiere"/>
        <w:numPr>
          <w:ilvl w:val="0"/>
          <w:numId w:val="12"/>
        </w:numPr>
        <w:tabs>
          <w:tab w:val="clear" w:pos="1082"/>
        </w:tabs>
        <w:spacing w:before="60"/>
        <w:ind w:left="905" w:hanging="181"/>
        <w:jc w:val="both"/>
        <w:rPr>
          <w:rFonts w:ascii="Times New Roman" w:hAnsi="Times New Roman"/>
          <w:noProof/>
          <w:sz w:val="24"/>
          <w:szCs w:val="24"/>
        </w:rPr>
      </w:pPr>
      <w:r w:rsidRPr="00D44665">
        <w:rPr>
          <w:rFonts w:ascii="Times New Roman" w:hAnsi="Times New Roman"/>
          <w:noProof/>
          <w:sz w:val="24"/>
          <w:szCs w:val="24"/>
        </w:rPr>
        <w:t>Suprafaţa construită propusă:</w:t>
      </w:r>
      <w:r w:rsidRPr="00D44665">
        <w:rPr>
          <w:rFonts w:ascii="Times New Roman" w:hAnsi="Times New Roman"/>
          <w:noProof/>
          <w:sz w:val="24"/>
          <w:szCs w:val="24"/>
        </w:rPr>
        <w:tab/>
      </w:r>
      <w:r w:rsidR="00665F01" w:rsidRPr="00D44665">
        <w:rPr>
          <w:rFonts w:ascii="Times New Roman" w:hAnsi="Times New Roman"/>
          <w:noProof/>
          <w:sz w:val="24"/>
          <w:szCs w:val="24"/>
        </w:rPr>
        <w:tab/>
        <w:t>562</w:t>
      </w:r>
      <w:r w:rsidRPr="00D44665">
        <w:rPr>
          <w:rFonts w:ascii="Times New Roman" w:hAnsi="Times New Roman"/>
          <w:noProof/>
          <w:sz w:val="24"/>
          <w:szCs w:val="24"/>
        </w:rPr>
        <w:t>,</w:t>
      </w:r>
      <w:r w:rsidR="00665F01" w:rsidRPr="00D44665">
        <w:rPr>
          <w:rFonts w:ascii="Times New Roman" w:hAnsi="Times New Roman"/>
          <w:noProof/>
          <w:sz w:val="24"/>
          <w:szCs w:val="24"/>
        </w:rPr>
        <w:t>92</w:t>
      </w:r>
      <w:r w:rsidRPr="00D44665">
        <w:rPr>
          <w:rFonts w:ascii="Times New Roman" w:hAnsi="Times New Roman"/>
          <w:noProof/>
          <w:sz w:val="24"/>
          <w:szCs w:val="24"/>
        </w:rPr>
        <w:t xml:space="preserve"> mp</w:t>
      </w:r>
    </w:p>
    <w:p w:rsidR="006B690C" w:rsidRPr="00D44665" w:rsidRDefault="006B690C" w:rsidP="006B690C">
      <w:pPr>
        <w:pStyle w:val="Frspaiere"/>
        <w:numPr>
          <w:ilvl w:val="0"/>
          <w:numId w:val="12"/>
        </w:numPr>
        <w:tabs>
          <w:tab w:val="clear" w:pos="1082"/>
        </w:tabs>
        <w:spacing w:before="60"/>
        <w:ind w:left="905" w:hanging="181"/>
        <w:jc w:val="both"/>
        <w:rPr>
          <w:rFonts w:ascii="Times New Roman" w:hAnsi="Times New Roman"/>
          <w:noProof/>
          <w:sz w:val="24"/>
          <w:szCs w:val="24"/>
        </w:rPr>
      </w:pPr>
      <w:r w:rsidRPr="00D44665">
        <w:rPr>
          <w:rFonts w:ascii="Times New Roman" w:hAnsi="Times New Roman"/>
          <w:noProof/>
          <w:sz w:val="24"/>
          <w:szCs w:val="24"/>
        </w:rPr>
        <w:t>Suprafaţa construită desfăşurată propusă:</w:t>
      </w:r>
      <w:r w:rsidR="00665F01" w:rsidRPr="00D44665">
        <w:rPr>
          <w:rFonts w:ascii="Times New Roman" w:hAnsi="Times New Roman"/>
          <w:noProof/>
          <w:sz w:val="24"/>
          <w:szCs w:val="24"/>
        </w:rPr>
        <w:tab/>
        <w:t>679</w:t>
      </w:r>
      <w:r w:rsidRPr="00D44665">
        <w:rPr>
          <w:rFonts w:ascii="Times New Roman" w:hAnsi="Times New Roman"/>
          <w:noProof/>
          <w:sz w:val="24"/>
          <w:szCs w:val="24"/>
        </w:rPr>
        <w:t>,</w:t>
      </w:r>
      <w:r w:rsidR="00665F01" w:rsidRPr="00D44665">
        <w:rPr>
          <w:rFonts w:ascii="Times New Roman" w:hAnsi="Times New Roman"/>
          <w:noProof/>
          <w:sz w:val="24"/>
          <w:szCs w:val="24"/>
        </w:rPr>
        <w:t>36</w:t>
      </w:r>
      <w:r w:rsidRPr="00D44665">
        <w:rPr>
          <w:rFonts w:ascii="Times New Roman" w:hAnsi="Times New Roman"/>
          <w:noProof/>
          <w:sz w:val="24"/>
          <w:szCs w:val="24"/>
        </w:rPr>
        <w:t xml:space="preserve"> mp</w:t>
      </w:r>
    </w:p>
    <w:p w:rsidR="00677AF6" w:rsidRDefault="00677AF6" w:rsidP="005E7803">
      <w:pPr>
        <w:pStyle w:val="Frspaiere"/>
        <w:spacing w:before="60"/>
        <w:ind w:left="724"/>
        <w:jc w:val="both"/>
        <w:rPr>
          <w:rFonts w:ascii="Times New Roman" w:hAnsi="Times New Roman"/>
          <w:noProof/>
          <w:sz w:val="24"/>
          <w:szCs w:val="24"/>
        </w:rPr>
      </w:pPr>
    </w:p>
    <w:p w:rsidR="00671FDA" w:rsidRPr="00671FDA" w:rsidRDefault="00671FDA" w:rsidP="00671FDA">
      <w:pPr>
        <w:pStyle w:val="Frspaiere"/>
        <w:spacing w:before="120"/>
        <w:jc w:val="both"/>
        <w:rPr>
          <w:rFonts w:ascii="Times New Roman" w:hAnsi="Times New Roman"/>
          <w:noProof/>
          <w:sz w:val="24"/>
          <w:szCs w:val="24"/>
          <w:u w:val="single"/>
        </w:rPr>
      </w:pPr>
      <w:r w:rsidRPr="00671FDA">
        <w:rPr>
          <w:rFonts w:ascii="Times New Roman" w:hAnsi="Times New Roman"/>
          <w:noProof/>
          <w:sz w:val="24"/>
          <w:szCs w:val="24"/>
          <w:u w:val="single"/>
        </w:rPr>
        <w:t>Imprejmuire</w:t>
      </w:r>
    </w:p>
    <w:p w:rsidR="00671FDA" w:rsidRPr="00671FDA" w:rsidRDefault="00671FDA" w:rsidP="009A5F5C">
      <w:pPr>
        <w:pStyle w:val="Frspaiere"/>
        <w:spacing w:before="120"/>
        <w:jc w:val="both"/>
        <w:rPr>
          <w:rFonts w:ascii="Times New Roman" w:hAnsi="Times New Roman"/>
          <w:noProof/>
          <w:sz w:val="24"/>
          <w:szCs w:val="24"/>
        </w:rPr>
      </w:pPr>
      <w:r>
        <w:rPr>
          <w:rFonts w:ascii="Times New Roman" w:hAnsi="Times New Roman"/>
          <w:noProof/>
          <w:sz w:val="24"/>
          <w:szCs w:val="24"/>
        </w:rPr>
        <w:t>Î</w:t>
      </w:r>
      <w:r w:rsidRPr="00671FDA">
        <w:rPr>
          <w:rFonts w:ascii="Times New Roman" w:hAnsi="Times New Roman"/>
          <w:noProof/>
          <w:sz w:val="24"/>
          <w:szCs w:val="24"/>
        </w:rPr>
        <w:t>mprejmuirea</w:t>
      </w:r>
      <w:r>
        <w:rPr>
          <w:rFonts w:ascii="Times New Roman" w:hAnsi="Times New Roman"/>
          <w:noProof/>
          <w:sz w:val="24"/>
          <w:szCs w:val="24"/>
        </w:rPr>
        <w:t xml:space="preserve"> </w:t>
      </w:r>
      <w:r w:rsidRPr="00671FDA">
        <w:rPr>
          <w:rFonts w:ascii="Times New Roman" w:hAnsi="Times New Roman"/>
          <w:noProof/>
          <w:sz w:val="24"/>
          <w:szCs w:val="24"/>
        </w:rPr>
        <w:t>teren</w:t>
      </w:r>
      <w:r>
        <w:rPr>
          <w:rFonts w:ascii="Times New Roman" w:hAnsi="Times New Roman"/>
          <w:noProof/>
          <w:sz w:val="24"/>
          <w:szCs w:val="24"/>
        </w:rPr>
        <w:t>ului</w:t>
      </w:r>
      <w:r w:rsidRPr="00671FDA">
        <w:rPr>
          <w:rFonts w:ascii="Times New Roman" w:hAnsi="Times New Roman"/>
          <w:noProof/>
          <w:sz w:val="24"/>
          <w:szCs w:val="24"/>
        </w:rPr>
        <w:t xml:space="preserve"> studiat, </w:t>
      </w:r>
      <w:r>
        <w:rPr>
          <w:rFonts w:ascii="Times New Roman" w:hAnsi="Times New Roman"/>
          <w:noProof/>
          <w:sz w:val="24"/>
          <w:szCs w:val="24"/>
        </w:rPr>
        <w:t>cu o</w:t>
      </w:r>
      <w:r w:rsidRPr="00671FDA">
        <w:rPr>
          <w:rFonts w:ascii="Times New Roman" w:hAnsi="Times New Roman"/>
          <w:noProof/>
          <w:sz w:val="24"/>
          <w:szCs w:val="24"/>
        </w:rPr>
        <w:t xml:space="preserve"> lungime </w:t>
      </w:r>
      <w:r>
        <w:rPr>
          <w:rFonts w:ascii="Times New Roman" w:hAnsi="Times New Roman"/>
          <w:noProof/>
          <w:sz w:val="24"/>
          <w:szCs w:val="24"/>
        </w:rPr>
        <w:t xml:space="preserve">totală </w:t>
      </w:r>
      <w:r w:rsidRPr="00671FDA">
        <w:rPr>
          <w:rFonts w:ascii="Times New Roman" w:hAnsi="Times New Roman"/>
          <w:noProof/>
          <w:sz w:val="24"/>
          <w:szCs w:val="24"/>
        </w:rPr>
        <w:t xml:space="preserve">de </w:t>
      </w:r>
      <w:r>
        <w:rPr>
          <w:rFonts w:ascii="Times New Roman" w:hAnsi="Times New Roman"/>
          <w:noProof/>
          <w:sz w:val="24"/>
          <w:szCs w:val="24"/>
        </w:rPr>
        <w:t>460</w:t>
      </w:r>
      <w:r w:rsidRPr="00671FDA">
        <w:rPr>
          <w:rFonts w:ascii="Times New Roman" w:hAnsi="Times New Roman"/>
          <w:noProof/>
          <w:sz w:val="24"/>
          <w:szCs w:val="24"/>
        </w:rPr>
        <w:t>.0</w:t>
      </w:r>
      <w:r>
        <w:rPr>
          <w:rFonts w:ascii="Times New Roman" w:hAnsi="Times New Roman"/>
          <w:noProof/>
          <w:sz w:val="24"/>
          <w:szCs w:val="24"/>
        </w:rPr>
        <w:t>0</w:t>
      </w:r>
      <w:r w:rsidRPr="00671FDA">
        <w:rPr>
          <w:rFonts w:ascii="Times New Roman" w:hAnsi="Times New Roman"/>
          <w:noProof/>
          <w:sz w:val="24"/>
          <w:szCs w:val="24"/>
        </w:rPr>
        <w:t xml:space="preserve"> ml, se va realiza </w:t>
      </w:r>
      <w:r>
        <w:rPr>
          <w:rFonts w:ascii="Times New Roman" w:hAnsi="Times New Roman"/>
          <w:noProof/>
          <w:sz w:val="24"/>
          <w:szCs w:val="24"/>
        </w:rPr>
        <w:t xml:space="preserve">din </w:t>
      </w:r>
      <w:r w:rsidRPr="00671FDA">
        <w:rPr>
          <w:rFonts w:ascii="Times New Roman" w:hAnsi="Times New Roman"/>
          <w:noProof/>
          <w:sz w:val="24"/>
          <w:szCs w:val="24"/>
        </w:rPr>
        <w:t>panouri de plas</w:t>
      </w:r>
      <w:r>
        <w:rPr>
          <w:rFonts w:ascii="Times New Roman" w:hAnsi="Times New Roman"/>
          <w:noProof/>
          <w:sz w:val="24"/>
          <w:szCs w:val="24"/>
        </w:rPr>
        <w:t>ă</w:t>
      </w:r>
      <w:r w:rsidRPr="00671FDA">
        <w:rPr>
          <w:rFonts w:ascii="Times New Roman" w:hAnsi="Times New Roman"/>
          <w:noProof/>
          <w:sz w:val="24"/>
          <w:szCs w:val="24"/>
        </w:rPr>
        <w:t xml:space="preserve"> de s</w:t>
      </w:r>
      <w:r>
        <w:rPr>
          <w:rFonts w:ascii="Times New Roman" w:hAnsi="Times New Roman"/>
          <w:noProof/>
          <w:sz w:val="24"/>
          <w:szCs w:val="24"/>
        </w:rPr>
        <w:t>â</w:t>
      </w:r>
      <w:r w:rsidRPr="00671FDA">
        <w:rPr>
          <w:rFonts w:ascii="Times New Roman" w:hAnsi="Times New Roman"/>
          <w:noProof/>
          <w:sz w:val="24"/>
          <w:szCs w:val="24"/>
        </w:rPr>
        <w:t>rm</w:t>
      </w:r>
      <w:r>
        <w:rPr>
          <w:rFonts w:ascii="Times New Roman" w:hAnsi="Times New Roman"/>
          <w:noProof/>
          <w:sz w:val="24"/>
          <w:szCs w:val="24"/>
        </w:rPr>
        <w:t>ă</w:t>
      </w:r>
      <w:r w:rsidRPr="00671FDA">
        <w:rPr>
          <w:rFonts w:ascii="Times New Roman" w:hAnsi="Times New Roman"/>
          <w:noProof/>
          <w:sz w:val="24"/>
          <w:szCs w:val="24"/>
        </w:rPr>
        <w:t xml:space="preserve"> </w:t>
      </w:r>
      <w:r>
        <w:rPr>
          <w:rFonts w:ascii="Times New Roman" w:hAnsi="Times New Roman"/>
          <w:noProof/>
          <w:sz w:val="24"/>
          <w:szCs w:val="24"/>
        </w:rPr>
        <w:t>ş</w:t>
      </w:r>
      <w:r w:rsidRPr="00671FDA">
        <w:rPr>
          <w:rFonts w:ascii="Times New Roman" w:hAnsi="Times New Roman"/>
          <w:noProof/>
          <w:sz w:val="24"/>
          <w:szCs w:val="24"/>
        </w:rPr>
        <w:t>i stalpi metalici</w:t>
      </w:r>
      <w:r>
        <w:rPr>
          <w:rFonts w:ascii="Times New Roman" w:hAnsi="Times New Roman"/>
          <w:noProof/>
          <w:sz w:val="24"/>
          <w:szCs w:val="24"/>
        </w:rPr>
        <w:t>,</w:t>
      </w:r>
      <w:r w:rsidRPr="00671FDA">
        <w:rPr>
          <w:rFonts w:ascii="Times New Roman" w:hAnsi="Times New Roman"/>
          <w:noProof/>
          <w:sz w:val="24"/>
          <w:szCs w:val="24"/>
        </w:rPr>
        <w:t xml:space="preserve"> pana la inaltimea de 1.85 m. </w:t>
      </w:r>
    </w:p>
    <w:p w:rsidR="00671FDA" w:rsidRDefault="00671FDA" w:rsidP="005E7803">
      <w:pPr>
        <w:pStyle w:val="Frspaiere"/>
        <w:spacing w:before="60"/>
        <w:ind w:left="724"/>
        <w:jc w:val="both"/>
        <w:rPr>
          <w:rFonts w:ascii="Times New Roman" w:hAnsi="Times New Roman"/>
          <w:noProof/>
          <w:sz w:val="24"/>
          <w:szCs w:val="24"/>
        </w:rPr>
      </w:pPr>
    </w:p>
    <w:p w:rsidR="00671FDA" w:rsidRPr="00671FDA" w:rsidRDefault="00671FDA" w:rsidP="00671FDA">
      <w:pPr>
        <w:pStyle w:val="Frspaiere"/>
        <w:spacing w:before="120"/>
        <w:jc w:val="both"/>
        <w:rPr>
          <w:rFonts w:ascii="Times New Roman" w:hAnsi="Times New Roman"/>
          <w:noProof/>
          <w:sz w:val="24"/>
          <w:szCs w:val="24"/>
          <w:u w:val="single"/>
        </w:rPr>
      </w:pPr>
      <w:r w:rsidRPr="00671FDA">
        <w:rPr>
          <w:rFonts w:ascii="Times New Roman" w:hAnsi="Times New Roman"/>
          <w:noProof/>
          <w:sz w:val="24"/>
          <w:szCs w:val="24"/>
          <w:u w:val="single"/>
        </w:rPr>
        <w:t>Spatii verzi</w:t>
      </w:r>
    </w:p>
    <w:p w:rsidR="00671FDA" w:rsidRPr="00671FDA" w:rsidRDefault="00671FDA" w:rsidP="009A5F5C">
      <w:pPr>
        <w:pStyle w:val="Frspaiere"/>
        <w:spacing w:before="120"/>
        <w:jc w:val="both"/>
        <w:rPr>
          <w:rFonts w:ascii="Times New Roman" w:hAnsi="Times New Roman"/>
          <w:noProof/>
          <w:sz w:val="24"/>
          <w:szCs w:val="24"/>
        </w:rPr>
      </w:pPr>
      <w:r w:rsidRPr="00671FDA">
        <w:rPr>
          <w:rFonts w:ascii="Times New Roman" w:hAnsi="Times New Roman"/>
          <w:noProof/>
          <w:sz w:val="24"/>
          <w:szCs w:val="24"/>
        </w:rPr>
        <w:t>Se propune amenajarea peisagistic</w:t>
      </w:r>
      <w:r>
        <w:rPr>
          <w:rFonts w:ascii="Times New Roman" w:hAnsi="Times New Roman"/>
          <w:noProof/>
          <w:sz w:val="24"/>
          <w:szCs w:val="24"/>
        </w:rPr>
        <w:t>ă</w:t>
      </w:r>
      <w:r w:rsidRPr="00671FDA">
        <w:rPr>
          <w:rFonts w:ascii="Times New Roman" w:hAnsi="Times New Roman"/>
          <w:noProof/>
          <w:sz w:val="24"/>
          <w:szCs w:val="24"/>
        </w:rPr>
        <w:t xml:space="preserve"> a unei suprafe</w:t>
      </w:r>
      <w:r>
        <w:rPr>
          <w:rFonts w:ascii="Times New Roman" w:hAnsi="Times New Roman"/>
          <w:noProof/>
          <w:sz w:val="24"/>
          <w:szCs w:val="24"/>
        </w:rPr>
        <w:t>ț</w:t>
      </w:r>
      <w:r w:rsidRPr="00671FDA">
        <w:rPr>
          <w:rFonts w:ascii="Times New Roman" w:hAnsi="Times New Roman"/>
          <w:noProof/>
          <w:sz w:val="24"/>
          <w:szCs w:val="24"/>
        </w:rPr>
        <w:t xml:space="preserve">e de </w:t>
      </w:r>
      <w:r>
        <w:rPr>
          <w:rFonts w:ascii="Times New Roman" w:hAnsi="Times New Roman"/>
          <w:noProof/>
          <w:sz w:val="24"/>
          <w:szCs w:val="24"/>
        </w:rPr>
        <w:t>1.060</w:t>
      </w:r>
      <w:r w:rsidRPr="00671FDA">
        <w:rPr>
          <w:rFonts w:ascii="Times New Roman" w:hAnsi="Times New Roman"/>
          <w:noProof/>
          <w:sz w:val="24"/>
          <w:szCs w:val="24"/>
        </w:rPr>
        <w:t xml:space="preserve"> mp de spatii verzi, </w:t>
      </w:r>
      <w:r>
        <w:rPr>
          <w:rFonts w:ascii="Times New Roman" w:hAnsi="Times New Roman"/>
          <w:noProof/>
          <w:sz w:val="24"/>
          <w:szCs w:val="24"/>
        </w:rPr>
        <w:t>situată î</w:t>
      </w:r>
      <w:r w:rsidRPr="00671FDA">
        <w:rPr>
          <w:rFonts w:ascii="Times New Roman" w:hAnsi="Times New Roman"/>
          <w:noProof/>
          <w:sz w:val="24"/>
          <w:szCs w:val="24"/>
        </w:rPr>
        <w:t>n interiorul propriet</w:t>
      </w:r>
      <w:r>
        <w:rPr>
          <w:rFonts w:ascii="Times New Roman" w:hAnsi="Times New Roman"/>
          <w:noProof/>
          <w:sz w:val="24"/>
          <w:szCs w:val="24"/>
        </w:rPr>
        <w:t>ăț</w:t>
      </w:r>
      <w:r w:rsidRPr="00671FDA">
        <w:rPr>
          <w:rFonts w:ascii="Times New Roman" w:hAnsi="Times New Roman"/>
          <w:noProof/>
          <w:sz w:val="24"/>
          <w:szCs w:val="24"/>
        </w:rPr>
        <w:t>ii, cu gazon, vegeta</w:t>
      </w:r>
      <w:r>
        <w:rPr>
          <w:rFonts w:ascii="Times New Roman" w:hAnsi="Times New Roman"/>
          <w:noProof/>
          <w:sz w:val="24"/>
          <w:szCs w:val="24"/>
        </w:rPr>
        <w:t>ț</w:t>
      </w:r>
      <w:r w:rsidRPr="00671FDA">
        <w:rPr>
          <w:rFonts w:ascii="Times New Roman" w:hAnsi="Times New Roman"/>
          <w:noProof/>
          <w:sz w:val="24"/>
          <w:szCs w:val="24"/>
        </w:rPr>
        <w:t xml:space="preserve">ie medie </w:t>
      </w:r>
      <w:r>
        <w:rPr>
          <w:rFonts w:ascii="Times New Roman" w:hAnsi="Times New Roman"/>
          <w:noProof/>
          <w:sz w:val="24"/>
          <w:szCs w:val="24"/>
        </w:rPr>
        <w:t>ş</w:t>
      </w:r>
      <w:r w:rsidRPr="00671FDA">
        <w:rPr>
          <w:rFonts w:ascii="Times New Roman" w:hAnsi="Times New Roman"/>
          <w:noProof/>
          <w:sz w:val="24"/>
          <w:szCs w:val="24"/>
        </w:rPr>
        <w:t>i joas</w:t>
      </w:r>
      <w:r>
        <w:rPr>
          <w:rFonts w:ascii="Times New Roman" w:hAnsi="Times New Roman"/>
          <w:noProof/>
          <w:sz w:val="24"/>
          <w:szCs w:val="24"/>
        </w:rPr>
        <w:t>ă</w:t>
      </w:r>
      <w:r w:rsidRPr="00671FDA">
        <w:rPr>
          <w:rFonts w:ascii="Times New Roman" w:hAnsi="Times New Roman"/>
          <w:noProof/>
          <w:sz w:val="24"/>
          <w:szCs w:val="24"/>
        </w:rPr>
        <w:t>.</w:t>
      </w:r>
      <w:r>
        <w:rPr>
          <w:rFonts w:ascii="Times New Roman" w:hAnsi="Times New Roman"/>
          <w:noProof/>
          <w:sz w:val="24"/>
          <w:szCs w:val="24"/>
        </w:rPr>
        <w:t xml:space="preserve"> De asemenea, perimetral va fi amenajată o zonă verde, cu o suprafață totală de 360.00 mp.</w:t>
      </w:r>
    </w:p>
    <w:p w:rsidR="00671FDA" w:rsidRPr="00D44665" w:rsidRDefault="00671FDA" w:rsidP="005E7803">
      <w:pPr>
        <w:pStyle w:val="Frspaiere"/>
        <w:spacing w:before="60"/>
        <w:ind w:left="724"/>
        <w:jc w:val="both"/>
        <w:rPr>
          <w:rFonts w:ascii="Times New Roman" w:hAnsi="Times New Roman"/>
          <w:noProof/>
          <w:sz w:val="24"/>
          <w:szCs w:val="24"/>
        </w:rPr>
      </w:pPr>
    </w:p>
    <w:p w:rsidR="00677AF6" w:rsidRPr="00D44665" w:rsidRDefault="00677AF6" w:rsidP="005E7803">
      <w:pPr>
        <w:pStyle w:val="Frspaiere"/>
        <w:spacing w:before="60"/>
        <w:ind w:left="724"/>
        <w:jc w:val="both"/>
        <w:rPr>
          <w:rFonts w:ascii="Times New Roman" w:hAnsi="Times New Roman"/>
          <w:noProof/>
          <w:sz w:val="24"/>
          <w:szCs w:val="24"/>
        </w:rPr>
      </w:pPr>
    </w:p>
    <w:p w:rsidR="00DB5BAE" w:rsidRPr="00D44665" w:rsidRDefault="00B90A64" w:rsidP="00463CE0">
      <w:pPr>
        <w:pStyle w:val="Frspaiere"/>
        <w:spacing w:before="120"/>
        <w:jc w:val="both"/>
        <w:rPr>
          <w:rFonts w:ascii="Times New Roman" w:hAnsi="Times New Roman"/>
          <w:b/>
          <w:noProof/>
          <w:sz w:val="24"/>
          <w:szCs w:val="24"/>
        </w:rPr>
      </w:pPr>
      <w:r w:rsidRPr="00D44665">
        <w:rPr>
          <w:rFonts w:ascii="Times New Roman" w:hAnsi="Times New Roman"/>
          <w:b/>
          <w:noProof/>
          <w:sz w:val="24"/>
          <w:szCs w:val="24"/>
        </w:rPr>
        <w:t>III.1.</w:t>
      </w:r>
      <w:r w:rsidR="00DB5BAE" w:rsidRPr="00D44665">
        <w:rPr>
          <w:rFonts w:ascii="Times New Roman" w:hAnsi="Times New Roman"/>
          <w:b/>
          <w:noProof/>
          <w:sz w:val="24"/>
          <w:szCs w:val="24"/>
        </w:rPr>
        <w:t xml:space="preserve"> Elementele specifice caracteristice proiectului propus</w:t>
      </w:r>
    </w:p>
    <w:p w:rsidR="00DB5BAE" w:rsidRPr="00D44665" w:rsidRDefault="00DB5BAE" w:rsidP="00463CE0">
      <w:pPr>
        <w:pStyle w:val="Frspaiere"/>
        <w:spacing w:before="120"/>
        <w:jc w:val="both"/>
        <w:rPr>
          <w:rFonts w:ascii="Times New Roman" w:hAnsi="Times New Roman"/>
          <w:b/>
          <w:noProof/>
          <w:sz w:val="24"/>
          <w:szCs w:val="24"/>
        </w:rPr>
      </w:pPr>
      <w:r w:rsidRPr="00D44665">
        <w:rPr>
          <w:rFonts w:ascii="Times New Roman" w:hAnsi="Times New Roman"/>
          <w:b/>
          <w:noProof/>
          <w:sz w:val="24"/>
          <w:szCs w:val="24"/>
        </w:rPr>
        <w:t>Profilul şi capacităţile de producţie</w:t>
      </w:r>
    </w:p>
    <w:p w:rsidR="00016507" w:rsidRPr="00D44665" w:rsidRDefault="00665F01" w:rsidP="000A428E">
      <w:pPr>
        <w:pStyle w:val="Frspaiere"/>
        <w:spacing w:before="120"/>
        <w:jc w:val="both"/>
        <w:rPr>
          <w:rFonts w:ascii="Times New Roman" w:hAnsi="Times New Roman"/>
          <w:noProof/>
          <w:sz w:val="24"/>
          <w:szCs w:val="24"/>
        </w:rPr>
      </w:pPr>
      <w:r w:rsidRPr="00D44665">
        <w:rPr>
          <w:rFonts w:ascii="Times New Roman" w:hAnsi="Times New Roman"/>
          <w:noProof/>
          <w:sz w:val="24"/>
          <w:szCs w:val="24"/>
        </w:rPr>
        <w:t>Se propune realizarea unui service auto si spalatorie auto,</w:t>
      </w:r>
      <w:r w:rsidR="006B690C" w:rsidRPr="00D44665">
        <w:rPr>
          <w:rFonts w:ascii="Times New Roman" w:hAnsi="Times New Roman"/>
          <w:noProof/>
          <w:sz w:val="24"/>
          <w:szCs w:val="24"/>
        </w:rPr>
        <w:t xml:space="preserve"> </w:t>
      </w:r>
      <w:r w:rsidRPr="00D44665">
        <w:rPr>
          <w:rFonts w:ascii="Times New Roman" w:hAnsi="Times New Roman"/>
          <w:noProof/>
          <w:sz w:val="24"/>
          <w:szCs w:val="24"/>
        </w:rPr>
        <w:t>a</w:t>
      </w:r>
      <w:r w:rsidR="00016507" w:rsidRPr="00D44665">
        <w:rPr>
          <w:rFonts w:ascii="Times New Roman" w:hAnsi="Times New Roman"/>
          <w:noProof/>
          <w:sz w:val="24"/>
          <w:szCs w:val="24"/>
        </w:rPr>
        <w:t xml:space="preserve">mplasamentul </w:t>
      </w:r>
      <w:r w:rsidRPr="00D44665">
        <w:rPr>
          <w:rFonts w:ascii="Times New Roman" w:hAnsi="Times New Roman"/>
          <w:noProof/>
          <w:sz w:val="24"/>
          <w:szCs w:val="24"/>
        </w:rPr>
        <w:t xml:space="preserve">construcțiilor </w:t>
      </w:r>
      <w:r w:rsidR="00016507" w:rsidRPr="00D44665">
        <w:rPr>
          <w:rFonts w:ascii="Times New Roman" w:hAnsi="Times New Roman"/>
          <w:noProof/>
          <w:sz w:val="24"/>
          <w:szCs w:val="24"/>
        </w:rPr>
        <w:t>p</w:t>
      </w:r>
      <w:r w:rsidRPr="00D44665">
        <w:rPr>
          <w:rFonts w:ascii="Times New Roman" w:hAnsi="Times New Roman"/>
          <w:noProof/>
          <w:sz w:val="24"/>
          <w:szCs w:val="24"/>
        </w:rPr>
        <w:t>utând</w:t>
      </w:r>
      <w:r w:rsidR="00016507" w:rsidRPr="00D44665">
        <w:rPr>
          <w:rFonts w:ascii="Times New Roman" w:hAnsi="Times New Roman"/>
          <w:noProof/>
          <w:sz w:val="24"/>
          <w:szCs w:val="24"/>
        </w:rPr>
        <w:t xml:space="preserve"> fi urmărit pe planul de încadrare în l</w:t>
      </w:r>
      <w:r w:rsidR="006B690C" w:rsidRPr="00D44665">
        <w:rPr>
          <w:rFonts w:ascii="Times New Roman" w:hAnsi="Times New Roman"/>
          <w:noProof/>
          <w:sz w:val="24"/>
          <w:szCs w:val="24"/>
        </w:rPr>
        <w:t>ocalitate şi planul de situaţie, anexate.</w:t>
      </w:r>
    </w:p>
    <w:p w:rsidR="00DB5BAE" w:rsidRPr="004B6334" w:rsidRDefault="00DB5BAE" w:rsidP="000A428E">
      <w:pPr>
        <w:pStyle w:val="Frspaiere"/>
        <w:spacing w:before="120"/>
        <w:jc w:val="both"/>
        <w:rPr>
          <w:rFonts w:ascii="Times New Roman" w:hAnsi="Times New Roman"/>
          <w:noProof/>
          <w:color w:val="000000"/>
          <w:sz w:val="24"/>
          <w:szCs w:val="24"/>
        </w:rPr>
      </w:pPr>
      <w:r w:rsidRPr="004B6334">
        <w:rPr>
          <w:rFonts w:ascii="Times New Roman" w:hAnsi="Times New Roman"/>
          <w:noProof/>
          <w:color w:val="000000"/>
          <w:sz w:val="24"/>
          <w:szCs w:val="24"/>
        </w:rPr>
        <w:t>Coordonatele topografice ale extremităților terenului în Sistem Stereo 70 sunt următoarele:</w:t>
      </w:r>
    </w:p>
    <w:p w:rsidR="004D1412" w:rsidRPr="004B6334" w:rsidRDefault="004B6334" w:rsidP="004B6334">
      <w:pPr>
        <w:pStyle w:val="Frspaiere"/>
        <w:tabs>
          <w:tab w:val="left" w:pos="1134"/>
        </w:tabs>
        <w:spacing w:before="120"/>
        <w:ind w:left="720"/>
        <w:jc w:val="both"/>
        <w:rPr>
          <w:rFonts w:ascii="Times New Roman" w:hAnsi="Times New Roman"/>
          <w:noProof/>
          <w:color w:val="000000"/>
          <w:sz w:val="24"/>
          <w:szCs w:val="24"/>
        </w:rPr>
      </w:pPr>
      <w:r w:rsidRPr="004B6334">
        <w:rPr>
          <w:rFonts w:ascii="Times New Roman" w:hAnsi="Times New Roman"/>
          <w:noProof/>
          <w:color w:val="000000"/>
          <w:sz w:val="24"/>
          <w:szCs w:val="24"/>
        </w:rPr>
        <w:t>1:</w:t>
      </w:r>
      <w:r w:rsidRPr="004B6334">
        <w:rPr>
          <w:rFonts w:ascii="Times New Roman" w:hAnsi="Times New Roman"/>
          <w:noProof/>
          <w:color w:val="000000"/>
          <w:sz w:val="24"/>
          <w:szCs w:val="24"/>
        </w:rPr>
        <w:tab/>
        <w:t>X = 335086.7210     Y = 707747.4410</w:t>
      </w:r>
    </w:p>
    <w:p w:rsidR="004B6334" w:rsidRPr="004B6334" w:rsidRDefault="004B6334" w:rsidP="004B6334">
      <w:pPr>
        <w:pStyle w:val="Frspaiere"/>
        <w:tabs>
          <w:tab w:val="left" w:pos="1134"/>
        </w:tabs>
        <w:spacing w:before="120"/>
        <w:ind w:left="720"/>
        <w:jc w:val="both"/>
        <w:rPr>
          <w:rFonts w:ascii="Times New Roman" w:hAnsi="Times New Roman"/>
          <w:noProof/>
          <w:color w:val="000000"/>
          <w:sz w:val="24"/>
          <w:szCs w:val="24"/>
        </w:rPr>
      </w:pPr>
      <w:r w:rsidRPr="004B6334">
        <w:rPr>
          <w:rFonts w:ascii="Times New Roman" w:hAnsi="Times New Roman"/>
          <w:noProof/>
          <w:color w:val="000000"/>
          <w:sz w:val="24"/>
          <w:szCs w:val="24"/>
        </w:rPr>
        <w:t>2:</w:t>
      </w:r>
      <w:r w:rsidRPr="004B6334">
        <w:rPr>
          <w:rFonts w:ascii="Times New Roman" w:hAnsi="Times New Roman"/>
          <w:noProof/>
          <w:color w:val="000000"/>
          <w:sz w:val="24"/>
          <w:szCs w:val="24"/>
        </w:rPr>
        <w:tab/>
        <w:t>X = 335107.7990     Y = 707945.6820</w:t>
      </w:r>
    </w:p>
    <w:p w:rsidR="004B6334" w:rsidRPr="004B6334" w:rsidRDefault="004B6334" w:rsidP="004B6334">
      <w:pPr>
        <w:pStyle w:val="Frspaiere"/>
        <w:tabs>
          <w:tab w:val="left" w:pos="1134"/>
        </w:tabs>
        <w:spacing w:before="120"/>
        <w:ind w:left="720"/>
        <w:jc w:val="both"/>
        <w:rPr>
          <w:rFonts w:ascii="Times New Roman" w:hAnsi="Times New Roman"/>
          <w:noProof/>
          <w:color w:val="000000"/>
          <w:sz w:val="24"/>
          <w:szCs w:val="24"/>
        </w:rPr>
      </w:pPr>
      <w:r w:rsidRPr="004B6334">
        <w:rPr>
          <w:rFonts w:ascii="Times New Roman" w:hAnsi="Times New Roman"/>
          <w:noProof/>
          <w:color w:val="000000"/>
          <w:sz w:val="24"/>
          <w:szCs w:val="24"/>
        </w:rPr>
        <w:t>3:</w:t>
      </w:r>
      <w:r w:rsidRPr="004B6334">
        <w:rPr>
          <w:rFonts w:ascii="Times New Roman" w:hAnsi="Times New Roman"/>
          <w:noProof/>
          <w:color w:val="000000"/>
          <w:sz w:val="24"/>
          <w:szCs w:val="24"/>
        </w:rPr>
        <w:tab/>
        <w:t>X = 335069.2300     Y = 707962.4730</w:t>
      </w:r>
    </w:p>
    <w:p w:rsidR="004B6334" w:rsidRPr="004B6334" w:rsidRDefault="004B6334" w:rsidP="004B6334">
      <w:pPr>
        <w:pStyle w:val="Frspaiere"/>
        <w:tabs>
          <w:tab w:val="left" w:pos="1134"/>
        </w:tabs>
        <w:spacing w:before="120"/>
        <w:ind w:left="720"/>
        <w:jc w:val="both"/>
        <w:rPr>
          <w:rFonts w:ascii="Times New Roman" w:hAnsi="Times New Roman"/>
          <w:noProof/>
          <w:color w:val="000000"/>
          <w:sz w:val="24"/>
          <w:szCs w:val="24"/>
        </w:rPr>
      </w:pPr>
      <w:r w:rsidRPr="004B6334">
        <w:rPr>
          <w:rFonts w:ascii="Times New Roman" w:hAnsi="Times New Roman"/>
          <w:noProof/>
          <w:color w:val="000000"/>
          <w:sz w:val="24"/>
          <w:szCs w:val="24"/>
        </w:rPr>
        <w:t>4:</w:t>
      </w:r>
      <w:r w:rsidRPr="004B6334">
        <w:rPr>
          <w:rFonts w:ascii="Times New Roman" w:hAnsi="Times New Roman"/>
          <w:noProof/>
          <w:color w:val="000000"/>
          <w:sz w:val="24"/>
          <w:szCs w:val="24"/>
        </w:rPr>
        <w:tab/>
        <w:t>X = 335048.1510     Y = 707764.2320</w:t>
      </w:r>
    </w:p>
    <w:p w:rsidR="004B6334" w:rsidRPr="004B6334" w:rsidRDefault="004B6334" w:rsidP="004B6334">
      <w:pPr>
        <w:pStyle w:val="Frspaiere"/>
        <w:spacing w:after="120"/>
        <w:ind w:firstLine="720"/>
        <w:jc w:val="both"/>
        <w:rPr>
          <w:rFonts w:ascii="Times New Roman" w:hAnsi="Times New Roman"/>
          <w:color w:val="000000"/>
          <w:sz w:val="24"/>
          <w:szCs w:val="24"/>
        </w:rPr>
      </w:pPr>
    </w:p>
    <w:p w:rsidR="00DB5BAE" w:rsidRPr="004B6334" w:rsidRDefault="00DB5BAE" w:rsidP="00A84725">
      <w:pPr>
        <w:pStyle w:val="Frspaiere"/>
        <w:spacing w:after="120"/>
        <w:jc w:val="both"/>
        <w:rPr>
          <w:rFonts w:ascii="Times New Roman" w:hAnsi="Times New Roman"/>
          <w:i/>
          <w:noProof/>
          <w:color w:val="000000"/>
          <w:sz w:val="24"/>
          <w:szCs w:val="24"/>
        </w:rPr>
      </w:pPr>
      <w:r w:rsidRPr="004B6334">
        <w:rPr>
          <w:rFonts w:ascii="Times New Roman" w:hAnsi="Times New Roman"/>
          <w:i/>
          <w:noProof/>
          <w:color w:val="000000"/>
          <w:sz w:val="24"/>
          <w:szCs w:val="24"/>
        </w:rPr>
        <w:t>Vecinătăţile amplasamentului propus:</w:t>
      </w:r>
    </w:p>
    <w:p w:rsidR="00745D1A" w:rsidRPr="004B6334" w:rsidRDefault="00745D1A" w:rsidP="00745D1A">
      <w:pPr>
        <w:pStyle w:val="PlainText"/>
        <w:numPr>
          <w:ilvl w:val="0"/>
          <w:numId w:val="12"/>
        </w:numPr>
        <w:suppressAutoHyphens/>
        <w:jc w:val="both"/>
        <w:rPr>
          <w:rFonts w:ascii="Times New Roman" w:eastAsia="Century Gothic" w:hAnsi="Times New Roman"/>
          <w:color w:val="000000"/>
          <w:sz w:val="24"/>
          <w:szCs w:val="24"/>
        </w:rPr>
      </w:pPr>
      <w:r w:rsidRPr="004B6334">
        <w:rPr>
          <w:rFonts w:ascii="Times New Roman" w:eastAsia="Century Gothic" w:hAnsi="Times New Roman"/>
          <w:color w:val="000000"/>
          <w:sz w:val="24"/>
          <w:szCs w:val="24"/>
        </w:rPr>
        <w:t>nord</w:t>
      </w:r>
      <w:r w:rsidRPr="004B6334">
        <w:rPr>
          <w:rFonts w:ascii="Times New Roman" w:eastAsia="Century Gothic" w:hAnsi="Times New Roman"/>
          <w:color w:val="000000"/>
          <w:sz w:val="24"/>
          <w:szCs w:val="24"/>
        </w:rPr>
        <w:tab/>
        <w:t>proprietate privata</w:t>
      </w:r>
      <w:r w:rsidR="00F5692F" w:rsidRPr="004B6334">
        <w:rPr>
          <w:rFonts w:ascii="Times New Roman" w:eastAsia="Century Gothic" w:hAnsi="Times New Roman"/>
          <w:color w:val="000000"/>
          <w:sz w:val="24"/>
          <w:szCs w:val="24"/>
        </w:rPr>
        <w:t xml:space="preserve"> SC BRENDA SR</w:t>
      </w:r>
    </w:p>
    <w:p w:rsidR="00745D1A" w:rsidRPr="004B6334" w:rsidRDefault="00745D1A" w:rsidP="00745D1A">
      <w:pPr>
        <w:pStyle w:val="PlainText"/>
        <w:numPr>
          <w:ilvl w:val="0"/>
          <w:numId w:val="12"/>
        </w:numPr>
        <w:suppressAutoHyphens/>
        <w:jc w:val="both"/>
        <w:rPr>
          <w:rFonts w:ascii="Times New Roman" w:eastAsia="Century Gothic" w:hAnsi="Times New Roman"/>
          <w:color w:val="000000"/>
          <w:sz w:val="24"/>
          <w:szCs w:val="24"/>
        </w:rPr>
      </w:pPr>
      <w:r w:rsidRPr="004B6334">
        <w:rPr>
          <w:rFonts w:ascii="Times New Roman" w:eastAsia="Century Gothic" w:hAnsi="Times New Roman"/>
          <w:color w:val="000000"/>
          <w:sz w:val="24"/>
          <w:szCs w:val="24"/>
        </w:rPr>
        <w:t>sud</w:t>
      </w:r>
      <w:r w:rsidR="00AF08A9" w:rsidRPr="004B6334">
        <w:rPr>
          <w:rFonts w:ascii="Times New Roman" w:eastAsia="Century Gothic" w:hAnsi="Times New Roman"/>
          <w:color w:val="000000"/>
          <w:sz w:val="24"/>
          <w:szCs w:val="24"/>
        </w:rPr>
        <w:tab/>
      </w:r>
      <w:r w:rsidRPr="004B6334">
        <w:rPr>
          <w:rFonts w:ascii="Times New Roman" w:eastAsia="Century Gothic" w:hAnsi="Times New Roman"/>
          <w:color w:val="000000"/>
          <w:sz w:val="24"/>
          <w:szCs w:val="24"/>
        </w:rPr>
        <w:tab/>
        <w:t>drum national DN19A</w:t>
      </w:r>
    </w:p>
    <w:p w:rsidR="00745D1A" w:rsidRPr="004B6334" w:rsidRDefault="00745D1A" w:rsidP="00745D1A">
      <w:pPr>
        <w:pStyle w:val="PlainText"/>
        <w:numPr>
          <w:ilvl w:val="0"/>
          <w:numId w:val="12"/>
        </w:numPr>
        <w:suppressAutoHyphens/>
        <w:jc w:val="both"/>
        <w:rPr>
          <w:rFonts w:ascii="Times New Roman" w:eastAsia="Century Gothic" w:hAnsi="Times New Roman"/>
          <w:color w:val="000000"/>
          <w:sz w:val="24"/>
          <w:szCs w:val="24"/>
        </w:rPr>
      </w:pPr>
      <w:r w:rsidRPr="004B6334">
        <w:rPr>
          <w:rFonts w:ascii="Times New Roman" w:eastAsia="Century Gothic" w:hAnsi="Times New Roman"/>
          <w:color w:val="000000"/>
          <w:sz w:val="24"/>
          <w:szCs w:val="24"/>
        </w:rPr>
        <w:t>est</w:t>
      </w:r>
      <w:r w:rsidRPr="004B6334">
        <w:rPr>
          <w:rFonts w:ascii="Times New Roman" w:eastAsia="Century Gothic" w:hAnsi="Times New Roman"/>
          <w:color w:val="000000"/>
          <w:sz w:val="24"/>
          <w:szCs w:val="24"/>
        </w:rPr>
        <w:tab/>
      </w:r>
      <w:r w:rsidRPr="004B6334">
        <w:rPr>
          <w:rFonts w:ascii="Times New Roman" w:eastAsia="Century Gothic" w:hAnsi="Times New Roman"/>
          <w:color w:val="000000"/>
          <w:sz w:val="24"/>
          <w:szCs w:val="24"/>
        </w:rPr>
        <w:tab/>
        <w:t xml:space="preserve">proprietate privata </w:t>
      </w:r>
      <w:r w:rsidR="00F5692F" w:rsidRPr="004B6334">
        <w:rPr>
          <w:rFonts w:ascii="Times New Roman" w:eastAsia="Century Gothic" w:hAnsi="Times New Roman"/>
          <w:color w:val="000000"/>
          <w:sz w:val="24"/>
          <w:szCs w:val="24"/>
        </w:rPr>
        <w:t>SC BRENDA SRL</w:t>
      </w:r>
    </w:p>
    <w:p w:rsidR="00745D1A" w:rsidRPr="004B6334" w:rsidRDefault="00745D1A" w:rsidP="00745D1A">
      <w:pPr>
        <w:pStyle w:val="PlainText"/>
        <w:numPr>
          <w:ilvl w:val="0"/>
          <w:numId w:val="12"/>
        </w:numPr>
        <w:suppressAutoHyphens/>
        <w:jc w:val="both"/>
        <w:rPr>
          <w:rFonts w:ascii="Times New Roman" w:eastAsia="Century Gothic" w:hAnsi="Times New Roman"/>
          <w:color w:val="000000"/>
          <w:sz w:val="24"/>
          <w:szCs w:val="24"/>
        </w:rPr>
      </w:pPr>
      <w:r w:rsidRPr="004B6334">
        <w:rPr>
          <w:rFonts w:ascii="Times New Roman" w:eastAsia="Century Gothic" w:hAnsi="Times New Roman"/>
          <w:color w:val="000000"/>
          <w:sz w:val="24"/>
          <w:szCs w:val="24"/>
        </w:rPr>
        <w:t>vest</w:t>
      </w:r>
      <w:r w:rsidRPr="004B6334">
        <w:rPr>
          <w:rFonts w:ascii="Times New Roman" w:eastAsia="Century Gothic" w:hAnsi="Times New Roman"/>
          <w:color w:val="000000"/>
          <w:sz w:val="24"/>
          <w:szCs w:val="24"/>
        </w:rPr>
        <w:tab/>
        <w:t>proprietate privata</w:t>
      </w:r>
      <w:r w:rsidR="00F5692F" w:rsidRPr="004B6334">
        <w:rPr>
          <w:rFonts w:ascii="Times New Roman" w:eastAsia="Century Gothic" w:hAnsi="Times New Roman"/>
          <w:color w:val="000000"/>
          <w:sz w:val="24"/>
          <w:szCs w:val="24"/>
        </w:rPr>
        <w:t xml:space="preserve"> Marcus Gheorghe</w:t>
      </w:r>
    </w:p>
    <w:p w:rsidR="00016507" w:rsidRPr="004B6334" w:rsidRDefault="00016507" w:rsidP="00294B5B">
      <w:pPr>
        <w:pStyle w:val="Frspaiere"/>
        <w:jc w:val="both"/>
        <w:rPr>
          <w:rFonts w:ascii="Times New Roman" w:hAnsi="Times New Roman"/>
          <w:noProof/>
          <w:color w:val="000000"/>
          <w:sz w:val="24"/>
          <w:szCs w:val="24"/>
        </w:rPr>
      </w:pPr>
    </w:p>
    <w:p w:rsidR="00AF08A9" w:rsidRPr="004B6334" w:rsidRDefault="00AF08A9" w:rsidP="00AF08A9">
      <w:pPr>
        <w:pStyle w:val="Frspaiere"/>
        <w:spacing w:after="120"/>
        <w:jc w:val="both"/>
        <w:rPr>
          <w:rFonts w:ascii="Times New Roman" w:hAnsi="Times New Roman"/>
          <w:i/>
          <w:noProof/>
          <w:color w:val="000000"/>
          <w:sz w:val="24"/>
          <w:szCs w:val="24"/>
        </w:rPr>
      </w:pPr>
      <w:r w:rsidRPr="004B6334">
        <w:rPr>
          <w:rFonts w:ascii="Times New Roman" w:hAnsi="Times New Roman"/>
          <w:i/>
          <w:noProof/>
          <w:color w:val="000000"/>
          <w:sz w:val="24"/>
          <w:szCs w:val="24"/>
        </w:rPr>
        <w:t xml:space="preserve">Distantele dintre constructia propusa si cladirile/constructiile invecinate : </w:t>
      </w:r>
    </w:p>
    <w:p w:rsidR="00AF08A9" w:rsidRPr="004B6334" w:rsidRDefault="00AF08A9" w:rsidP="00AF08A9">
      <w:pPr>
        <w:pStyle w:val="PlainText"/>
        <w:numPr>
          <w:ilvl w:val="0"/>
          <w:numId w:val="12"/>
        </w:numPr>
        <w:suppressAutoHyphens/>
        <w:jc w:val="both"/>
        <w:rPr>
          <w:rFonts w:ascii="Times New Roman" w:eastAsia="Century Gothic" w:hAnsi="Times New Roman"/>
          <w:color w:val="000000"/>
          <w:sz w:val="24"/>
          <w:szCs w:val="24"/>
        </w:rPr>
      </w:pPr>
      <w:r w:rsidRPr="004B6334">
        <w:rPr>
          <w:rFonts w:ascii="Times New Roman" w:eastAsia="Century Gothic" w:hAnsi="Times New Roman"/>
          <w:color w:val="000000"/>
          <w:sz w:val="24"/>
          <w:szCs w:val="24"/>
        </w:rPr>
        <w:t>nord</w:t>
      </w:r>
      <w:r w:rsidRPr="004B6334">
        <w:rPr>
          <w:rFonts w:ascii="Times New Roman" w:eastAsia="Century Gothic" w:hAnsi="Times New Roman"/>
          <w:color w:val="000000"/>
          <w:sz w:val="24"/>
          <w:szCs w:val="24"/>
        </w:rPr>
        <w:tab/>
        <w:t>teren agricol, la distanta de 103,23 m</w:t>
      </w:r>
    </w:p>
    <w:p w:rsidR="00AF08A9" w:rsidRPr="004B6334" w:rsidRDefault="00AF08A9" w:rsidP="00AF08A9">
      <w:pPr>
        <w:pStyle w:val="PlainText"/>
        <w:numPr>
          <w:ilvl w:val="0"/>
          <w:numId w:val="12"/>
        </w:numPr>
        <w:suppressAutoHyphens/>
        <w:jc w:val="both"/>
        <w:rPr>
          <w:rFonts w:ascii="Times New Roman" w:eastAsia="Century Gothic" w:hAnsi="Times New Roman"/>
          <w:color w:val="000000"/>
          <w:sz w:val="24"/>
          <w:szCs w:val="24"/>
        </w:rPr>
      </w:pPr>
      <w:r w:rsidRPr="004B6334">
        <w:rPr>
          <w:rFonts w:ascii="Times New Roman" w:eastAsia="Century Gothic" w:hAnsi="Times New Roman"/>
          <w:color w:val="000000"/>
          <w:sz w:val="24"/>
          <w:szCs w:val="24"/>
        </w:rPr>
        <w:t>sud</w:t>
      </w:r>
      <w:r w:rsidRPr="004B6334">
        <w:rPr>
          <w:rFonts w:ascii="Times New Roman" w:eastAsia="Century Gothic" w:hAnsi="Times New Roman"/>
          <w:color w:val="000000"/>
          <w:sz w:val="24"/>
          <w:szCs w:val="24"/>
        </w:rPr>
        <w:tab/>
      </w:r>
      <w:r w:rsidRPr="004B6334">
        <w:rPr>
          <w:rFonts w:ascii="Times New Roman" w:eastAsia="Century Gothic" w:hAnsi="Times New Roman"/>
          <w:color w:val="000000"/>
          <w:sz w:val="24"/>
          <w:szCs w:val="24"/>
        </w:rPr>
        <w:tab/>
        <w:t>DN19A, la distanta de 50,00 m</w:t>
      </w:r>
    </w:p>
    <w:p w:rsidR="00AF08A9" w:rsidRPr="004B6334" w:rsidRDefault="00AF08A9" w:rsidP="00AF08A9">
      <w:pPr>
        <w:pStyle w:val="PlainText"/>
        <w:numPr>
          <w:ilvl w:val="0"/>
          <w:numId w:val="12"/>
        </w:numPr>
        <w:suppressAutoHyphens/>
        <w:jc w:val="both"/>
        <w:rPr>
          <w:rFonts w:ascii="Times New Roman" w:eastAsia="Century Gothic" w:hAnsi="Times New Roman"/>
          <w:color w:val="000000"/>
          <w:sz w:val="24"/>
          <w:szCs w:val="24"/>
        </w:rPr>
      </w:pPr>
      <w:r w:rsidRPr="004B6334">
        <w:rPr>
          <w:rFonts w:ascii="Times New Roman" w:eastAsia="Century Gothic" w:hAnsi="Times New Roman"/>
          <w:color w:val="000000"/>
          <w:sz w:val="24"/>
          <w:szCs w:val="24"/>
        </w:rPr>
        <w:t>est</w:t>
      </w:r>
      <w:r w:rsidRPr="004B6334">
        <w:rPr>
          <w:rFonts w:ascii="Times New Roman" w:eastAsia="Century Gothic" w:hAnsi="Times New Roman"/>
          <w:color w:val="000000"/>
          <w:sz w:val="24"/>
          <w:szCs w:val="24"/>
        </w:rPr>
        <w:tab/>
      </w:r>
      <w:r w:rsidRPr="004B6334">
        <w:rPr>
          <w:rFonts w:ascii="Times New Roman" w:eastAsia="Century Gothic" w:hAnsi="Times New Roman"/>
          <w:color w:val="000000"/>
          <w:sz w:val="24"/>
          <w:szCs w:val="24"/>
        </w:rPr>
        <w:tab/>
        <w:t>teren agricol, la distanta de  1,00 m</w:t>
      </w:r>
    </w:p>
    <w:p w:rsidR="00AF08A9" w:rsidRPr="004B6334" w:rsidRDefault="00AF08A9" w:rsidP="00AF08A9">
      <w:pPr>
        <w:pStyle w:val="PlainText"/>
        <w:numPr>
          <w:ilvl w:val="0"/>
          <w:numId w:val="12"/>
        </w:numPr>
        <w:suppressAutoHyphens/>
        <w:jc w:val="both"/>
        <w:rPr>
          <w:rFonts w:ascii="Times New Roman" w:eastAsia="Century Gothic" w:hAnsi="Times New Roman"/>
          <w:color w:val="000000"/>
          <w:sz w:val="24"/>
          <w:szCs w:val="24"/>
        </w:rPr>
      </w:pPr>
      <w:r w:rsidRPr="004B6334">
        <w:rPr>
          <w:rFonts w:ascii="Times New Roman" w:eastAsia="Century Gothic" w:hAnsi="Times New Roman"/>
          <w:color w:val="000000"/>
          <w:sz w:val="24"/>
          <w:szCs w:val="24"/>
        </w:rPr>
        <w:t>vest</w:t>
      </w:r>
      <w:r w:rsidRPr="004B6334">
        <w:rPr>
          <w:rFonts w:ascii="Times New Roman" w:eastAsia="Century Gothic" w:hAnsi="Times New Roman"/>
          <w:color w:val="000000"/>
          <w:sz w:val="24"/>
          <w:szCs w:val="24"/>
        </w:rPr>
        <w:tab/>
        <w:t>teren agricol, la distanta de 31,30 m</w:t>
      </w:r>
    </w:p>
    <w:p w:rsidR="00AF08A9" w:rsidRPr="004B6334" w:rsidRDefault="00AF08A9" w:rsidP="00294B5B">
      <w:pPr>
        <w:pStyle w:val="Frspaiere"/>
        <w:jc w:val="both"/>
        <w:rPr>
          <w:rFonts w:ascii="Times New Roman" w:hAnsi="Times New Roman"/>
          <w:noProof/>
          <w:color w:val="000000"/>
          <w:sz w:val="24"/>
          <w:szCs w:val="24"/>
        </w:rPr>
      </w:pPr>
    </w:p>
    <w:p w:rsidR="00AF08A9" w:rsidRPr="004B6334" w:rsidRDefault="00AF08A9" w:rsidP="00294B5B">
      <w:pPr>
        <w:pStyle w:val="Frspaiere"/>
        <w:jc w:val="both"/>
        <w:rPr>
          <w:rFonts w:ascii="Times New Roman" w:hAnsi="Times New Roman"/>
          <w:noProof/>
          <w:color w:val="000000"/>
          <w:sz w:val="24"/>
          <w:szCs w:val="24"/>
        </w:rPr>
      </w:pPr>
    </w:p>
    <w:p w:rsidR="00DB5BAE" w:rsidRPr="004B6334" w:rsidRDefault="00DB5BAE" w:rsidP="00463CE0">
      <w:pPr>
        <w:pStyle w:val="Frspaiere"/>
        <w:spacing w:before="120"/>
        <w:jc w:val="both"/>
        <w:rPr>
          <w:rFonts w:ascii="Times New Roman" w:hAnsi="Times New Roman"/>
          <w:i/>
          <w:noProof/>
          <w:color w:val="000000"/>
          <w:sz w:val="24"/>
          <w:szCs w:val="24"/>
        </w:rPr>
      </w:pPr>
      <w:r w:rsidRPr="004B6334">
        <w:rPr>
          <w:rFonts w:ascii="Times New Roman" w:hAnsi="Times New Roman"/>
          <w:i/>
          <w:noProof/>
          <w:color w:val="000000"/>
          <w:sz w:val="24"/>
          <w:szCs w:val="24"/>
        </w:rPr>
        <w:lastRenderedPageBreak/>
        <w:t xml:space="preserve">Profil de activitate: </w:t>
      </w:r>
    </w:p>
    <w:p w:rsidR="00016507" w:rsidRPr="004B6334" w:rsidRDefault="00016507" w:rsidP="000A428E">
      <w:pPr>
        <w:pStyle w:val="Frspaiere"/>
        <w:spacing w:before="120"/>
        <w:jc w:val="both"/>
        <w:rPr>
          <w:rFonts w:ascii="Times New Roman" w:hAnsi="Times New Roman"/>
          <w:noProof/>
          <w:color w:val="000000"/>
          <w:sz w:val="24"/>
          <w:szCs w:val="24"/>
        </w:rPr>
      </w:pPr>
      <w:r w:rsidRPr="004B6334">
        <w:rPr>
          <w:rFonts w:ascii="Times New Roman" w:hAnsi="Times New Roman"/>
          <w:noProof/>
          <w:color w:val="000000"/>
          <w:sz w:val="24"/>
          <w:szCs w:val="24"/>
        </w:rPr>
        <w:t xml:space="preserve">Activitatea se va desfăşura într-un cadru adecvat este specifică pentru acest gen de obiective, şi va cuprinde </w:t>
      </w:r>
      <w:r w:rsidR="00745D1A" w:rsidRPr="004B6334">
        <w:rPr>
          <w:rFonts w:ascii="Times New Roman" w:hAnsi="Times New Roman"/>
          <w:noProof/>
          <w:color w:val="000000"/>
          <w:sz w:val="24"/>
          <w:szCs w:val="24"/>
        </w:rPr>
        <w:t>activitati de service auto si spalatorie auto pentru automobile si autocamioane de mare tonaj - TIR.</w:t>
      </w:r>
    </w:p>
    <w:p w:rsidR="00745D1A" w:rsidRPr="004B6334" w:rsidRDefault="00745D1A" w:rsidP="00463CE0">
      <w:pPr>
        <w:pStyle w:val="Frspaiere"/>
        <w:spacing w:before="120"/>
        <w:jc w:val="both"/>
        <w:rPr>
          <w:rFonts w:ascii="Times New Roman" w:hAnsi="Times New Roman"/>
          <w:noProof/>
          <w:color w:val="000000"/>
          <w:sz w:val="24"/>
          <w:szCs w:val="24"/>
        </w:rPr>
      </w:pPr>
    </w:p>
    <w:p w:rsidR="00DB5BAE" w:rsidRPr="004B6334" w:rsidRDefault="00DB5BAE" w:rsidP="00463CE0">
      <w:pPr>
        <w:pStyle w:val="Frspaiere"/>
        <w:spacing w:before="120"/>
        <w:jc w:val="both"/>
        <w:rPr>
          <w:rFonts w:ascii="Times New Roman" w:hAnsi="Times New Roman"/>
          <w:i/>
          <w:noProof/>
          <w:color w:val="000000"/>
          <w:sz w:val="24"/>
          <w:szCs w:val="24"/>
        </w:rPr>
      </w:pPr>
      <w:r w:rsidRPr="004B6334">
        <w:rPr>
          <w:rFonts w:ascii="Times New Roman" w:hAnsi="Times New Roman"/>
          <w:i/>
          <w:noProof/>
          <w:color w:val="000000"/>
          <w:sz w:val="24"/>
          <w:szCs w:val="24"/>
        </w:rPr>
        <w:t>Număr</w:t>
      </w:r>
      <w:r w:rsidR="00F00B74" w:rsidRPr="004B6334">
        <w:rPr>
          <w:rFonts w:ascii="Times New Roman" w:hAnsi="Times New Roman"/>
          <w:i/>
          <w:noProof/>
          <w:color w:val="000000"/>
          <w:sz w:val="24"/>
          <w:szCs w:val="24"/>
        </w:rPr>
        <w:t xml:space="preserve"> de</w:t>
      </w:r>
      <w:r w:rsidRPr="004B6334">
        <w:rPr>
          <w:rFonts w:ascii="Times New Roman" w:hAnsi="Times New Roman"/>
          <w:i/>
          <w:noProof/>
          <w:color w:val="000000"/>
          <w:sz w:val="24"/>
          <w:szCs w:val="24"/>
        </w:rPr>
        <w:t xml:space="preserve"> personal lucrător </w:t>
      </w:r>
      <w:r w:rsidR="00F00B74" w:rsidRPr="004B6334">
        <w:rPr>
          <w:rFonts w:ascii="Times New Roman" w:hAnsi="Times New Roman"/>
          <w:i/>
          <w:noProof/>
          <w:color w:val="000000"/>
          <w:sz w:val="24"/>
          <w:szCs w:val="24"/>
        </w:rPr>
        <w:t>:</w:t>
      </w:r>
    </w:p>
    <w:p w:rsidR="00DB5BAE" w:rsidRPr="004B6334" w:rsidRDefault="00DB5BAE" w:rsidP="00463CE0">
      <w:pPr>
        <w:pStyle w:val="Frspaiere"/>
        <w:spacing w:before="120"/>
        <w:jc w:val="both"/>
        <w:rPr>
          <w:rFonts w:ascii="Times New Roman" w:hAnsi="Times New Roman"/>
          <w:noProof/>
          <w:color w:val="000000"/>
          <w:sz w:val="24"/>
          <w:szCs w:val="24"/>
        </w:rPr>
      </w:pPr>
      <w:r w:rsidRPr="004B6334">
        <w:rPr>
          <w:rFonts w:ascii="Times New Roman" w:hAnsi="Times New Roman"/>
          <w:noProof/>
          <w:color w:val="000000"/>
          <w:sz w:val="24"/>
          <w:szCs w:val="24"/>
        </w:rPr>
        <w:t xml:space="preserve">Pentru desfăşurarea activităţii </w:t>
      </w:r>
      <w:r w:rsidR="00F00B74" w:rsidRPr="004B6334">
        <w:rPr>
          <w:rFonts w:ascii="Times New Roman" w:hAnsi="Times New Roman"/>
          <w:noProof/>
          <w:color w:val="000000"/>
          <w:sz w:val="24"/>
          <w:szCs w:val="24"/>
        </w:rPr>
        <w:t xml:space="preserve">sunt necesare </w:t>
      </w:r>
      <w:r w:rsidR="00745D1A" w:rsidRPr="004B6334">
        <w:rPr>
          <w:rFonts w:ascii="Times New Roman" w:hAnsi="Times New Roman"/>
          <w:noProof/>
          <w:color w:val="000000"/>
          <w:sz w:val="24"/>
          <w:szCs w:val="24"/>
        </w:rPr>
        <w:t>10</w:t>
      </w:r>
      <w:r w:rsidR="00F00B74" w:rsidRPr="004B6334">
        <w:rPr>
          <w:rFonts w:ascii="Times New Roman" w:hAnsi="Times New Roman"/>
          <w:noProof/>
          <w:color w:val="000000"/>
          <w:sz w:val="24"/>
          <w:szCs w:val="24"/>
        </w:rPr>
        <w:t xml:space="preserve"> persoane.</w:t>
      </w:r>
    </w:p>
    <w:p w:rsidR="00F00B74" w:rsidRPr="004B6334" w:rsidRDefault="00F00B74" w:rsidP="00A84725">
      <w:pPr>
        <w:pStyle w:val="Frspaiere"/>
        <w:jc w:val="both"/>
        <w:rPr>
          <w:rFonts w:ascii="Times New Roman" w:hAnsi="Times New Roman"/>
          <w:noProof/>
          <w:color w:val="000000"/>
          <w:sz w:val="24"/>
          <w:szCs w:val="24"/>
        </w:rPr>
      </w:pPr>
    </w:p>
    <w:p w:rsidR="00F00B74" w:rsidRPr="004B6334" w:rsidRDefault="00DB5BAE" w:rsidP="00463CE0">
      <w:pPr>
        <w:pStyle w:val="Frspaiere"/>
        <w:spacing w:before="120"/>
        <w:jc w:val="both"/>
        <w:rPr>
          <w:rFonts w:ascii="Times New Roman" w:hAnsi="Times New Roman"/>
          <w:noProof/>
          <w:color w:val="000000"/>
          <w:sz w:val="24"/>
          <w:szCs w:val="24"/>
        </w:rPr>
      </w:pPr>
      <w:r w:rsidRPr="004B6334">
        <w:rPr>
          <w:rFonts w:ascii="Times New Roman" w:hAnsi="Times New Roman"/>
          <w:i/>
          <w:noProof/>
          <w:color w:val="000000"/>
          <w:sz w:val="24"/>
          <w:szCs w:val="24"/>
        </w:rPr>
        <w:t>Program de lucru</w:t>
      </w:r>
      <w:r w:rsidR="00F00B74" w:rsidRPr="004B6334">
        <w:rPr>
          <w:rFonts w:ascii="Times New Roman" w:hAnsi="Times New Roman"/>
          <w:i/>
          <w:noProof/>
          <w:color w:val="000000"/>
          <w:sz w:val="24"/>
          <w:szCs w:val="24"/>
        </w:rPr>
        <w:t>:</w:t>
      </w:r>
      <w:r w:rsidR="006B690C" w:rsidRPr="004B6334">
        <w:rPr>
          <w:rFonts w:ascii="Times New Roman" w:hAnsi="Times New Roman"/>
          <w:noProof/>
          <w:color w:val="000000"/>
          <w:sz w:val="24"/>
          <w:szCs w:val="24"/>
        </w:rPr>
        <w:t xml:space="preserve"> 8 ore/zi, 5 zile/saptamana, 260 zile/an</w:t>
      </w:r>
      <w:r w:rsidRPr="004B6334">
        <w:rPr>
          <w:rFonts w:ascii="Times New Roman" w:hAnsi="Times New Roman"/>
          <w:noProof/>
          <w:color w:val="000000"/>
          <w:sz w:val="24"/>
          <w:szCs w:val="24"/>
        </w:rPr>
        <w:t>.</w:t>
      </w:r>
    </w:p>
    <w:p w:rsidR="00F00B74" w:rsidRPr="004B6334" w:rsidRDefault="00F00B74" w:rsidP="00463CE0">
      <w:pPr>
        <w:pStyle w:val="Frspaiere"/>
        <w:spacing w:before="120"/>
        <w:jc w:val="both"/>
        <w:rPr>
          <w:rFonts w:ascii="Times New Roman" w:hAnsi="Times New Roman"/>
          <w:noProof/>
          <w:color w:val="000000"/>
          <w:sz w:val="24"/>
          <w:szCs w:val="24"/>
        </w:rPr>
      </w:pPr>
    </w:p>
    <w:p w:rsidR="00DB5BAE" w:rsidRPr="004B6334" w:rsidRDefault="00DB5BAE" w:rsidP="00463CE0">
      <w:pPr>
        <w:pStyle w:val="Frspaiere"/>
        <w:spacing w:before="120"/>
        <w:jc w:val="both"/>
        <w:rPr>
          <w:rFonts w:ascii="Times New Roman" w:hAnsi="Times New Roman"/>
          <w:b/>
          <w:noProof/>
          <w:color w:val="000000"/>
          <w:sz w:val="24"/>
          <w:szCs w:val="24"/>
        </w:rPr>
      </w:pPr>
      <w:r w:rsidRPr="004B6334">
        <w:rPr>
          <w:rFonts w:ascii="Times New Roman" w:hAnsi="Times New Roman"/>
          <w:b/>
          <w:noProof/>
          <w:color w:val="000000"/>
          <w:sz w:val="24"/>
          <w:szCs w:val="24"/>
        </w:rPr>
        <w:t>Descrierea instalaţiei şi a fluxurilor tehnologice existente pe amplasament (după caz)</w:t>
      </w:r>
    </w:p>
    <w:p w:rsidR="00F5692F" w:rsidRPr="004B6334" w:rsidRDefault="00F5692F" w:rsidP="00F5692F">
      <w:pPr>
        <w:pStyle w:val="Frspaiere"/>
        <w:spacing w:before="120"/>
        <w:jc w:val="both"/>
        <w:rPr>
          <w:rFonts w:ascii="Times New Roman" w:hAnsi="Times New Roman"/>
          <w:noProof/>
          <w:color w:val="000000"/>
          <w:sz w:val="24"/>
          <w:szCs w:val="24"/>
        </w:rPr>
      </w:pPr>
      <w:r w:rsidRPr="004B6334">
        <w:rPr>
          <w:rFonts w:ascii="Times New Roman" w:hAnsi="Times New Roman"/>
          <w:noProof/>
          <w:color w:val="000000"/>
          <w:sz w:val="24"/>
          <w:szCs w:val="24"/>
          <w:u w:val="single"/>
        </w:rPr>
        <w:t>Service auto</w:t>
      </w:r>
      <w:r w:rsidRPr="004B6334">
        <w:rPr>
          <w:rFonts w:ascii="Times New Roman" w:hAnsi="Times New Roman"/>
          <w:noProof/>
          <w:color w:val="000000"/>
          <w:sz w:val="24"/>
          <w:szCs w:val="24"/>
        </w:rPr>
        <w:t>:</w:t>
      </w:r>
    </w:p>
    <w:p w:rsidR="00DF5B40" w:rsidRPr="004B6334" w:rsidRDefault="00DF5B40" w:rsidP="00DF5B40">
      <w:pPr>
        <w:pStyle w:val="Frspaiere"/>
        <w:spacing w:before="120"/>
        <w:jc w:val="both"/>
        <w:rPr>
          <w:rFonts w:ascii="Times New Roman" w:hAnsi="Times New Roman"/>
          <w:noProof/>
          <w:color w:val="000000"/>
          <w:sz w:val="24"/>
          <w:szCs w:val="24"/>
        </w:rPr>
      </w:pPr>
      <w:r w:rsidRPr="004B6334">
        <w:rPr>
          <w:rFonts w:ascii="Times New Roman" w:hAnsi="Times New Roman"/>
          <w:noProof/>
          <w:color w:val="000000"/>
          <w:sz w:val="24"/>
          <w:szCs w:val="24"/>
        </w:rPr>
        <w:t>Activitatea de service auto cuprinde reparaţii şi întreţinere auto, constă în următoarele lucrări:</w:t>
      </w:r>
    </w:p>
    <w:p w:rsidR="009A5F5C" w:rsidRDefault="009A5F5C" w:rsidP="00DF5B40">
      <w:pPr>
        <w:pStyle w:val="Frspaiere"/>
        <w:spacing w:before="60"/>
        <w:ind w:left="720"/>
        <w:jc w:val="both"/>
        <w:rPr>
          <w:rFonts w:ascii="Times New Roman" w:hAnsi="Times New Roman"/>
          <w:noProof/>
          <w:sz w:val="24"/>
          <w:szCs w:val="24"/>
        </w:rPr>
      </w:pPr>
      <w:r>
        <w:rPr>
          <w:rFonts w:ascii="Times New Roman" w:hAnsi="Times New Roman"/>
          <w:noProof/>
          <w:sz w:val="24"/>
          <w:szCs w:val="24"/>
        </w:rPr>
        <w:t>- r</w:t>
      </w:r>
      <w:r w:rsidRPr="009A5F5C">
        <w:rPr>
          <w:rFonts w:ascii="Times New Roman" w:hAnsi="Times New Roman"/>
          <w:noProof/>
          <w:sz w:val="24"/>
          <w:szCs w:val="24"/>
        </w:rPr>
        <w:t>epararea motorului si componentelor acestuia</w:t>
      </w:r>
    </w:p>
    <w:p w:rsidR="009A5F5C" w:rsidRDefault="009A5F5C" w:rsidP="00DF5B40">
      <w:pPr>
        <w:pStyle w:val="Frspaiere"/>
        <w:spacing w:before="60"/>
        <w:ind w:left="720"/>
        <w:jc w:val="both"/>
        <w:rPr>
          <w:rFonts w:ascii="Times New Roman" w:hAnsi="Times New Roman"/>
          <w:noProof/>
          <w:sz w:val="24"/>
          <w:szCs w:val="24"/>
        </w:rPr>
      </w:pPr>
      <w:r>
        <w:rPr>
          <w:rFonts w:ascii="Times New Roman" w:hAnsi="Times New Roman"/>
          <w:noProof/>
          <w:sz w:val="24"/>
          <w:szCs w:val="24"/>
        </w:rPr>
        <w:t>- r</w:t>
      </w:r>
      <w:r w:rsidRPr="009A5F5C">
        <w:rPr>
          <w:rFonts w:ascii="Times New Roman" w:hAnsi="Times New Roman"/>
          <w:noProof/>
          <w:sz w:val="24"/>
          <w:szCs w:val="24"/>
        </w:rPr>
        <w:t>epararea instalatiei de alimentare si componentelor acestora</w:t>
      </w:r>
    </w:p>
    <w:p w:rsidR="009A5F5C" w:rsidRDefault="009A5F5C" w:rsidP="00DF5B40">
      <w:pPr>
        <w:pStyle w:val="Frspaiere"/>
        <w:spacing w:before="60"/>
        <w:ind w:left="720"/>
        <w:jc w:val="both"/>
        <w:rPr>
          <w:rFonts w:ascii="Times New Roman" w:hAnsi="Times New Roman"/>
          <w:noProof/>
          <w:sz w:val="24"/>
          <w:szCs w:val="24"/>
        </w:rPr>
      </w:pPr>
      <w:r>
        <w:rPr>
          <w:rFonts w:ascii="Times New Roman" w:hAnsi="Times New Roman"/>
          <w:noProof/>
          <w:sz w:val="24"/>
          <w:szCs w:val="24"/>
        </w:rPr>
        <w:t>- r</w:t>
      </w:r>
      <w:r w:rsidRPr="009A5F5C">
        <w:rPr>
          <w:rFonts w:ascii="Times New Roman" w:hAnsi="Times New Roman"/>
          <w:noProof/>
          <w:sz w:val="24"/>
          <w:szCs w:val="24"/>
        </w:rPr>
        <w:t>epararea sistemului de rulare si componentelor acestuia</w:t>
      </w:r>
    </w:p>
    <w:p w:rsidR="009A5F5C" w:rsidRDefault="009A5F5C" w:rsidP="00DF5B40">
      <w:pPr>
        <w:pStyle w:val="Frspaiere"/>
        <w:spacing w:before="60"/>
        <w:ind w:left="720"/>
        <w:jc w:val="both"/>
        <w:rPr>
          <w:rFonts w:ascii="Times New Roman" w:hAnsi="Times New Roman"/>
          <w:noProof/>
          <w:sz w:val="24"/>
          <w:szCs w:val="24"/>
        </w:rPr>
      </w:pPr>
      <w:r>
        <w:rPr>
          <w:rFonts w:ascii="Times New Roman" w:hAnsi="Times New Roman"/>
          <w:noProof/>
          <w:sz w:val="24"/>
          <w:szCs w:val="24"/>
        </w:rPr>
        <w:t>- r</w:t>
      </w:r>
      <w:r w:rsidRPr="009A5F5C">
        <w:rPr>
          <w:rFonts w:ascii="Times New Roman" w:hAnsi="Times New Roman"/>
          <w:noProof/>
          <w:sz w:val="24"/>
          <w:szCs w:val="24"/>
        </w:rPr>
        <w:t>epararea sistemului de directie si componentelor acestuia</w:t>
      </w:r>
    </w:p>
    <w:p w:rsidR="009A5F5C" w:rsidRDefault="009A5F5C" w:rsidP="00DF5B40">
      <w:pPr>
        <w:pStyle w:val="Frspaiere"/>
        <w:spacing w:before="60"/>
        <w:ind w:left="720"/>
        <w:jc w:val="both"/>
        <w:rPr>
          <w:rFonts w:ascii="Times New Roman" w:hAnsi="Times New Roman"/>
          <w:noProof/>
          <w:sz w:val="24"/>
          <w:szCs w:val="24"/>
        </w:rPr>
      </w:pPr>
      <w:r>
        <w:rPr>
          <w:rFonts w:ascii="Times New Roman" w:hAnsi="Times New Roman"/>
          <w:noProof/>
          <w:sz w:val="24"/>
          <w:szCs w:val="24"/>
        </w:rPr>
        <w:t>- r</w:t>
      </w:r>
      <w:r w:rsidRPr="009A5F5C">
        <w:rPr>
          <w:rFonts w:ascii="Times New Roman" w:hAnsi="Times New Roman"/>
          <w:noProof/>
          <w:sz w:val="24"/>
          <w:szCs w:val="24"/>
        </w:rPr>
        <w:t>epararea sistemului de franare si componentelor acestuia</w:t>
      </w:r>
    </w:p>
    <w:p w:rsidR="009A5F5C" w:rsidRDefault="009A5F5C" w:rsidP="00DF5B40">
      <w:pPr>
        <w:pStyle w:val="Frspaiere"/>
        <w:spacing w:before="60"/>
        <w:ind w:left="720"/>
        <w:jc w:val="both"/>
        <w:rPr>
          <w:rFonts w:ascii="Times New Roman" w:hAnsi="Times New Roman"/>
          <w:noProof/>
          <w:sz w:val="24"/>
          <w:szCs w:val="24"/>
        </w:rPr>
      </w:pPr>
      <w:r>
        <w:rPr>
          <w:rFonts w:ascii="Times New Roman" w:hAnsi="Times New Roman"/>
          <w:noProof/>
          <w:sz w:val="24"/>
          <w:szCs w:val="24"/>
        </w:rPr>
        <w:t>- r</w:t>
      </w:r>
      <w:r w:rsidRPr="009A5F5C">
        <w:rPr>
          <w:rFonts w:ascii="Times New Roman" w:hAnsi="Times New Roman"/>
          <w:noProof/>
          <w:sz w:val="24"/>
          <w:szCs w:val="24"/>
        </w:rPr>
        <w:t>epararea instalatiei electrice si de semnalizare si componentelor acesteia</w:t>
      </w:r>
    </w:p>
    <w:p w:rsidR="009A5F5C" w:rsidRDefault="009A5F5C" w:rsidP="00DF5B40">
      <w:pPr>
        <w:pStyle w:val="Frspaiere"/>
        <w:spacing w:before="60"/>
        <w:ind w:left="720"/>
        <w:jc w:val="both"/>
        <w:rPr>
          <w:rFonts w:ascii="Times New Roman" w:hAnsi="Times New Roman"/>
          <w:noProof/>
          <w:sz w:val="24"/>
          <w:szCs w:val="24"/>
        </w:rPr>
      </w:pPr>
      <w:r>
        <w:rPr>
          <w:rFonts w:ascii="Times New Roman" w:hAnsi="Times New Roman"/>
          <w:noProof/>
          <w:sz w:val="24"/>
          <w:szCs w:val="24"/>
        </w:rPr>
        <w:t>- r</w:t>
      </w:r>
      <w:r w:rsidRPr="009A5F5C">
        <w:rPr>
          <w:rFonts w:ascii="Times New Roman" w:hAnsi="Times New Roman"/>
          <w:noProof/>
          <w:sz w:val="24"/>
          <w:szCs w:val="24"/>
        </w:rPr>
        <w:t>epararea caroseriei si a elementelor de rezistenta</w:t>
      </w:r>
      <w:r>
        <w:rPr>
          <w:rFonts w:ascii="Times New Roman" w:hAnsi="Times New Roman"/>
          <w:noProof/>
          <w:sz w:val="24"/>
          <w:szCs w:val="24"/>
        </w:rPr>
        <w:t xml:space="preserve"> (</w:t>
      </w:r>
      <w:r w:rsidRPr="00DF5B40">
        <w:rPr>
          <w:rFonts w:ascii="Times New Roman" w:hAnsi="Times New Roman"/>
          <w:noProof/>
          <w:sz w:val="24"/>
          <w:szCs w:val="24"/>
        </w:rPr>
        <w:t>aripi, fa</w:t>
      </w:r>
      <w:r>
        <w:rPr>
          <w:rFonts w:ascii="Times New Roman" w:hAnsi="Times New Roman"/>
          <w:noProof/>
          <w:sz w:val="24"/>
          <w:szCs w:val="24"/>
        </w:rPr>
        <w:t>t</w:t>
      </w:r>
      <w:r w:rsidRPr="00DF5B40">
        <w:rPr>
          <w:rFonts w:ascii="Times New Roman" w:hAnsi="Times New Roman"/>
          <w:noProof/>
          <w:sz w:val="24"/>
          <w:szCs w:val="24"/>
        </w:rPr>
        <w:t>ete u</w:t>
      </w:r>
      <w:r>
        <w:rPr>
          <w:rFonts w:ascii="Times New Roman" w:hAnsi="Times New Roman"/>
          <w:noProof/>
          <w:sz w:val="24"/>
          <w:szCs w:val="24"/>
        </w:rPr>
        <w:t>si, parti de caroserie)</w:t>
      </w:r>
    </w:p>
    <w:p w:rsidR="00DF5B40" w:rsidRPr="00DF5B40" w:rsidRDefault="00DF5B40" w:rsidP="00DF5B40">
      <w:pPr>
        <w:pStyle w:val="Frspaiere"/>
        <w:spacing w:before="60"/>
        <w:ind w:left="720"/>
        <w:jc w:val="both"/>
        <w:rPr>
          <w:rFonts w:ascii="Times New Roman" w:hAnsi="Times New Roman"/>
          <w:noProof/>
          <w:sz w:val="24"/>
          <w:szCs w:val="24"/>
        </w:rPr>
      </w:pPr>
      <w:r w:rsidRPr="00DF5B40">
        <w:rPr>
          <w:rFonts w:ascii="Times New Roman" w:hAnsi="Times New Roman"/>
          <w:noProof/>
          <w:sz w:val="24"/>
          <w:szCs w:val="24"/>
        </w:rPr>
        <w:t>- demontare subansamble uzate şi montare su</w:t>
      </w:r>
      <w:r w:rsidR="009A5F5C">
        <w:rPr>
          <w:rFonts w:ascii="Times New Roman" w:hAnsi="Times New Roman"/>
          <w:noProof/>
          <w:sz w:val="24"/>
          <w:szCs w:val="24"/>
        </w:rPr>
        <w:t>bansamble noi: uşi,  faruri, etc</w:t>
      </w:r>
    </w:p>
    <w:p w:rsidR="00DF5B40" w:rsidRPr="00DF5B40" w:rsidRDefault="00DF5B40" w:rsidP="00DF5B40">
      <w:pPr>
        <w:pStyle w:val="Frspaiere"/>
        <w:spacing w:before="60"/>
        <w:ind w:left="720"/>
        <w:jc w:val="both"/>
        <w:rPr>
          <w:rFonts w:ascii="Times New Roman" w:hAnsi="Times New Roman"/>
          <w:noProof/>
          <w:sz w:val="24"/>
          <w:szCs w:val="24"/>
        </w:rPr>
      </w:pPr>
      <w:r w:rsidRPr="00DF5B40">
        <w:rPr>
          <w:rFonts w:ascii="Times New Roman" w:hAnsi="Times New Roman"/>
          <w:noProof/>
          <w:sz w:val="24"/>
          <w:szCs w:val="24"/>
        </w:rPr>
        <w:t>- schimbare a</w:t>
      </w:r>
      <w:r w:rsidR="009A5F5C">
        <w:rPr>
          <w:rFonts w:ascii="Times New Roman" w:hAnsi="Times New Roman"/>
          <w:noProof/>
          <w:sz w:val="24"/>
          <w:szCs w:val="24"/>
        </w:rPr>
        <w:t>cumulatori (cu acumulatori noi)</w:t>
      </w:r>
    </w:p>
    <w:p w:rsidR="004B6334" w:rsidRDefault="004B6334" w:rsidP="00DF5B40">
      <w:pPr>
        <w:pStyle w:val="Frspaiere"/>
        <w:spacing w:before="120"/>
        <w:jc w:val="both"/>
        <w:rPr>
          <w:rFonts w:ascii="Times New Roman" w:hAnsi="Times New Roman"/>
          <w:noProof/>
          <w:sz w:val="24"/>
          <w:szCs w:val="24"/>
        </w:rPr>
      </w:pPr>
    </w:p>
    <w:p w:rsidR="00DF5B40" w:rsidRPr="00DF5B40" w:rsidRDefault="00DF5B40" w:rsidP="00DF5B40">
      <w:pPr>
        <w:pStyle w:val="Frspaiere"/>
        <w:spacing w:before="120"/>
        <w:jc w:val="both"/>
        <w:rPr>
          <w:rFonts w:ascii="Times New Roman" w:hAnsi="Times New Roman"/>
          <w:noProof/>
          <w:sz w:val="24"/>
          <w:szCs w:val="24"/>
        </w:rPr>
      </w:pPr>
      <w:r w:rsidRPr="00DF5B40">
        <w:rPr>
          <w:rFonts w:ascii="Times New Roman" w:hAnsi="Times New Roman"/>
          <w:noProof/>
          <w:sz w:val="24"/>
          <w:szCs w:val="24"/>
        </w:rPr>
        <w:t>Activitatea de revizii tehnice curente constă în reparaţii sau remedieri rapide ale defecţiunilor accidentale la: pompa de injecţie, pompa de apă, compresor, electromotor, alternator.</w:t>
      </w:r>
    </w:p>
    <w:p w:rsidR="00DF5B40" w:rsidRPr="00DF5B40" w:rsidRDefault="00DF5B40" w:rsidP="00DF5B40">
      <w:pPr>
        <w:pStyle w:val="Frspaiere"/>
        <w:spacing w:before="120"/>
        <w:jc w:val="both"/>
        <w:rPr>
          <w:rFonts w:ascii="Times New Roman" w:hAnsi="Times New Roman"/>
          <w:noProof/>
          <w:sz w:val="24"/>
          <w:szCs w:val="24"/>
        </w:rPr>
      </w:pPr>
      <w:r w:rsidRPr="00DF5B40">
        <w:rPr>
          <w:rFonts w:ascii="Times New Roman" w:hAnsi="Times New Roman"/>
          <w:noProof/>
          <w:sz w:val="24"/>
          <w:szCs w:val="24"/>
        </w:rPr>
        <w:t>Revizii generale</w:t>
      </w:r>
      <w:r>
        <w:rPr>
          <w:rFonts w:ascii="Times New Roman" w:hAnsi="Times New Roman"/>
          <w:noProof/>
          <w:sz w:val="24"/>
          <w:szCs w:val="24"/>
        </w:rPr>
        <w:t xml:space="preserve">, efectuate periodic la </w:t>
      </w:r>
      <w:r w:rsidRPr="00DF5B40">
        <w:rPr>
          <w:rFonts w:ascii="Times New Roman" w:hAnsi="Times New Roman"/>
          <w:noProof/>
          <w:sz w:val="24"/>
          <w:szCs w:val="24"/>
        </w:rPr>
        <w:t xml:space="preserve">un </w:t>
      </w:r>
      <w:r>
        <w:rPr>
          <w:rFonts w:ascii="Times New Roman" w:hAnsi="Times New Roman"/>
          <w:noProof/>
          <w:sz w:val="24"/>
          <w:szCs w:val="24"/>
        </w:rPr>
        <w:t xml:space="preserve">anumit rulaj, </w:t>
      </w:r>
      <w:r w:rsidRPr="00DF5B40">
        <w:rPr>
          <w:rFonts w:ascii="Times New Roman" w:hAnsi="Times New Roman"/>
          <w:noProof/>
          <w:sz w:val="24"/>
          <w:szCs w:val="24"/>
        </w:rPr>
        <w:t>constau în:</w:t>
      </w:r>
    </w:p>
    <w:p w:rsidR="00DF5B40" w:rsidRPr="00DF5B40" w:rsidRDefault="00DF5B40" w:rsidP="00DF5B40">
      <w:pPr>
        <w:pStyle w:val="Frspaiere"/>
        <w:spacing w:before="60"/>
        <w:ind w:left="720"/>
        <w:jc w:val="both"/>
        <w:rPr>
          <w:rFonts w:ascii="Times New Roman" w:hAnsi="Times New Roman"/>
          <w:noProof/>
          <w:sz w:val="24"/>
          <w:szCs w:val="24"/>
        </w:rPr>
      </w:pPr>
      <w:r>
        <w:rPr>
          <w:rFonts w:ascii="Times New Roman" w:hAnsi="Times New Roman"/>
          <w:noProof/>
          <w:sz w:val="24"/>
          <w:szCs w:val="24"/>
        </w:rPr>
        <w:t xml:space="preserve">- </w:t>
      </w:r>
      <w:r w:rsidRPr="00DF5B40">
        <w:rPr>
          <w:rFonts w:ascii="Times New Roman" w:hAnsi="Times New Roman"/>
          <w:noProof/>
          <w:sz w:val="24"/>
          <w:szCs w:val="24"/>
        </w:rPr>
        <w:t>co</w:t>
      </w:r>
      <w:r>
        <w:rPr>
          <w:rFonts w:ascii="Times New Roman" w:hAnsi="Times New Roman"/>
          <w:noProof/>
          <w:sz w:val="24"/>
          <w:szCs w:val="24"/>
        </w:rPr>
        <w:t>ntrol la mecanismul de direcţie</w:t>
      </w:r>
    </w:p>
    <w:p w:rsidR="00DF5B40" w:rsidRPr="00DF5B40" w:rsidRDefault="00DF5B40" w:rsidP="00DF5B40">
      <w:pPr>
        <w:pStyle w:val="Frspaiere"/>
        <w:spacing w:before="60"/>
        <w:ind w:left="720"/>
        <w:jc w:val="both"/>
        <w:rPr>
          <w:rFonts w:ascii="Times New Roman" w:hAnsi="Times New Roman"/>
          <w:noProof/>
          <w:sz w:val="24"/>
          <w:szCs w:val="24"/>
        </w:rPr>
      </w:pPr>
      <w:r>
        <w:rPr>
          <w:rFonts w:ascii="Times New Roman" w:hAnsi="Times New Roman"/>
          <w:noProof/>
          <w:sz w:val="24"/>
          <w:szCs w:val="24"/>
        </w:rPr>
        <w:t xml:space="preserve">- </w:t>
      </w:r>
      <w:r w:rsidRPr="00DF5B40">
        <w:rPr>
          <w:rFonts w:ascii="Times New Roman" w:hAnsi="Times New Roman"/>
          <w:noProof/>
          <w:sz w:val="24"/>
          <w:szCs w:val="24"/>
        </w:rPr>
        <w:t>control la sistemul de frânare (pedala de frâna, pompa centrală, frânele roţilor, verificarea etan</w:t>
      </w:r>
      <w:r>
        <w:rPr>
          <w:rFonts w:ascii="Times New Roman" w:hAnsi="Times New Roman"/>
          <w:noProof/>
          <w:sz w:val="24"/>
          <w:szCs w:val="24"/>
        </w:rPr>
        <w:t>şeităţii instalaţiei de frânare</w:t>
      </w:r>
    </w:p>
    <w:p w:rsidR="00DF5B40" w:rsidRPr="00DF5B40" w:rsidRDefault="00DF5B40" w:rsidP="00DF5B40">
      <w:pPr>
        <w:pStyle w:val="Frspaiere"/>
        <w:spacing w:before="60"/>
        <w:ind w:left="720"/>
        <w:jc w:val="both"/>
        <w:rPr>
          <w:rFonts w:ascii="Times New Roman" w:hAnsi="Times New Roman"/>
          <w:noProof/>
          <w:sz w:val="24"/>
          <w:szCs w:val="24"/>
        </w:rPr>
      </w:pPr>
      <w:r>
        <w:rPr>
          <w:rFonts w:ascii="Times New Roman" w:hAnsi="Times New Roman"/>
          <w:noProof/>
          <w:sz w:val="24"/>
          <w:szCs w:val="24"/>
        </w:rPr>
        <w:t xml:space="preserve">- </w:t>
      </w:r>
      <w:r w:rsidRPr="00DF5B40">
        <w:rPr>
          <w:rFonts w:ascii="Times New Roman" w:hAnsi="Times New Roman"/>
          <w:noProof/>
          <w:sz w:val="24"/>
          <w:szCs w:val="24"/>
        </w:rPr>
        <w:t>verificarea instalaţ</w:t>
      </w:r>
      <w:r>
        <w:rPr>
          <w:rFonts w:ascii="Times New Roman" w:hAnsi="Times New Roman"/>
          <w:noProof/>
          <w:sz w:val="24"/>
          <w:szCs w:val="24"/>
        </w:rPr>
        <w:t>iei de iluminare: reglaj faruri</w:t>
      </w:r>
    </w:p>
    <w:p w:rsidR="00DF5B40" w:rsidRPr="00DF5B40" w:rsidRDefault="00DF5B40" w:rsidP="00DF5B40">
      <w:pPr>
        <w:pStyle w:val="Frspaiere"/>
        <w:spacing w:before="60"/>
        <w:ind w:left="720"/>
        <w:jc w:val="both"/>
        <w:rPr>
          <w:rFonts w:ascii="Times New Roman" w:hAnsi="Times New Roman"/>
          <w:noProof/>
          <w:sz w:val="24"/>
          <w:szCs w:val="24"/>
        </w:rPr>
      </w:pPr>
      <w:r>
        <w:rPr>
          <w:rFonts w:ascii="Times New Roman" w:hAnsi="Times New Roman"/>
          <w:noProof/>
          <w:sz w:val="24"/>
          <w:szCs w:val="24"/>
        </w:rPr>
        <w:t xml:space="preserve">- </w:t>
      </w:r>
      <w:r w:rsidRPr="00DF5B40">
        <w:rPr>
          <w:rFonts w:ascii="Times New Roman" w:hAnsi="Times New Roman"/>
          <w:noProof/>
          <w:sz w:val="24"/>
          <w:szCs w:val="24"/>
        </w:rPr>
        <w:t>verificarea transmisiei: se desfac roţile, se schimbă rulmenţii,</w:t>
      </w:r>
      <w:r>
        <w:rPr>
          <w:rFonts w:ascii="Times New Roman" w:hAnsi="Times New Roman"/>
          <w:noProof/>
          <w:sz w:val="24"/>
          <w:szCs w:val="24"/>
        </w:rPr>
        <w:t xml:space="preserve"> etc</w:t>
      </w:r>
    </w:p>
    <w:p w:rsidR="004B6334" w:rsidRDefault="004B6334" w:rsidP="00DF5B40">
      <w:pPr>
        <w:pStyle w:val="Frspaiere"/>
        <w:spacing w:before="120"/>
        <w:jc w:val="both"/>
        <w:rPr>
          <w:rFonts w:ascii="Times New Roman" w:hAnsi="Times New Roman"/>
          <w:noProof/>
          <w:sz w:val="24"/>
          <w:szCs w:val="24"/>
        </w:rPr>
      </w:pPr>
    </w:p>
    <w:p w:rsidR="00DF5B40" w:rsidRPr="00DF5B40" w:rsidRDefault="00DF5B40" w:rsidP="00DF5B40">
      <w:pPr>
        <w:pStyle w:val="Frspaiere"/>
        <w:spacing w:before="120"/>
        <w:jc w:val="both"/>
        <w:rPr>
          <w:rFonts w:ascii="Times New Roman" w:hAnsi="Times New Roman"/>
          <w:noProof/>
          <w:sz w:val="24"/>
          <w:szCs w:val="24"/>
        </w:rPr>
      </w:pPr>
      <w:r w:rsidRPr="00DF5B40">
        <w:rPr>
          <w:rFonts w:ascii="Times New Roman" w:hAnsi="Times New Roman"/>
          <w:noProof/>
          <w:sz w:val="24"/>
          <w:szCs w:val="24"/>
        </w:rPr>
        <w:t xml:space="preserve">La preluarea comenzii </w:t>
      </w:r>
      <w:r>
        <w:rPr>
          <w:rFonts w:ascii="Times New Roman" w:hAnsi="Times New Roman"/>
          <w:noProof/>
          <w:sz w:val="24"/>
          <w:szCs w:val="24"/>
        </w:rPr>
        <w:t>pentru reparația autovehiculelor se î</w:t>
      </w:r>
      <w:r w:rsidRPr="00DF5B40">
        <w:rPr>
          <w:rFonts w:ascii="Times New Roman" w:hAnsi="Times New Roman"/>
          <w:noProof/>
          <w:sz w:val="24"/>
          <w:szCs w:val="24"/>
        </w:rPr>
        <w:t>nregistreaz</w:t>
      </w:r>
      <w:r>
        <w:rPr>
          <w:rFonts w:ascii="Times New Roman" w:hAnsi="Times New Roman"/>
          <w:noProof/>
          <w:sz w:val="24"/>
          <w:szCs w:val="24"/>
        </w:rPr>
        <w:t>ă</w:t>
      </w:r>
      <w:r w:rsidRPr="00DF5B40">
        <w:rPr>
          <w:rFonts w:ascii="Times New Roman" w:hAnsi="Times New Roman"/>
          <w:noProof/>
          <w:sz w:val="24"/>
          <w:szCs w:val="24"/>
        </w:rPr>
        <w:t xml:space="preserve"> datele despre client </w:t>
      </w:r>
      <w:r>
        <w:rPr>
          <w:rFonts w:ascii="Times New Roman" w:hAnsi="Times New Roman"/>
          <w:noProof/>
          <w:sz w:val="24"/>
          <w:szCs w:val="24"/>
        </w:rPr>
        <w:t>ş</w:t>
      </w:r>
      <w:r w:rsidRPr="00DF5B40">
        <w:rPr>
          <w:rFonts w:ascii="Times New Roman" w:hAnsi="Times New Roman"/>
          <w:noProof/>
          <w:sz w:val="24"/>
          <w:szCs w:val="24"/>
        </w:rPr>
        <w:t>i despre articol</w:t>
      </w:r>
      <w:r>
        <w:rPr>
          <w:rFonts w:ascii="Times New Roman" w:hAnsi="Times New Roman"/>
          <w:noProof/>
          <w:sz w:val="24"/>
          <w:szCs w:val="24"/>
        </w:rPr>
        <w:t>ele</w:t>
      </w:r>
      <w:r w:rsidRPr="00DF5B40">
        <w:rPr>
          <w:rFonts w:ascii="Times New Roman" w:hAnsi="Times New Roman"/>
          <w:noProof/>
          <w:sz w:val="24"/>
          <w:szCs w:val="24"/>
        </w:rPr>
        <w:t xml:space="preserve"> c</w:t>
      </w:r>
      <w:r>
        <w:rPr>
          <w:rFonts w:ascii="Times New Roman" w:hAnsi="Times New Roman"/>
          <w:noProof/>
          <w:sz w:val="24"/>
          <w:szCs w:val="24"/>
        </w:rPr>
        <w:t>are</w:t>
      </w:r>
      <w:r w:rsidRPr="00DF5B40">
        <w:rPr>
          <w:rFonts w:ascii="Times New Roman" w:hAnsi="Times New Roman"/>
          <w:noProof/>
          <w:sz w:val="24"/>
          <w:szCs w:val="24"/>
        </w:rPr>
        <w:t xml:space="preserve"> fac obiectul comenzii, dup</w:t>
      </w:r>
      <w:r>
        <w:rPr>
          <w:rFonts w:ascii="Times New Roman" w:hAnsi="Times New Roman"/>
          <w:noProof/>
          <w:sz w:val="24"/>
          <w:szCs w:val="24"/>
        </w:rPr>
        <w:t>ă</w:t>
      </w:r>
      <w:r w:rsidRPr="00DF5B40">
        <w:rPr>
          <w:rFonts w:ascii="Times New Roman" w:hAnsi="Times New Roman"/>
          <w:noProof/>
          <w:sz w:val="24"/>
          <w:szCs w:val="24"/>
        </w:rPr>
        <w:t xml:space="preserve"> care se estimeaza materialele necesare </w:t>
      </w:r>
      <w:r>
        <w:rPr>
          <w:rFonts w:ascii="Times New Roman" w:hAnsi="Times New Roman"/>
          <w:noProof/>
          <w:sz w:val="24"/>
          <w:szCs w:val="24"/>
        </w:rPr>
        <w:t>ş</w:t>
      </w:r>
      <w:r w:rsidRPr="00DF5B40">
        <w:rPr>
          <w:rFonts w:ascii="Times New Roman" w:hAnsi="Times New Roman"/>
          <w:noProof/>
          <w:sz w:val="24"/>
          <w:szCs w:val="24"/>
        </w:rPr>
        <w:t>i manopera</w:t>
      </w:r>
      <w:r>
        <w:rPr>
          <w:rFonts w:ascii="Times New Roman" w:hAnsi="Times New Roman"/>
          <w:noProof/>
          <w:sz w:val="24"/>
          <w:szCs w:val="24"/>
        </w:rPr>
        <w:t xml:space="preserve"> aferantă</w:t>
      </w:r>
      <w:r w:rsidRPr="00DF5B40">
        <w:rPr>
          <w:rFonts w:ascii="Times New Roman" w:hAnsi="Times New Roman"/>
          <w:noProof/>
          <w:sz w:val="24"/>
          <w:szCs w:val="24"/>
        </w:rPr>
        <w:t xml:space="preserve"> (acolo unde este posibil).</w:t>
      </w:r>
    </w:p>
    <w:p w:rsidR="00DF5B40" w:rsidRPr="00DF5B40" w:rsidRDefault="00DF5B40" w:rsidP="00DF5B40">
      <w:pPr>
        <w:pStyle w:val="Frspaiere"/>
        <w:spacing w:before="120"/>
        <w:jc w:val="both"/>
        <w:rPr>
          <w:rFonts w:ascii="Times New Roman" w:hAnsi="Times New Roman"/>
          <w:noProof/>
          <w:sz w:val="24"/>
          <w:szCs w:val="24"/>
        </w:rPr>
      </w:pPr>
      <w:r w:rsidRPr="00DF5B40">
        <w:rPr>
          <w:rFonts w:ascii="Times New Roman" w:hAnsi="Times New Roman"/>
          <w:noProof/>
          <w:sz w:val="24"/>
          <w:szCs w:val="24"/>
        </w:rPr>
        <w:t>Pe m</w:t>
      </w:r>
      <w:r>
        <w:rPr>
          <w:rFonts w:ascii="Times New Roman" w:hAnsi="Times New Roman"/>
          <w:noProof/>
          <w:sz w:val="24"/>
          <w:szCs w:val="24"/>
        </w:rPr>
        <w:t>ă</w:t>
      </w:r>
      <w:r w:rsidRPr="00DF5B40">
        <w:rPr>
          <w:rFonts w:ascii="Times New Roman" w:hAnsi="Times New Roman"/>
          <w:noProof/>
          <w:sz w:val="24"/>
          <w:szCs w:val="24"/>
        </w:rPr>
        <w:t>sura derul</w:t>
      </w:r>
      <w:r>
        <w:rPr>
          <w:rFonts w:ascii="Times New Roman" w:hAnsi="Times New Roman"/>
          <w:noProof/>
          <w:sz w:val="24"/>
          <w:szCs w:val="24"/>
        </w:rPr>
        <w:t>ă</w:t>
      </w:r>
      <w:r w:rsidRPr="00DF5B40">
        <w:rPr>
          <w:rFonts w:ascii="Times New Roman" w:hAnsi="Times New Roman"/>
          <w:noProof/>
          <w:sz w:val="24"/>
          <w:szCs w:val="24"/>
        </w:rPr>
        <w:t xml:space="preserve">rii comenzi, se dau </w:t>
      </w:r>
      <w:r>
        <w:rPr>
          <w:rFonts w:ascii="Times New Roman" w:hAnsi="Times New Roman"/>
          <w:noProof/>
          <w:sz w:val="24"/>
          <w:szCs w:val="24"/>
        </w:rPr>
        <w:t>î</w:t>
      </w:r>
      <w:r w:rsidRPr="00DF5B40">
        <w:rPr>
          <w:rFonts w:ascii="Times New Roman" w:hAnsi="Times New Roman"/>
          <w:noProof/>
          <w:sz w:val="24"/>
          <w:szCs w:val="24"/>
        </w:rPr>
        <w:t>n consum mat</w:t>
      </w:r>
      <w:r>
        <w:rPr>
          <w:rFonts w:ascii="Times New Roman" w:hAnsi="Times New Roman"/>
          <w:noProof/>
          <w:sz w:val="24"/>
          <w:szCs w:val="24"/>
        </w:rPr>
        <w:t>e</w:t>
      </w:r>
      <w:r w:rsidRPr="00DF5B40">
        <w:rPr>
          <w:rFonts w:ascii="Times New Roman" w:hAnsi="Times New Roman"/>
          <w:noProof/>
          <w:sz w:val="24"/>
          <w:szCs w:val="24"/>
        </w:rPr>
        <w:t>rialele</w:t>
      </w:r>
      <w:r>
        <w:rPr>
          <w:rFonts w:ascii="Times New Roman" w:hAnsi="Times New Roman"/>
          <w:noProof/>
          <w:sz w:val="24"/>
          <w:szCs w:val="24"/>
        </w:rPr>
        <w:t xml:space="preserve"> şi piesele corespunzătoare,</w:t>
      </w:r>
      <w:r w:rsidRPr="00DF5B40">
        <w:rPr>
          <w:rFonts w:ascii="Times New Roman" w:hAnsi="Times New Roman"/>
          <w:noProof/>
          <w:sz w:val="24"/>
          <w:szCs w:val="24"/>
        </w:rPr>
        <w:t xml:space="preserve"> </w:t>
      </w:r>
      <w:r>
        <w:rPr>
          <w:rFonts w:ascii="Times New Roman" w:hAnsi="Times New Roman"/>
          <w:noProof/>
          <w:sz w:val="24"/>
          <w:szCs w:val="24"/>
        </w:rPr>
        <w:t>ş</w:t>
      </w:r>
      <w:r w:rsidRPr="00DF5B40">
        <w:rPr>
          <w:rFonts w:ascii="Times New Roman" w:hAnsi="Times New Roman"/>
          <w:noProof/>
          <w:sz w:val="24"/>
          <w:szCs w:val="24"/>
        </w:rPr>
        <w:t>i se completeaza timpii de manoper</w:t>
      </w:r>
      <w:r>
        <w:rPr>
          <w:rFonts w:ascii="Times New Roman" w:hAnsi="Times New Roman"/>
          <w:noProof/>
          <w:sz w:val="24"/>
          <w:szCs w:val="24"/>
        </w:rPr>
        <w:t>ă</w:t>
      </w:r>
      <w:r w:rsidRPr="00DF5B40">
        <w:rPr>
          <w:rFonts w:ascii="Times New Roman" w:hAnsi="Times New Roman"/>
          <w:noProof/>
          <w:sz w:val="24"/>
          <w:szCs w:val="24"/>
        </w:rPr>
        <w:t xml:space="preserve">. </w:t>
      </w:r>
      <w:r>
        <w:rPr>
          <w:rFonts w:ascii="Times New Roman" w:hAnsi="Times New Roman"/>
          <w:noProof/>
          <w:sz w:val="24"/>
          <w:szCs w:val="24"/>
        </w:rPr>
        <w:t>Î</w:t>
      </w:r>
      <w:r w:rsidRPr="00DF5B40">
        <w:rPr>
          <w:rFonts w:ascii="Times New Roman" w:hAnsi="Times New Roman"/>
          <w:noProof/>
          <w:sz w:val="24"/>
          <w:szCs w:val="24"/>
        </w:rPr>
        <w:t xml:space="preserve">n cazul </w:t>
      </w:r>
      <w:r>
        <w:rPr>
          <w:rFonts w:ascii="Times New Roman" w:hAnsi="Times New Roman"/>
          <w:noProof/>
          <w:sz w:val="24"/>
          <w:szCs w:val="24"/>
        </w:rPr>
        <w:t xml:space="preserve">în care </w:t>
      </w:r>
      <w:r w:rsidRPr="00DF5B40">
        <w:rPr>
          <w:rFonts w:ascii="Times New Roman" w:hAnsi="Times New Roman"/>
          <w:noProof/>
          <w:sz w:val="24"/>
          <w:szCs w:val="24"/>
        </w:rPr>
        <w:t xml:space="preserve">articole </w:t>
      </w:r>
      <w:r>
        <w:rPr>
          <w:rFonts w:ascii="Times New Roman" w:hAnsi="Times New Roman"/>
          <w:noProof/>
          <w:sz w:val="24"/>
          <w:szCs w:val="24"/>
        </w:rPr>
        <w:t>nu se află în</w:t>
      </w:r>
      <w:r w:rsidRPr="00DF5B40">
        <w:rPr>
          <w:rFonts w:ascii="Times New Roman" w:hAnsi="Times New Roman"/>
          <w:noProof/>
          <w:sz w:val="24"/>
          <w:szCs w:val="24"/>
        </w:rPr>
        <w:t xml:space="preserve"> stoc</w:t>
      </w:r>
      <w:r>
        <w:rPr>
          <w:rFonts w:ascii="Times New Roman" w:hAnsi="Times New Roman"/>
          <w:noProof/>
          <w:sz w:val="24"/>
          <w:szCs w:val="24"/>
        </w:rPr>
        <w:t>ul unității</w:t>
      </w:r>
      <w:r w:rsidRPr="00DF5B40">
        <w:rPr>
          <w:rFonts w:ascii="Times New Roman" w:hAnsi="Times New Roman"/>
          <w:noProof/>
          <w:sz w:val="24"/>
          <w:szCs w:val="24"/>
        </w:rPr>
        <w:t xml:space="preserve">, acestea se </w:t>
      </w:r>
      <w:r>
        <w:rPr>
          <w:rFonts w:ascii="Times New Roman" w:hAnsi="Times New Roman"/>
          <w:noProof/>
          <w:sz w:val="24"/>
          <w:szCs w:val="24"/>
        </w:rPr>
        <w:t xml:space="preserve">vor </w:t>
      </w:r>
      <w:r w:rsidRPr="00DF5B40">
        <w:rPr>
          <w:rFonts w:ascii="Times New Roman" w:hAnsi="Times New Roman"/>
          <w:noProof/>
          <w:sz w:val="24"/>
          <w:szCs w:val="24"/>
        </w:rPr>
        <w:t xml:space="preserve">comanda </w:t>
      </w:r>
      <w:r>
        <w:rPr>
          <w:rFonts w:ascii="Times New Roman" w:hAnsi="Times New Roman"/>
          <w:noProof/>
          <w:sz w:val="24"/>
          <w:szCs w:val="24"/>
        </w:rPr>
        <w:t xml:space="preserve">de la </w:t>
      </w:r>
      <w:r w:rsidRPr="00DF5B40">
        <w:rPr>
          <w:rFonts w:ascii="Times New Roman" w:hAnsi="Times New Roman"/>
          <w:noProof/>
          <w:sz w:val="24"/>
          <w:szCs w:val="24"/>
        </w:rPr>
        <w:t>furnizori, comanda r</w:t>
      </w:r>
      <w:r>
        <w:rPr>
          <w:rFonts w:ascii="Times New Roman" w:hAnsi="Times New Roman"/>
          <w:noProof/>
          <w:sz w:val="24"/>
          <w:szCs w:val="24"/>
        </w:rPr>
        <w:t>ă</w:t>
      </w:r>
      <w:r w:rsidRPr="00DF5B40">
        <w:rPr>
          <w:rFonts w:ascii="Times New Roman" w:hAnsi="Times New Roman"/>
          <w:noProof/>
          <w:sz w:val="24"/>
          <w:szCs w:val="24"/>
        </w:rPr>
        <w:t>m</w:t>
      </w:r>
      <w:r>
        <w:rPr>
          <w:rFonts w:ascii="Times New Roman" w:hAnsi="Times New Roman"/>
          <w:noProof/>
          <w:sz w:val="24"/>
          <w:szCs w:val="24"/>
        </w:rPr>
        <w:t>â</w:t>
      </w:r>
      <w:r w:rsidRPr="00DF5B40">
        <w:rPr>
          <w:rFonts w:ascii="Times New Roman" w:hAnsi="Times New Roman"/>
          <w:noProof/>
          <w:sz w:val="24"/>
          <w:szCs w:val="24"/>
        </w:rPr>
        <w:t>n</w:t>
      </w:r>
      <w:r>
        <w:rPr>
          <w:rFonts w:ascii="Times New Roman" w:hAnsi="Times New Roman"/>
          <w:noProof/>
          <w:sz w:val="24"/>
          <w:szCs w:val="24"/>
        </w:rPr>
        <w:t>ân</w:t>
      </w:r>
      <w:r w:rsidRPr="00DF5B40">
        <w:rPr>
          <w:rFonts w:ascii="Times New Roman" w:hAnsi="Times New Roman"/>
          <w:noProof/>
          <w:sz w:val="24"/>
          <w:szCs w:val="24"/>
        </w:rPr>
        <w:t xml:space="preserve">d </w:t>
      </w:r>
      <w:r>
        <w:rPr>
          <w:rFonts w:ascii="Times New Roman" w:hAnsi="Times New Roman"/>
          <w:noProof/>
          <w:sz w:val="24"/>
          <w:szCs w:val="24"/>
        </w:rPr>
        <w:t>î</w:t>
      </w:r>
      <w:r w:rsidRPr="00DF5B40">
        <w:rPr>
          <w:rFonts w:ascii="Times New Roman" w:hAnsi="Times New Roman"/>
          <w:noProof/>
          <w:sz w:val="24"/>
          <w:szCs w:val="24"/>
        </w:rPr>
        <w:t>n st</w:t>
      </w:r>
      <w:r>
        <w:rPr>
          <w:rFonts w:ascii="Times New Roman" w:hAnsi="Times New Roman"/>
          <w:noProof/>
          <w:sz w:val="24"/>
          <w:szCs w:val="24"/>
        </w:rPr>
        <w:t>a</w:t>
      </w:r>
      <w:r w:rsidRPr="00DF5B40">
        <w:rPr>
          <w:rFonts w:ascii="Times New Roman" w:hAnsi="Times New Roman"/>
          <w:noProof/>
          <w:sz w:val="24"/>
          <w:szCs w:val="24"/>
        </w:rPr>
        <w:t>rea de a</w:t>
      </w:r>
      <w:r>
        <w:rPr>
          <w:rFonts w:ascii="Times New Roman" w:hAnsi="Times New Roman"/>
          <w:noProof/>
          <w:sz w:val="24"/>
          <w:szCs w:val="24"/>
        </w:rPr>
        <w:t>ş</w:t>
      </w:r>
      <w:r w:rsidRPr="00DF5B40">
        <w:rPr>
          <w:rFonts w:ascii="Times New Roman" w:hAnsi="Times New Roman"/>
          <w:noProof/>
          <w:sz w:val="24"/>
          <w:szCs w:val="24"/>
        </w:rPr>
        <w:t xml:space="preserve">teptare. </w:t>
      </w:r>
    </w:p>
    <w:p w:rsidR="00DF5B40" w:rsidRPr="00DF5B40" w:rsidRDefault="00DF5B40" w:rsidP="00DF5B40">
      <w:pPr>
        <w:pStyle w:val="Frspaiere"/>
        <w:spacing w:before="120"/>
        <w:jc w:val="both"/>
        <w:rPr>
          <w:rFonts w:ascii="Times New Roman" w:hAnsi="Times New Roman"/>
          <w:noProof/>
          <w:sz w:val="24"/>
          <w:szCs w:val="24"/>
        </w:rPr>
      </w:pPr>
      <w:r w:rsidRPr="00DF5B40">
        <w:rPr>
          <w:rFonts w:ascii="Times New Roman" w:hAnsi="Times New Roman"/>
          <w:noProof/>
          <w:sz w:val="24"/>
          <w:szCs w:val="24"/>
        </w:rPr>
        <w:t>La finalizarea comenzii se face post</w:t>
      </w:r>
      <w:r>
        <w:rPr>
          <w:rFonts w:ascii="Times New Roman" w:hAnsi="Times New Roman"/>
          <w:noProof/>
          <w:sz w:val="24"/>
          <w:szCs w:val="24"/>
        </w:rPr>
        <w:t>-</w:t>
      </w:r>
      <w:r w:rsidRPr="00DF5B40">
        <w:rPr>
          <w:rFonts w:ascii="Times New Roman" w:hAnsi="Times New Roman"/>
          <w:noProof/>
          <w:sz w:val="24"/>
          <w:szCs w:val="24"/>
        </w:rPr>
        <w:t xml:space="preserve">calculul </w:t>
      </w:r>
      <w:r>
        <w:rPr>
          <w:rFonts w:ascii="Times New Roman" w:hAnsi="Times New Roman"/>
          <w:noProof/>
          <w:sz w:val="24"/>
          <w:szCs w:val="24"/>
        </w:rPr>
        <w:t>ş</w:t>
      </w:r>
      <w:r w:rsidRPr="00DF5B40">
        <w:rPr>
          <w:rFonts w:ascii="Times New Roman" w:hAnsi="Times New Roman"/>
          <w:noProof/>
          <w:sz w:val="24"/>
          <w:szCs w:val="24"/>
        </w:rPr>
        <w:t>i se stabileste totalul de plat</w:t>
      </w:r>
      <w:r>
        <w:rPr>
          <w:rFonts w:ascii="Times New Roman" w:hAnsi="Times New Roman"/>
          <w:noProof/>
          <w:sz w:val="24"/>
          <w:szCs w:val="24"/>
        </w:rPr>
        <w:t>ă</w:t>
      </w:r>
      <w:r w:rsidRPr="00DF5B40">
        <w:rPr>
          <w:rFonts w:ascii="Times New Roman" w:hAnsi="Times New Roman"/>
          <w:noProof/>
          <w:sz w:val="24"/>
          <w:szCs w:val="24"/>
        </w:rPr>
        <w:t>.</w:t>
      </w:r>
    </w:p>
    <w:p w:rsidR="00DF5B40" w:rsidRPr="00DF5B40" w:rsidRDefault="00DF5B40" w:rsidP="00DF5B40">
      <w:pPr>
        <w:pStyle w:val="Frspaiere"/>
        <w:spacing w:before="120"/>
        <w:jc w:val="both"/>
        <w:rPr>
          <w:rFonts w:ascii="Times New Roman" w:hAnsi="Times New Roman"/>
          <w:noProof/>
          <w:sz w:val="24"/>
          <w:szCs w:val="24"/>
        </w:rPr>
      </w:pPr>
      <w:r>
        <w:rPr>
          <w:rFonts w:ascii="Times New Roman" w:hAnsi="Times New Roman"/>
          <w:noProof/>
          <w:sz w:val="24"/>
          <w:szCs w:val="24"/>
        </w:rPr>
        <w:t xml:space="preserve">Pentru anumite situații, se impune </w:t>
      </w:r>
      <w:r w:rsidRPr="00DF5B40">
        <w:rPr>
          <w:rFonts w:ascii="Times New Roman" w:hAnsi="Times New Roman"/>
          <w:noProof/>
          <w:sz w:val="24"/>
          <w:szCs w:val="24"/>
        </w:rPr>
        <w:t xml:space="preserve">emiterea de facturi de avans (cu legare de case de marcat </w:t>
      </w:r>
      <w:r>
        <w:rPr>
          <w:rFonts w:ascii="Times New Roman" w:hAnsi="Times New Roman"/>
          <w:noProof/>
          <w:sz w:val="24"/>
          <w:szCs w:val="24"/>
        </w:rPr>
        <w:t>ş</w:t>
      </w:r>
      <w:r w:rsidRPr="00DF5B40">
        <w:rPr>
          <w:rFonts w:ascii="Times New Roman" w:hAnsi="Times New Roman"/>
          <w:noProof/>
          <w:sz w:val="24"/>
          <w:szCs w:val="24"/>
        </w:rPr>
        <w:t>i cititor de carduri). Factura final</w:t>
      </w:r>
      <w:r>
        <w:rPr>
          <w:rFonts w:ascii="Times New Roman" w:hAnsi="Times New Roman"/>
          <w:noProof/>
          <w:sz w:val="24"/>
          <w:szCs w:val="24"/>
        </w:rPr>
        <w:t>ă</w:t>
      </w:r>
      <w:r w:rsidRPr="00DF5B40">
        <w:rPr>
          <w:rFonts w:ascii="Times New Roman" w:hAnsi="Times New Roman"/>
          <w:noProof/>
          <w:sz w:val="24"/>
          <w:szCs w:val="24"/>
        </w:rPr>
        <w:t xml:space="preserve"> </w:t>
      </w:r>
      <w:r>
        <w:rPr>
          <w:rFonts w:ascii="Times New Roman" w:hAnsi="Times New Roman"/>
          <w:noProof/>
          <w:sz w:val="24"/>
          <w:szCs w:val="24"/>
        </w:rPr>
        <w:t xml:space="preserve">se </w:t>
      </w:r>
      <w:r w:rsidRPr="00DF5B40">
        <w:rPr>
          <w:rFonts w:ascii="Times New Roman" w:hAnsi="Times New Roman"/>
          <w:noProof/>
          <w:sz w:val="24"/>
          <w:szCs w:val="24"/>
        </w:rPr>
        <w:t xml:space="preserve">va storna automat </w:t>
      </w:r>
      <w:r>
        <w:rPr>
          <w:rFonts w:ascii="Times New Roman" w:hAnsi="Times New Roman"/>
          <w:noProof/>
          <w:sz w:val="24"/>
          <w:szCs w:val="24"/>
        </w:rPr>
        <w:t xml:space="preserve">cu </w:t>
      </w:r>
      <w:r w:rsidRPr="00DF5B40">
        <w:rPr>
          <w:rFonts w:ascii="Times New Roman" w:hAnsi="Times New Roman"/>
          <w:noProof/>
          <w:sz w:val="24"/>
          <w:szCs w:val="24"/>
        </w:rPr>
        <w:t xml:space="preserve">aceste avansuri, </w:t>
      </w:r>
      <w:r>
        <w:rPr>
          <w:rFonts w:ascii="Times New Roman" w:hAnsi="Times New Roman"/>
          <w:noProof/>
          <w:sz w:val="24"/>
          <w:szCs w:val="24"/>
        </w:rPr>
        <w:t>ş</w:t>
      </w:r>
      <w:r w:rsidRPr="00DF5B40">
        <w:rPr>
          <w:rFonts w:ascii="Times New Roman" w:hAnsi="Times New Roman"/>
          <w:noProof/>
          <w:sz w:val="24"/>
          <w:szCs w:val="24"/>
        </w:rPr>
        <w:t xml:space="preserve">i va </w:t>
      </w:r>
      <w:r>
        <w:rPr>
          <w:rFonts w:ascii="Times New Roman" w:hAnsi="Times New Roman"/>
          <w:noProof/>
          <w:sz w:val="24"/>
          <w:szCs w:val="24"/>
        </w:rPr>
        <w:t>î</w:t>
      </w:r>
      <w:r w:rsidRPr="00DF5B40">
        <w:rPr>
          <w:rFonts w:ascii="Times New Roman" w:hAnsi="Times New Roman"/>
          <w:noProof/>
          <w:sz w:val="24"/>
          <w:szCs w:val="24"/>
        </w:rPr>
        <w:t>nchide comanda.</w:t>
      </w:r>
    </w:p>
    <w:p w:rsidR="00DF5B40" w:rsidRDefault="00DF5B40" w:rsidP="00F5692F">
      <w:pPr>
        <w:pStyle w:val="Frspaiere"/>
        <w:spacing w:before="120"/>
        <w:jc w:val="both"/>
        <w:rPr>
          <w:rFonts w:ascii="Times New Roman" w:hAnsi="Times New Roman"/>
          <w:noProof/>
          <w:sz w:val="24"/>
          <w:szCs w:val="24"/>
        </w:rPr>
      </w:pPr>
    </w:p>
    <w:p w:rsidR="004B6334" w:rsidRDefault="004B6334" w:rsidP="00F5692F">
      <w:pPr>
        <w:pStyle w:val="Frspaiere"/>
        <w:spacing w:before="120"/>
        <w:jc w:val="both"/>
        <w:rPr>
          <w:rFonts w:ascii="Times New Roman" w:hAnsi="Times New Roman"/>
          <w:noProof/>
          <w:sz w:val="24"/>
          <w:szCs w:val="24"/>
        </w:rPr>
      </w:pPr>
    </w:p>
    <w:p w:rsidR="004B6334" w:rsidRPr="00D44665" w:rsidRDefault="004B6334" w:rsidP="00F5692F">
      <w:pPr>
        <w:pStyle w:val="Frspaiere"/>
        <w:spacing w:before="120"/>
        <w:jc w:val="both"/>
        <w:rPr>
          <w:rFonts w:ascii="Times New Roman" w:hAnsi="Times New Roman"/>
          <w:noProof/>
          <w:sz w:val="24"/>
          <w:szCs w:val="24"/>
        </w:rPr>
      </w:pPr>
    </w:p>
    <w:p w:rsidR="00F5692F" w:rsidRPr="00D44665" w:rsidRDefault="00F5692F" w:rsidP="00F5692F">
      <w:pPr>
        <w:pStyle w:val="Frspaiere"/>
        <w:spacing w:before="120"/>
        <w:jc w:val="both"/>
        <w:rPr>
          <w:rFonts w:ascii="Times New Roman" w:hAnsi="Times New Roman"/>
          <w:noProof/>
          <w:sz w:val="24"/>
          <w:szCs w:val="24"/>
          <w:u w:val="single"/>
        </w:rPr>
      </w:pPr>
      <w:r w:rsidRPr="00D44665">
        <w:rPr>
          <w:rFonts w:ascii="Times New Roman" w:hAnsi="Times New Roman"/>
          <w:noProof/>
          <w:sz w:val="24"/>
          <w:szCs w:val="24"/>
          <w:u w:val="single"/>
        </w:rPr>
        <w:t>Spalatorie auto</w:t>
      </w:r>
      <w:r w:rsidRPr="00D44665">
        <w:rPr>
          <w:rFonts w:ascii="Times New Roman" w:hAnsi="Times New Roman"/>
          <w:noProof/>
          <w:sz w:val="24"/>
          <w:szCs w:val="24"/>
        </w:rPr>
        <w:t>:</w:t>
      </w:r>
    </w:p>
    <w:p w:rsidR="00F5692F" w:rsidRPr="00D44665" w:rsidRDefault="00F5692F" w:rsidP="00F5692F">
      <w:pPr>
        <w:pStyle w:val="Frspaiere"/>
        <w:spacing w:before="120"/>
        <w:jc w:val="both"/>
        <w:rPr>
          <w:rFonts w:ascii="Times New Roman" w:hAnsi="Times New Roman"/>
          <w:noProof/>
          <w:sz w:val="24"/>
          <w:szCs w:val="24"/>
        </w:rPr>
      </w:pPr>
      <w:r w:rsidRPr="00D44665">
        <w:rPr>
          <w:rFonts w:ascii="Times New Roman" w:hAnsi="Times New Roman"/>
          <w:noProof/>
          <w:sz w:val="24"/>
          <w:szCs w:val="24"/>
        </w:rPr>
        <w:t>In cadrul spalatoriei auto nu se poate face vorbire despre un proces de productie efectiv, ci doar de o insiruire de cicluri de spalare-curatare-cosmetizare. Un ciclu dureaza de la primirea autoturismului la receptie, pana la predarea catre proprietar. Nu exista produse sau subproduse obtinute.</w:t>
      </w:r>
    </w:p>
    <w:p w:rsidR="00F5692F" w:rsidRPr="00D44665" w:rsidRDefault="00F5692F" w:rsidP="00F5692F">
      <w:pPr>
        <w:pStyle w:val="Frspaiere"/>
        <w:spacing w:before="120"/>
        <w:jc w:val="both"/>
        <w:rPr>
          <w:rFonts w:ascii="Times New Roman" w:hAnsi="Times New Roman"/>
          <w:noProof/>
          <w:sz w:val="24"/>
          <w:szCs w:val="24"/>
        </w:rPr>
      </w:pPr>
      <w:r w:rsidRPr="00D44665">
        <w:rPr>
          <w:rFonts w:ascii="Times New Roman" w:hAnsi="Times New Roman"/>
          <w:noProof/>
          <w:sz w:val="24"/>
          <w:szCs w:val="24"/>
        </w:rPr>
        <w:t>Autovehiculele sunt primite la receptia de la intrare, sunt transportate in spatiul pentru spalat-curatat-cosmetizat, si cu ajutorul echipamentelor de spalat, a masinilor de ceruit si a aspiratoarelor industriale sunt procesate.</w:t>
      </w:r>
    </w:p>
    <w:p w:rsidR="00F5692F" w:rsidRPr="00D44665" w:rsidRDefault="00F5692F" w:rsidP="00F5692F">
      <w:pPr>
        <w:pStyle w:val="Frspaiere"/>
        <w:spacing w:before="120"/>
        <w:jc w:val="both"/>
        <w:rPr>
          <w:rFonts w:ascii="Times New Roman" w:hAnsi="Times New Roman"/>
          <w:noProof/>
          <w:sz w:val="24"/>
          <w:szCs w:val="24"/>
        </w:rPr>
      </w:pPr>
      <w:r w:rsidRPr="00D44665">
        <w:rPr>
          <w:rFonts w:ascii="Times New Roman" w:hAnsi="Times New Roman"/>
          <w:noProof/>
          <w:sz w:val="24"/>
          <w:szCs w:val="24"/>
        </w:rPr>
        <w:t>Dupa procesul de spalare-curatare autovehiculele se streg si se usuca, apoi se cosmetizeaza, dupa care se scot in zona de receptie unde sunt predate proprietarilor.</w:t>
      </w:r>
    </w:p>
    <w:p w:rsidR="00F5692F" w:rsidRPr="00D44665" w:rsidRDefault="00F5692F" w:rsidP="00F5692F">
      <w:pPr>
        <w:pStyle w:val="Frspaiere"/>
        <w:spacing w:before="120"/>
        <w:jc w:val="both"/>
        <w:rPr>
          <w:rFonts w:ascii="Times New Roman" w:hAnsi="Times New Roman"/>
          <w:noProof/>
          <w:sz w:val="24"/>
          <w:szCs w:val="24"/>
        </w:rPr>
      </w:pPr>
      <w:r w:rsidRPr="00D44665">
        <w:rPr>
          <w:rFonts w:ascii="Times New Roman" w:hAnsi="Times New Roman"/>
          <w:noProof/>
          <w:sz w:val="24"/>
          <w:szCs w:val="24"/>
        </w:rPr>
        <w:t>La finalizarea comenzii se face calculul operatiilor efectuate si se stabileste totalul de plata.</w:t>
      </w:r>
    </w:p>
    <w:p w:rsidR="00C03CD8" w:rsidRPr="00D44665" w:rsidRDefault="00C03CD8" w:rsidP="00C03CD8">
      <w:pPr>
        <w:pStyle w:val="Frspaiere"/>
        <w:spacing w:before="120"/>
        <w:jc w:val="both"/>
        <w:rPr>
          <w:rFonts w:ascii="Times New Roman" w:hAnsi="Times New Roman"/>
          <w:noProof/>
          <w:sz w:val="24"/>
          <w:szCs w:val="24"/>
        </w:rPr>
      </w:pPr>
      <w:r w:rsidRPr="00D44665">
        <w:rPr>
          <w:rFonts w:ascii="Times New Roman" w:hAnsi="Times New Roman"/>
          <w:noProof/>
          <w:sz w:val="24"/>
          <w:szCs w:val="24"/>
        </w:rPr>
        <w:t xml:space="preserve">Fluxul tehnologic </w:t>
      </w:r>
      <w:r w:rsidR="00F5692F" w:rsidRPr="00D44665">
        <w:rPr>
          <w:rFonts w:ascii="Times New Roman" w:hAnsi="Times New Roman"/>
          <w:noProof/>
          <w:sz w:val="24"/>
          <w:szCs w:val="24"/>
        </w:rPr>
        <w:t>în cadul spalatoriei auto</w:t>
      </w:r>
      <w:r w:rsidRPr="00D44665">
        <w:rPr>
          <w:rFonts w:ascii="Times New Roman" w:hAnsi="Times New Roman"/>
          <w:noProof/>
          <w:sz w:val="24"/>
          <w:szCs w:val="24"/>
        </w:rPr>
        <w:t xml:space="preserve"> este urmatorul:</w:t>
      </w:r>
    </w:p>
    <w:p w:rsidR="00C03CD8" w:rsidRPr="00D44665" w:rsidRDefault="00C03CD8" w:rsidP="00F5692F">
      <w:pPr>
        <w:pStyle w:val="Frspaiere"/>
        <w:spacing w:before="60"/>
        <w:ind w:left="720"/>
        <w:jc w:val="both"/>
        <w:rPr>
          <w:rFonts w:ascii="Times New Roman" w:hAnsi="Times New Roman"/>
          <w:noProof/>
          <w:sz w:val="24"/>
          <w:szCs w:val="24"/>
        </w:rPr>
      </w:pPr>
      <w:r w:rsidRPr="00D44665">
        <w:rPr>
          <w:rFonts w:ascii="Times New Roman" w:hAnsi="Times New Roman"/>
          <w:noProof/>
          <w:sz w:val="24"/>
          <w:szCs w:val="24"/>
        </w:rPr>
        <w:t xml:space="preserve">- primerea </w:t>
      </w:r>
      <w:r w:rsidR="00F5692F" w:rsidRPr="00D44665">
        <w:rPr>
          <w:rFonts w:ascii="Times New Roman" w:hAnsi="Times New Roman"/>
          <w:noProof/>
          <w:sz w:val="24"/>
          <w:szCs w:val="24"/>
        </w:rPr>
        <w:t>masinii ce urmeaza a fi spalata</w:t>
      </w:r>
    </w:p>
    <w:p w:rsidR="00C03CD8" w:rsidRPr="00D44665" w:rsidRDefault="00C03CD8" w:rsidP="00F5692F">
      <w:pPr>
        <w:pStyle w:val="Frspaiere"/>
        <w:spacing w:before="60"/>
        <w:ind w:left="720"/>
        <w:jc w:val="both"/>
        <w:rPr>
          <w:rFonts w:ascii="Times New Roman" w:hAnsi="Times New Roman"/>
          <w:noProof/>
          <w:sz w:val="24"/>
          <w:szCs w:val="24"/>
        </w:rPr>
      </w:pPr>
      <w:r w:rsidRPr="00D44665">
        <w:rPr>
          <w:rFonts w:ascii="Times New Roman" w:hAnsi="Times New Roman"/>
          <w:noProof/>
          <w:sz w:val="24"/>
          <w:szCs w:val="24"/>
        </w:rPr>
        <w:t>- spalarea propriu-zisa a masinii</w:t>
      </w:r>
    </w:p>
    <w:p w:rsidR="00C03CD8" w:rsidRPr="00D44665" w:rsidRDefault="00C03CD8" w:rsidP="00F5692F">
      <w:pPr>
        <w:pStyle w:val="Frspaiere"/>
        <w:spacing w:before="60"/>
        <w:ind w:left="720"/>
        <w:jc w:val="both"/>
        <w:rPr>
          <w:rFonts w:ascii="Times New Roman" w:hAnsi="Times New Roman"/>
          <w:noProof/>
          <w:sz w:val="24"/>
          <w:szCs w:val="24"/>
        </w:rPr>
      </w:pPr>
      <w:r w:rsidRPr="00D44665">
        <w:rPr>
          <w:rFonts w:ascii="Times New Roman" w:hAnsi="Times New Roman"/>
          <w:noProof/>
          <w:sz w:val="24"/>
          <w:szCs w:val="24"/>
        </w:rPr>
        <w:t>- curatarea interiorului masinii</w:t>
      </w:r>
    </w:p>
    <w:p w:rsidR="00C03CD8" w:rsidRPr="00D44665" w:rsidRDefault="00F5692F" w:rsidP="00F5692F">
      <w:pPr>
        <w:pStyle w:val="Frspaiere"/>
        <w:spacing w:before="60"/>
        <w:ind w:left="720"/>
        <w:jc w:val="both"/>
        <w:rPr>
          <w:rFonts w:ascii="Times New Roman" w:hAnsi="Times New Roman"/>
          <w:noProof/>
          <w:sz w:val="24"/>
          <w:szCs w:val="24"/>
        </w:rPr>
      </w:pPr>
      <w:r w:rsidRPr="00D44665">
        <w:rPr>
          <w:rFonts w:ascii="Times New Roman" w:hAnsi="Times New Roman"/>
          <w:noProof/>
          <w:sz w:val="24"/>
          <w:szCs w:val="24"/>
        </w:rPr>
        <w:t>- uscarea masinii</w:t>
      </w:r>
    </w:p>
    <w:p w:rsidR="00C03CD8" w:rsidRPr="00D44665" w:rsidRDefault="00F5692F" w:rsidP="00F5692F">
      <w:pPr>
        <w:pStyle w:val="Frspaiere"/>
        <w:spacing w:before="60"/>
        <w:ind w:left="720"/>
        <w:jc w:val="both"/>
        <w:rPr>
          <w:rFonts w:ascii="Times New Roman" w:hAnsi="Times New Roman"/>
          <w:noProof/>
          <w:sz w:val="24"/>
          <w:szCs w:val="24"/>
        </w:rPr>
      </w:pPr>
      <w:r w:rsidRPr="00D44665">
        <w:rPr>
          <w:rFonts w:ascii="Times New Roman" w:hAnsi="Times New Roman"/>
          <w:noProof/>
          <w:sz w:val="24"/>
          <w:szCs w:val="24"/>
        </w:rPr>
        <w:t>- predarea masinii clientului</w:t>
      </w:r>
    </w:p>
    <w:p w:rsidR="00C03CD8" w:rsidRPr="00D44665" w:rsidRDefault="00C03CD8" w:rsidP="00463CE0">
      <w:pPr>
        <w:pStyle w:val="Frspaiere"/>
        <w:spacing w:before="120"/>
        <w:jc w:val="both"/>
        <w:rPr>
          <w:rFonts w:ascii="Times New Roman" w:hAnsi="Times New Roman"/>
          <w:b/>
          <w:noProof/>
          <w:sz w:val="24"/>
          <w:szCs w:val="24"/>
        </w:rPr>
      </w:pPr>
    </w:p>
    <w:p w:rsidR="00C03CD8" w:rsidRPr="00D44665" w:rsidRDefault="00C03CD8" w:rsidP="00463CE0">
      <w:pPr>
        <w:pStyle w:val="Frspaiere"/>
        <w:spacing w:before="120"/>
        <w:jc w:val="both"/>
        <w:rPr>
          <w:rFonts w:ascii="Times New Roman" w:hAnsi="Times New Roman"/>
          <w:b/>
          <w:noProof/>
          <w:sz w:val="24"/>
          <w:szCs w:val="24"/>
        </w:rPr>
      </w:pPr>
    </w:p>
    <w:p w:rsidR="00F00B74" w:rsidRPr="00D44665" w:rsidRDefault="00285EAE" w:rsidP="00B90A64">
      <w:pPr>
        <w:pStyle w:val="Frspaiere"/>
        <w:spacing w:before="120"/>
        <w:jc w:val="both"/>
        <w:rPr>
          <w:rFonts w:ascii="Times New Roman" w:hAnsi="Times New Roman"/>
          <w:b/>
          <w:noProof/>
          <w:sz w:val="24"/>
          <w:szCs w:val="24"/>
        </w:rPr>
      </w:pPr>
      <w:r w:rsidRPr="00D44665">
        <w:rPr>
          <w:rFonts w:ascii="Times New Roman" w:hAnsi="Times New Roman"/>
          <w:b/>
          <w:noProof/>
          <w:sz w:val="24"/>
          <w:szCs w:val="24"/>
        </w:rPr>
        <w:t>Materii prime, energia şi combustibilii utilizaţi, modul de asigurare a acestora</w:t>
      </w:r>
    </w:p>
    <w:p w:rsidR="00DB5BAE" w:rsidRPr="00D44665" w:rsidRDefault="00F00B74" w:rsidP="00463CE0">
      <w:pPr>
        <w:pStyle w:val="Frspaiere"/>
        <w:spacing w:before="120"/>
        <w:jc w:val="both"/>
        <w:rPr>
          <w:rFonts w:ascii="Times New Roman" w:hAnsi="Times New Roman"/>
          <w:i/>
          <w:noProof/>
          <w:sz w:val="24"/>
          <w:szCs w:val="24"/>
        </w:rPr>
      </w:pPr>
      <w:r w:rsidRPr="00D44665">
        <w:rPr>
          <w:rFonts w:ascii="Times New Roman" w:hAnsi="Times New Roman"/>
          <w:i/>
          <w:noProof/>
          <w:sz w:val="24"/>
          <w:szCs w:val="24"/>
        </w:rPr>
        <w:t>Materii prime:</w:t>
      </w:r>
    </w:p>
    <w:p w:rsidR="00417F07" w:rsidRPr="004B6334" w:rsidRDefault="00417F07" w:rsidP="00417F07">
      <w:pPr>
        <w:pStyle w:val="Frspaiere"/>
        <w:spacing w:before="120"/>
        <w:jc w:val="both"/>
        <w:rPr>
          <w:rFonts w:ascii="Times New Roman" w:hAnsi="Times New Roman"/>
          <w:noProof/>
          <w:color w:val="000000"/>
          <w:sz w:val="24"/>
          <w:szCs w:val="24"/>
        </w:rPr>
      </w:pPr>
      <w:r w:rsidRPr="004B6334">
        <w:rPr>
          <w:rFonts w:ascii="Times New Roman" w:hAnsi="Times New Roman"/>
          <w:noProof/>
          <w:color w:val="000000"/>
          <w:sz w:val="24"/>
          <w:szCs w:val="24"/>
        </w:rPr>
        <w:t>Pentru service-ul auto nu exist</w:t>
      </w:r>
      <w:r w:rsidR="00895471" w:rsidRPr="004B6334">
        <w:rPr>
          <w:rFonts w:ascii="Times New Roman" w:hAnsi="Times New Roman"/>
          <w:noProof/>
          <w:color w:val="000000"/>
          <w:sz w:val="24"/>
          <w:szCs w:val="24"/>
        </w:rPr>
        <w:t>ă</w:t>
      </w:r>
      <w:r w:rsidRPr="004B6334">
        <w:rPr>
          <w:rFonts w:ascii="Times New Roman" w:hAnsi="Times New Roman"/>
          <w:noProof/>
          <w:color w:val="000000"/>
          <w:sz w:val="24"/>
          <w:szCs w:val="24"/>
        </w:rPr>
        <w:t xml:space="preserve"> materii prime </w:t>
      </w:r>
      <w:r w:rsidR="00895471" w:rsidRPr="004B6334">
        <w:rPr>
          <w:rFonts w:ascii="Times New Roman" w:hAnsi="Times New Roman"/>
          <w:noProof/>
          <w:color w:val="000000"/>
          <w:sz w:val="24"/>
          <w:szCs w:val="24"/>
        </w:rPr>
        <w:t>î</w:t>
      </w:r>
      <w:r w:rsidRPr="004B6334">
        <w:rPr>
          <w:rFonts w:ascii="Times New Roman" w:hAnsi="Times New Roman"/>
          <w:noProof/>
          <w:color w:val="000000"/>
          <w:sz w:val="24"/>
          <w:szCs w:val="24"/>
        </w:rPr>
        <w:t>n cadrul activit</w:t>
      </w:r>
      <w:r w:rsidR="00895471" w:rsidRPr="004B6334">
        <w:rPr>
          <w:rFonts w:ascii="Times New Roman" w:hAnsi="Times New Roman"/>
          <w:noProof/>
          <w:color w:val="000000"/>
          <w:sz w:val="24"/>
          <w:szCs w:val="24"/>
        </w:rPr>
        <w:t>ăț</w:t>
      </w:r>
      <w:r w:rsidRPr="004B6334">
        <w:rPr>
          <w:rFonts w:ascii="Times New Roman" w:hAnsi="Times New Roman"/>
          <w:noProof/>
          <w:color w:val="000000"/>
          <w:sz w:val="24"/>
          <w:szCs w:val="24"/>
        </w:rPr>
        <w:t>ii desf</w:t>
      </w:r>
      <w:r w:rsidR="00895471" w:rsidRPr="004B6334">
        <w:rPr>
          <w:rFonts w:ascii="Times New Roman" w:hAnsi="Times New Roman"/>
          <w:noProof/>
          <w:color w:val="000000"/>
          <w:sz w:val="24"/>
          <w:szCs w:val="24"/>
        </w:rPr>
        <w:t>ăş</w:t>
      </w:r>
      <w:r w:rsidRPr="004B6334">
        <w:rPr>
          <w:rFonts w:ascii="Times New Roman" w:hAnsi="Times New Roman"/>
          <w:noProof/>
          <w:color w:val="000000"/>
          <w:sz w:val="24"/>
          <w:szCs w:val="24"/>
        </w:rPr>
        <w:t xml:space="preserve">urate. </w:t>
      </w:r>
    </w:p>
    <w:p w:rsidR="00417F07" w:rsidRPr="004B6334" w:rsidRDefault="00417F07" w:rsidP="00417F07">
      <w:pPr>
        <w:pStyle w:val="Frspaiere"/>
        <w:spacing w:before="120"/>
        <w:jc w:val="both"/>
        <w:rPr>
          <w:rFonts w:ascii="Times New Roman" w:hAnsi="Times New Roman"/>
          <w:noProof/>
          <w:color w:val="000000"/>
          <w:sz w:val="24"/>
          <w:szCs w:val="24"/>
        </w:rPr>
      </w:pPr>
      <w:r w:rsidRPr="004B6334">
        <w:rPr>
          <w:rFonts w:ascii="Times New Roman" w:hAnsi="Times New Roman"/>
          <w:noProof/>
          <w:color w:val="000000"/>
          <w:sz w:val="24"/>
          <w:szCs w:val="24"/>
        </w:rPr>
        <w:t>Materialele folosite sunt:</w:t>
      </w:r>
    </w:p>
    <w:p w:rsidR="00417F07" w:rsidRPr="004B6334" w:rsidRDefault="00417F07" w:rsidP="00417F07">
      <w:pPr>
        <w:pStyle w:val="Frspaiere"/>
        <w:spacing w:before="40"/>
        <w:ind w:left="720"/>
        <w:jc w:val="both"/>
        <w:rPr>
          <w:rFonts w:ascii="Times New Roman" w:hAnsi="Times New Roman"/>
          <w:noProof/>
          <w:color w:val="000000"/>
          <w:sz w:val="24"/>
          <w:szCs w:val="24"/>
        </w:rPr>
      </w:pPr>
      <w:r w:rsidRPr="004B6334">
        <w:rPr>
          <w:rFonts w:ascii="Times New Roman" w:hAnsi="Times New Roman"/>
          <w:noProof/>
          <w:color w:val="000000"/>
          <w:sz w:val="24"/>
          <w:szCs w:val="24"/>
        </w:rPr>
        <w:t>- piese de schimb</w:t>
      </w:r>
      <w:r w:rsidRPr="004B6334">
        <w:rPr>
          <w:rFonts w:ascii="Times New Roman" w:hAnsi="Times New Roman"/>
          <w:noProof/>
          <w:color w:val="000000"/>
          <w:sz w:val="24"/>
          <w:szCs w:val="24"/>
        </w:rPr>
        <w:tab/>
      </w:r>
      <w:r w:rsidRPr="004B6334">
        <w:rPr>
          <w:rFonts w:ascii="Times New Roman" w:hAnsi="Times New Roman"/>
          <w:noProof/>
          <w:color w:val="000000"/>
          <w:sz w:val="24"/>
          <w:szCs w:val="24"/>
        </w:rPr>
        <w:tab/>
        <w:t>- cca. 50 kg/luna</w:t>
      </w:r>
    </w:p>
    <w:p w:rsidR="00417F07" w:rsidRPr="004B6334" w:rsidRDefault="00417F07" w:rsidP="00417F07">
      <w:pPr>
        <w:pStyle w:val="Frspaiere"/>
        <w:spacing w:before="40"/>
        <w:ind w:left="720"/>
        <w:jc w:val="both"/>
        <w:rPr>
          <w:rFonts w:ascii="Times New Roman" w:hAnsi="Times New Roman"/>
          <w:noProof/>
          <w:color w:val="000000"/>
          <w:sz w:val="24"/>
          <w:szCs w:val="24"/>
        </w:rPr>
      </w:pPr>
      <w:r w:rsidRPr="004B6334">
        <w:rPr>
          <w:rFonts w:ascii="Times New Roman" w:hAnsi="Times New Roman"/>
          <w:noProof/>
          <w:color w:val="000000"/>
          <w:sz w:val="24"/>
          <w:szCs w:val="24"/>
        </w:rPr>
        <w:t>- subansamble</w:t>
      </w:r>
      <w:r w:rsidRPr="004B6334">
        <w:rPr>
          <w:rFonts w:ascii="Times New Roman" w:hAnsi="Times New Roman"/>
          <w:noProof/>
          <w:color w:val="000000"/>
          <w:sz w:val="24"/>
          <w:szCs w:val="24"/>
        </w:rPr>
        <w:tab/>
      </w:r>
      <w:r w:rsidRPr="004B6334">
        <w:rPr>
          <w:rFonts w:ascii="Times New Roman" w:hAnsi="Times New Roman"/>
          <w:noProof/>
          <w:color w:val="000000"/>
          <w:sz w:val="24"/>
          <w:szCs w:val="24"/>
        </w:rPr>
        <w:tab/>
      </w:r>
      <w:r w:rsidRPr="004B6334">
        <w:rPr>
          <w:rFonts w:ascii="Times New Roman" w:hAnsi="Times New Roman"/>
          <w:noProof/>
          <w:color w:val="000000"/>
          <w:sz w:val="24"/>
          <w:szCs w:val="24"/>
        </w:rPr>
        <w:tab/>
        <w:t>- 70 kg/lună</w:t>
      </w:r>
    </w:p>
    <w:p w:rsidR="00417F07" w:rsidRPr="004B6334" w:rsidRDefault="00417F07" w:rsidP="00417F07">
      <w:pPr>
        <w:pStyle w:val="Frspaiere"/>
        <w:spacing w:before="40"/>
        <w:ind w:left="720"/>
        <w:jc w:val="both"/>
        <w:rPr>
          <w:rFonts w:ascii="Times New Roman" w:hAnsi="Times New Roman"/>
          <w:noProof/>
          <w:color w:val="000000"/>
          <w:sz w:val="24"/>
          <w:szCs w:val="24"/>
        </w:rPr>
      </w:pPr>
      <w:r w:rsidRPr="004B6334">
        <w:rPr>
          <w:rFonts w:ascii="Times New Roman" w:hAnsi="Times New Roman"/>
          <w:noProof/>
          <w:color w:val="000000"/>
          <w:sz w:val="24"/>
          <w:szCs w:val="24"/>
        </w:rPr>
        <w:t>- filtre ulei/combustibil/aer</w:t>
      </w:r>
      <w:r w:rsidRPr="004B6334">
        <w:rPr>
          <w:rFonts w:ascii="Times New Roman" w:hAnsi="Times New Roman"/>
          <w:noProof/>
          <w:color w:val="000000"/>
          <w:sz w:val="24"/>
          <w:szCs w:val="24"/>
        </w:rPr>
        <w:tab/>
        <w:t>- 10 kg/lună</w:t>
      </w:r>
    </w:p>
    <w:p w:rsidR="00417F07" w:rsidRPr="004B6334" w:rsidRDefault="00417F07" w:rsidP="00417F07">
      <w:pPr>
        <w:pStyle w:val="Frspaiere"/>
        <w:spacing w:before="40"/>
        <w:ind w:left="720"/>
        <w:jc w:val="both"/>
        <w:rPr>
          <w:rFonts w:ascii="Times New Roman" w:hAnsi="Times New Roman"/>
          <w:noProof/>
          <w:color w:val="000000"/>
          <w:sz w:val="24"/>
          <w:szCs w:val="24"/>
        </w:rPr>
      </w:pPr>
      <w:r w:rsidRPr="004B6334">
        <w:rPr>
          <w:rFonts w:ascii="Times New Roman" w:hAnsi="Times New Roman"/>
          <w:noProof/>
          <w:color w:val="000000"/>
          <w:sz w:val="24"/>
          <w:szCs w:val="24"/>
        </w:rPr>
        <w:t>- uleiuri rninerale</w:t>
      </w:r>
      <w:r w:rsidRPr="004B6334">
        <w:rPr>
          <w:rFonts w:ascii="Times New Roman" w:hAnsi="Times New Roman"/>
          <w:noProof/>
          <w:color w:val="000000"/>
          <w:sz w:val="24"/>
          <w:szCs w:val="24"/>
        </w:rPr>
        <w:tab/>
      </w:r>
      <w:r w:rsidRPr="004B6334">
        <w:rPr>
          <w:rFonts w:ascii="Times New Roman" w:hAnsi="Times New Roman"/>
          <w:noProof/>
          <w:color w:val="000000"/>
          <w:sz w:val="24"/>
          <w:szCs w:val="24"/>
        </w:rPr>
        <w:tab/>
        <w:t>- 500 l/an</w:t>
      </w:r>
    </w:p>
    <w:p w:rsidR="00417F07" w:rsidRPr="004B6334" w:rsidRDefault="00417F07" w:rsidP="00417F07">
      <w:pPr>
        <w:pStyle w:val="Frspaiere"/>
        <w:spacing w:before="40"/>
        <w:ind w:left="720"/>
        <w:jc w:val="both"/>
        <w:rPr>
          <w:rFonts w:ascii="Times New Roman" w:hAnsi="Times New Roman"/>
          <w:noProof/>
          <w:color w:val="000000"/>
          <w:sz w:val="24"/>
          <w:szCs w:val="24"/>
        </w:rPr>
      </w:pPr>
      <w:r w:rsidRPr="004B6334">
        <w:rPr>
          <w:rFonts w:ascii="Times New Roman" w:hAnsi="Times New Roman"/>
          <w:noProof/>
          <w:color w:val="000000"/>
          <w:sz w:val="24"/>
          <w:szCs w:val="24"/>
        </w:rPr>
        <w:t>- vaselină</w:t>
      </w:r>
      <w:r w:rsidRPr="004B6334">
        <w:rPr>
          <w:rFonts w:ascii="Times New Roman" w:hAnsi="Times New Roman"/>
          <w:noProof/>
          <w:color w:val="000000"/>
          <w:sz w:val="24"/>
          <w:szCs w:val="24"/>
        </w:rPr>
        <w:tab/>
      </w:r>
      <w:r w:rsidRPr="004B6334">
        <w:rPr>
          <w:rFonts w:ascii="Times New Roman" w:hAnsi="Times New Roman"/>
          <w:noProof/>
          <w:color w:val="000000"/>
          <w:sz w:val="24"/>
          <w:szCs w:val="24"/>
        </w:rPr>
        <w:tab/>
      </w:r>
      <w:r w:rsidRPr="004B6334">
        <w:rPr>
          <w:rFonts w:ascii="Times New Roman" w:hAnsi="Times New Roman"/>
          <w:noProof/>
          <w:color w:val="000000"/>
          <w:sz w:val="24"/>
          <w:szCs w:val="24"/>
        </w:rPr>
        <w:tab/>
        <w:t>- 50 kg/an</w:t>
      </w:r>
    </w:p>
    <w:p w:rsidR="00417F07" w:rsidRPr="004B6334" w:rsidRDefault="00417F07" w:rsidP="00417F07">
      <w:pPr>
        <w:pStyle w:val="Frspaiere"/>
        <w:spacing w:before="40"/>
        <w:ind w:left="720"/>
        <w:jc w:val="both"/>
        <w:rPr>
          <w:rFonts w:ascii="Times New Roman" w:hAnsi="Times New Roman"/>
          <w:noProof/>
          <w:color w:val="000000"/>
          <w:sz w:val="24"/>
          <w:szCs w:val="24"/>
        </w:rPr>
      </w:pPr>
      <w:r w:rsidRPr="004B6334">
        <w:rPr>
          <w:rFonts w:ascii="Times New Roman" w:hAnsi="Times New Roman"/>
          <w:noProof/>
          <w:color w:val="000000"/>
          <w:sz w:val="24"/>
          <w:szCs w:val="24"/>
        </w:rPr>
        <w:t>- acumulatori</w:t>
      </w:r>
      <w:r w:rsidRPr="004B6334">
        <w:rPr>
          <w:rFonts w:ascii="Times New Roman" w:hAnsi="Times New Roman"/>
          <w:noProof/>
          <w:color w:val="000000"/>
          <w:sz w:val="24"/>
          <w:szCs w:val="24"/>
        </w:rPr>
        <w:tab/>
      </w:r>
      <w:r w:rsidRPr="004B6334">
        <w:rPr>
          <w:rFonts w:ascii="Times New Roman" w:hAnsi="Times New Roman"/>
          <w:noProof/>
          <w:color w:val="000000"/>
          <w:sz w:val="24"/>
          <w:szCs w:val="24"/>
        </w:rPr>
        <w:tab/>
      </w:r>
      <w:r w:rsidRPr="004B6334">
        <w:rPr>
          <w:rFonts w:ascii="Times New Roman" w:hAnsi="Times New Roman"/>
          <w:noProof/>
          <w:color w:val="000000"/>
          <w:sz w:val="24"/>
          <w:szCs w:val="24"/>
        </w:rPr>
        <w:tab/>
        <w:t>- 20 buc/an</w:t>
      </w:r>
    </w:p>
    <w:p w:rsidR="00417F07" w:rsidRPr="004B6334" w:rsidRDefault="00417F07" w:rsidP="00417F07">
      <w:pPr>
        <w:pStyle w:val="Frspaiere"/>
        <w:spacing w:before="40"/>
        <w:ind w:left="720"/>
        <w:jc w:val="both"/>
        <w:rPr>
          <w:rFonts w:ascii="Times New Roman" w:hAnsi="Times New Roman"/>
          <w:noProof/>
          <w:color w:val="000000"/>
          <w:sz w:val="24"/>
          <w:szCs w:val="24"/>
        </w:rPr>
      </w:pPr>
      <w:r w:rsidRPr="004B6334">
        <w:rPr>
          <w:rFonts w:ascii="Times New Roman" w:hAnsi="Times New Roman"/>
          <w:noProof/>
          <w:color w:val="000000"/>
          <w:sz w:val="24"/>
          <w:szCs w:val="24"/>
        </w:rPr>
        <w:t>- hârtie</w:t>
      </w:r>
      <w:r w:rsidRPr="004B6334">
        <w:rPr>
          <w:rFonts w:ascii="Times New Roman" w:hAnsi="Times New Roman"/>
          <w:noProof/>
          <w:color w:val="000000"/>
          <w:sz w:val="24"/>
          <w:szCs w:val="24"/>
        </w:rPr>
        <w:tab/>
      </w:r>
      <w:r w:rsidRPr="004B6334">
        <w:rPr>
          <w:rFonts w:ascii="Times New Roman" w:hAnsi="Times New Roman"/>
          <w:noProof/>
          <w:color w:val="000000"/>
          <w:sz w:val="24"/>
          <w:szCs w:val="24"/>
        </w:rPr>
        <w:tab/>
      </w:r>
      <w:r w:rsidRPr="004B6334">
        <w:rPr>
          <w:rFonts w:ascii="Times New Roman" w:hAnsi="Times New Roman"/>
          <w:noProof/>
          <w:color w:val="000000"/>
          <w:sz w:val="24"/>
          <w:szCs w:val="24"/>
        </w:rPr>
        <w:tab/>
      </w:r>
      <w:r w:rsidRPr="004B6334">
        <w:rPr>
          <w:rFonts w:ascii="Times New Roman" w:hAnsi="Times New Roman"/>
          <w:noProof/>
          <w:color w:val="000000"/>
          <w:sz w:val="24"/>
          <w:szCs w:val="24"/>
        </w:rPr>
        <w:tab/>
        <w:t>- 20 kg/lună</w:t>
      </w:r>
    </w:p>
    <w:p w:rsidR="00417F07" w:rsidRPr="004B6334" w:rsidRDefault="00417F07" w:rsidP="00417F07">
      <w:pPr>
        <w:pStyle w:val="Frspaiere"/>
        <w:spacing w:before="40"/>
        <w:ind w:left="720"/>
        <w:jc w:val="both"/>
        <w:rPr>
          <w:rFonts w:ascii="Times New Roman" w:hAnsi="Times New Roman"/>
          <w:noProof/>
          <w:color w:val="000000"/>
          <w:sz w:val="24"/>
          <w:szCs w:val="24"/>
        </w:rPr>
      </w:pPr>
      <w:r w:rsidRPr="004B6334">
        <w:rPr>
          <w:rFonts w:ascii="Times New Roman" w:hAnsi="Times New Roman"/>
          <w:noProof/>
          <w:color w:val="000000"/>
          <w:sz w:val="24"/>
          <w:szCs w:val="24"/>
        </w:rPr>
        <w:t>- anvelope</w:t>
      </w:r>
      <w:r w:rsidRPr="004B6334">
        <w:rPr>
          <w:rFonts w:ascii="Times New Roman" w:hAnsi="Times New Roman"/>
          <w:noProof/>
          <w:color w:val="000000"/>
          <w:sz w:val="24"/>
          <w:szCs w:val="24"/>
        </w:rPr>
        <w:tab/>
      </w:r>
      <w:r w:rsidRPr="004B6334">
        <w:rPr>
          <w:rFonts w:ascii="Times New Roman" w:hAnsi="Times New Roman"/>
          <w:noProof/>
          <w:color w:val="000000"/>
          <w:sz w:val="24"/>
          <w:szCs w:val="24"/>
        </w:rPr>
        <w:tab/>
      </w:r>
      <w:r w:rsidRPr="004B6334">
        <w:rPr>
          <w:rFonts w:ascii="Times New Roman" w:hAnsi="Times New Roman"/>
          <w:noProof/>
          <w:color w:val="000000"/>
          <w:sz w:val="24"/>
          <w:szCs w:val="24"/>
        </w:rPr>
        <w:tab/>
        <w:t xml:space="preserve">- cca 100 buc/an </w:t>
      </w:r>
    </w:p>
    <w:p w:rsidR="00417F07" w:rsidRPr="004B6334" w:rsidRDefault="00417F07" w:rsidP="00417F07">
      <w:pPr>
        <w:autoSpaceDE w:val="0"/>
        <w:autoSpaceDN w:val="0"/>
        <w:adjustRightInd w:val="0"/>
        <w:rPr>
          <w:rFonts w:cs="Arial"/>
          <w:sz w:val="22"/>
          <w:szCs w:val="22"/>
          <w:lang w:val="pt-BR" w:eastAsia="en-US"/>
        </w:rPr>
      </w:pPr>
    </w:p>
    <w:p w:rsidR="00417F07" w:rsidRPr="004B6334" w:rsidRDefault="00417F07" w:rsidP="00417F07">
      <w:pPr>
        <w:pStyle w:val="Frspaiere"/>
        <w:spacing w:before="120"/>
        <w:jc w:val="both"/>
        <w:rPr>
          <w:rFonts w:ascii="Times New Roman" w:hAnsi="Times New Roman"/>
          <w:noProof/>
          <w:color w:val="000000"/>
          <w:sz w:val="24"/>
          <w:szCs w:val="24"/>
        </w:rPr>
      </w:pPr>
      <w:r w:rsidRPr="004B6334">
        <w:rPr>
          <w:rFonts w:ascii="Times New Roman" w:hAnsi="Times New Roman"/>
          <w:noProof/>
          <w:color w:val="000000"/>
          <w:sz w:val="24"/>
          <w:szCs w:val="24"/>
        </w:rPr>
        <w:t>Principala surs</w:t>
      </w:r>
      <w:r w:rsidR="00895471" w:rsidRPr="004B6334">
        <w:rPr>
          <w:rFonts w:ascii="Times New Roman" w:hAnsi="Times New Roman"/>
          <w:noProof/>
          <w:color w:val="000000"/>
          <w:sz w:val="24"/>
          <w:szCs w:val="24"/>
        </w:rPr>
        <w:t>ă</w:t>
      </w:r>
      <w:r w:rsidRPr="004B6334">
        <w:rPr>
          <w:rFonts w:ascii="Times New Roman" w:hAnsi="Times New Roman"/>
          <w:noProof/>
          <w:color w:val="000000"/>
          <w:sz w:val="24"/>
          <w:szCs w:val="24"/>
        </w:rPr>
        <w:t xml:space="preserve"> de aprovizionare a acestora este fie dire</w:t>
      </w:r>
      <w:r w:rsidR="00895471" w:rsidRPr="004B6334">
        <w:rPr>
          <w:rFonts w:ascii="Times New Roman" w:hAnsi="Times New Roman"/>
          <w:noProof/>
          <w:color w:val="000000"/>
          <w:sz w:val="24"/>
          <w:szCs w:val="24"/>
        </w:rPr>
        <w:t>c</w:t>
      </w:r>
      <w:r w:rsidRPr="004B6334">
        <w:rPr>
          <w:rFonts w:ascii="Times New Roman" w:hAnsi="Times New Roman"/>
          <w:noProof/>
          <w:color w:val="000000"/>
          <w:sz w:val="24"/>
          <w:szCs w:val="24"/>
        </w:rPr>
        <w:t>t de la producatori agrea</w:t>
      </w:r>
      <w:r w:rsidR="00895471" w:rsidRPr="004B6334">
        <w:rPr>
          <w:rFonts w:ascii="Times New Roman" w:hAnsi="Times New Roman"/>
          <w:noProof/>
          <w:color w:val="000000"/>
          <w:sz w:val="24"/>
          <w:szCs w:val="24"/>
        </w:rPr>
        <w:t>ț</w:t>
      </w:r>
      <w:r w:rsidRPr="004B6334">
        <w:rPr>
          <w:rFonts w:ascii="Times New Roman" w:hAnsi="Times New Roman"/>
          <w:noProof/>
          <w:color w:val="000000"/>
          <w:sz w:val="24"/>
          <w:szCs w:val="24"/>
        </w:rPr>
        <w:t xml:space="preserve">i, fie de la importatori </w:t>
      </w:r>
      <w:r w:rsidR="00895471" w:rsidRPr="004B6334">
        <w:rPr>
          <w:rFonts w:ascii="Times New Roman" w:hAnsi="Times New Roman"/>
          <w:noProof/>
          <w:color w:val="000000"/>
          <w:sz w:val="24"/>
          <w:szCs w:val="24"/>
        </w:rPr>
        <w:t>ş</w:t>
      </w:r>
      <w:r w:rsidRPr="004B6334">
        <w:rPr>
          <w:rFonts w:ascii="Times New Roman" w:hAnsi="Times New Roman"/>
          <w:noProof/>
          <w:color w:val="000000"/>
          <w:sz w:val="24"/>
          <w:szCs w:val="24"/>
        </w:rPr>
        <w:t>i distribuitori specializa</w:t>
      </w:r>
      <w:r w:rsidR="00895471" w:rsidRPr="004B6334">
        <w:rPr>
          <w:rFonts w:ascii="Times New Roman" w:hAnsi="Times New Roman"/>
          <w:noProof/>
          <w:color w:val="000000"/>
          <w:sz w:val="24"/>
          <w:szCs w:val="24"/>
        </w:rPr>
        <w:t>ț</w:t>
      </w:r>
      <w:r w:rsidRPr="004B6334">
        <w:rPr>
          <w:rFonts w:ascii="Times New Roman" w:hAnsi="Times New Roman"/>
          <w:noProof/>
          <w:color w:val="000000"/>
          <w:sz w:val="24"/>
          <w:szCs w:val="24"/>
        </w:rPr>
        <w:t>i pe</w:t>
      </w:r>
      <w:r w:rsidR="00895471" w:rsidRPr="004B6334">
        <w:rPr>
          <w:rFonts w:ascii="Times New Roman" w:hAnsi="Times New Roman"/>
          <w:noProof/>
          <w:color w:val="000000"/>
          <w:sz w:val="24"/>
          <w:szCs w:val="24"/>
        </w:rPr>
        <w:t>ntru</w:t>
      </w:r>
      <w:r w:rsidRPr="004B6334">
        <w:rPr>
          <w:rFonts w:ascii="Times New Roman" w:hAnsi="Times New Roman"/>
          <w:noProof/>
          <w:color w:val="000000"/>
          <w:sz w:val="24"/>
          <w:szCs w:val="24"/>
        </w:rPr>
        <w:t xml:space="preserve"> asfel de produse.</w:t>
      </w:r>
    </w:p>
    <w:p w:rsidR="00417F07" w:rsidRPr="004B6334" w:rsidRDefault="00417F07" w:rsidP="00417F07">
      <w:pPr>
        <w:pStyle w:val="Frspaiere"/>
        <w:spacing w:before="120"/>
        <w:jc w:val="both"/>
        <w:rPr>
          <w:rFonts w:ascii="Times New Roman" w:hAnsi="Times New Roman"/>
          <w:noProof/>
          <w:color w:val="000000"/>
          <w:sz w:val="24"/>
          <w:szCs w:val="24"/>
        </w:rPr>
      </w:pPr>
      <w:r w:rsidRPr="004B6334">
        <w:rPr>
          <w:rFonts w:ascii="Times New Roman" w:hAnsi="Times New Roman"/>
          <w:noProof/>
          <w:color w:val="000000"/>
          <w:sz w:val="24"/>
          <w:szCs w:val="24"/>
        </w:rPr>
        <w:t xml:space="preserve">Utilajele folosite </w:t>
      </w:r>
      <w:r w:rsidR="00895471" w:rsidRPr="004B6334">
        <w:rPr>
          <w:rFonts w:ascii="Times New Roman" w:hAnsi="Times New Roman"/>
          <w:noProof/>
          <w:color w:val="000000"/>
          <w:sz w:val="24"/>
          <w:szCs w:val="24"/>
        </w:rPr>
        <w:t xml:space="preserve">sunt în totalitate cu </w:t>
      </w:r>
      <w:r w:rsidRPr="004B6334">
        <w:rPr>
          <w:rFonts w:ascii="Times New Roman" w:hAnsi="Times New Roman"/>
          <w:noProof/>
          <w:color w:val="000000"/>
          <w:sz w:val="24"/>
          <w:szCs w:val="24"/>
        </w:rPr>
        <w:t>func</w:t>
      </w:r>
      <w:r w:rsidR="00895471" w:rsidRPr="004B6334">
        <w:rPr>
          <w:rFonts w:ascii="Times New Roman" w:hAnsi="Times New Roman"/>
          <w:noProof/>
          <w:color w:val="000000"/>
          <w:sz w:val="24"/>
          <w:szCs w:val="24"/>
        </w:rPr>
        <w:t>ț</w:t>
      </w:r>
      <w:r w:rsidRPr="004B6334">
        <w:rPr>
          <w:rFonts w:ascii="Times New Roman" w:hAnsi="Times New Roman"/>
          <w:noProof/>
          <w:color w:val="000000"/>
          <w:sz w:val="24"/>
          <w:szCs w:val="24"/>
        </w:rPr>
        <w:t>iona</w:t>
      </w:r>
      <w:r w:rsidR="00895471" w:rsidRPr="004B6334">
        <w:rPr>
          <w:rFonts w:ascii="Times New Roman" w:hAnsi="Times New Roman"/>
          <w:noProof/>
          <w:color w:val="000000"/>
          <w:sz w:val="24"/>
          <w:szCs w:val="24"/>
        </w:rPr>
        <w:t>re cu</w:t>
      </w:r>
      <w:r w:rsidRPr="004B6334">
        <w:rPr>
          <w:rFonts w:ascii="Times New Roman" w:hAnsi="Times New Roman"/>
          <w:noProof/>
          <w:color w:val="000000"/>
          <w:sz w:val="24"/>
          <w:szCs w:val="24"/>
        </w:rPr>
        <w:t xml:space="preserve"> energi</w:t>
      </w:r>
      <w:r w:rsidR="00895471" w:rsidRPr="004B6334">
        <w:rPr>
          <w:rFonts w:ascii="Times New Roman" w:hAnsi="Times New Roman"/>
          <w:noProof/>
          <w:color w:val="000000"/>
          <w:sz w:val="24"/>
          <w:szCs w:val="24"/>
        </w:rPr>
        <w:t>e</w:t>
      </w:r>
      <w:r w:rsidRPr="004B6334">
        <w:rPr>
          <w:rFonts w:ascii="Times New Roman" w:hAnsi="Times New Roman"/>
          <w:noProof/>
          <w:color w:val="000000"/>
          <w:sz w:val="24"/>
          <w:szCs w:val="24"/>
        </w:rPr>
        <w:t xml:space="preserve"> electric</w:t>
      </w:r>
      <w:r w:rsidR="00895471" w:rsidRPr="004B6334">
        <w:rPr>
          <w:rFonts w:ascii="Times New Roman" w:hAnsi="Times New Roman"/>
          <w:noProof/>
          <w:color w:val="000000"/>
          <w:sz w:val="24"/>
          <w:szCs w:val="24"/>
        </w:rPr>
        <w:t>ă</w:t>
      </w:r>
      <w:r w:rsidRPr="004B6334">
        <w:rPr>
          <w:rFonts w:ascii="Times New Roman" w:hAnsi="Times New Roman"/>
          <w:noProof/>
          <w:color w:val="000000"/>
          <w:sz w:val="24"/>
          <w:szCs w:val="24"/>
        </w:rPr>
        <w:t>.</w:t>
      </w:r>
    </w:p>
    <w:p w:rsidR="009B2FDD" w:rsidRPr="004B6334" w:rsidRDefault="009B2FDD" w:rsidP="009B2FDD">
      <w:pPr>
        <w:pStyle w:val="Frspaiere"/>
        <w:spacing w:before="120"/>
        <w:jc w:val="both"/>
        <w:rPr>
          <w:rFonts w:ascii="Times New Roman" w:hAnsi="Times New Roman"/>
          <w:noProof/>
          <w:color w:val="000000"/>
          <w:sz w:val="24"/>
          <w:szCs w:val="24"/>
        </w:rPr>
      </w:pPr>
    </w:p>
    <w:p w:rsidR="009B2FDD" w:rsidRPr="004B6334" w:rsidRDefault="009B2FDD" w:rsidP="009B2FDD">
      <w:pPr>
        <w:pStyle w:val="Frspaiere"/>
        <w:spacing w:before="120"/>
        <w:jc w:val="both"/>
        <w:rPr>
          <w:rFonts w:ascii="Times New Roman" w:hAnsi="Times New Roman"/>
          <w:noProof/>
          <w:color w:val="000000"/>
          <w:sz w:val="24"/>
          <w:szCs w:val="24"/>
        </w:rPr>
      </w:pPr>
      <w:r w:rsidRPr="004B6334">
        <w:rPr>
          <w:rFonts w:ascii="Times New Roman" w:hAnsi="Times New Roman"/>
          <w:noProof/>
          <w:color w:val="000000"/>
          <w:sz w:val="24"/>
          <w:szCs w:val="24"/>
        </w:rPr>
        <w:t>Pentru spălătoria auto nu exist</w:t>
      </w:r>
      <w:r w:rsidR="00895471" w:rsidRPr="004B6334">
        <w:rPr>
          <w:rFonts w:ascii="Times New Roman" w:hAnsi="Times New Roman"/>
          <w:noProof/>
          <w:color w:val="000000"/>
          <w:sz w:val="24"/>
          <w:szCs w:val="24"/>
        </w:rPr>
        <w:t>ă</w:t>
      </w:r>
      <w:r w:rsidRPr="004B6334">
        <w:rPr>
          <w:rFonts w:ascii="Times New Roman" w:hAnsi="Times New Roman"/>
          <w:noProof/>
          <w:color w:val="000000"/>
          <w:sz w:val="24"/>
          <w:szCs w:val="24"/>
        </w:rPr>
        <w:t xml:space="preserve"> materii prime </w:t>
      </w:r>
      <w:r w:rsidR="00895471" w:rsidRPr="004B6334">
        <w:rPr>
          <w:rFonts w:ascii="Times New Roman" w:hAnsi="Times New Roman"/>
          <w:noProof/>
          <w:color w:val="000000"/>
          <w:sz w:val="24"/>
          <w:szCs w:val="24"/>
        </w:rPr>
        <w:t>î</w:t>
      </w:r>
      <w:r w:rsidRPr="004B6334">
        <w:rPr>
          <w:rFonts w:ascii="Times New Roman" w:hAnsi="Times New Roman"/>
          <w:noProof/>
          <w:color w:val="000000"/>
          <w:sz w:val="24"/>
          <w:szCs w:val="24"/>
        </w:rPr>
        <w:t>n cadrul activit</w:t>
      </w:r>
      <w:r w:rsidR="00895471" w:rsidRPr="004B6334">
        <w:rPr>
          <w:rFonts w:ascii="Times New Roman" w:hAnsi="Times New Roman"/>
          <w:noProof/>
          <w:color w:val="000000"/>
          <w:sz w:val="24"/>
          <w:szCs w:val="24"/>
        </w:rPr>
        <w:t>ăț</w:t>
      </w:r>
      <w:r w:rsidRPr="004B6334">
        <w:rPr>
          <w:rFonts w:ascii="Times New Roman" w:hAnsi="Times New Roman"/>
          <w:noProof/>
          <w:color w:val="000000"/>
          <w:sz w:val="24"/>
          <w:szCs w:val="24"/>
        </w:rPr>
        <w:t>ii desf</w:t>
      </w:r>
      <w:r w:rsidR="00895471" w:rsidRPr="004B6334">
        <w:rPr>
          <w:rFonts w:ascii="Times New Roman" w:hAnsi="Times New Roman"/>
          <w:noProof/>
          <w:color w:val="000000"/>
          <w:sz w:val="24"/>
          <w:szCs w:val="24"/>
        </w:rPr>
        <w:t>ăş</w:t>
      </w:r>
      <w:r w:rsidRPr="004B6334">
        <w:rPr>
          <w:rFonts w:ascii="Times New Roman" w:hAnsi="Times New Roman"/>
          <w:noProof/>
          <w:color w:val="000000"/>
          <w:sz w:val="24"/>
          <w:szCs w:val="24"/>
        </w:rPr>
        <w:t xml:space="preserve">urate. </w:t>
      </w:r>
    </w:p>
    <w:p w:rsidR="009B2FDD" w:rsidRPr="004B6334" w:rsidRDefault="009B2FDD" w:rsidP="009B2FDD">
      <w:pPr>
        <w:pStyle w:val="Frspaiere"/>
        <w:spacing w:before="120"/>
        <w:jc w:val="both"/>
        <w:rPr>
          <w:rFonts w:ascii="Times New Roman" w:hAnsi="Times New Roman"/>
          <w:noProof/>
          <w:color w:val="000000"/>
          <w:sz w:val="24"/>
          <w:szCs w:val="24"/>
        </w:rPr>
      </w:pPr>
      <w:r w:rsidRPr="004B6334">
        <w:rPr>
          <w:rFonts w:ascii="Times New Roman" w:hAnsi="Times New Roman"/>
          <w:noProof/>
          <w:color w:val="000000"/>
          <w:sz w:val="24"/>
          <w:szCs w:val="24"/>
        </w:rPr>
        <w:t>Materialele folosite sunt:</w:t>
      </w:r>
    </w:p>
    <w:p w:rsidR="009B2FDD" w:rsidRPr="004B6334" w:rsidRDefault="009B2FDD" w:rsidP="009B2FDD">
      <w:pPr>
        <w:pStyle w:val="Frspaiere"/>
        <w:spacing w:before="40"/>
        <w:ind w:left="720"/>
        <w:jc w:val="both"/>
        <w:rPr>
          <w:rFonts w:ascii="Times New Roman" w:hAnsi="Times New Roman"/>
          <w:noProof/>
          <w:color w:val="000000"/>
          <w:sz w:val="24"/>
          <w:szCs w:val="24"/>
        </w:rPr>
      </w:pPr>
      <w:r w:rsidRPr="004B6334">
        <w:rPr>
          <w:rFonts w:ascii="Times New Roman" w:hAnsi="Times New Roman"/>
          <w:noProof/>
          <w:color w:val="000000"/>
          <w:sz w:val="24"/>
          <w:szCs w:val="24"/>
        </w:rPr>
        <w:t xml:space="preserve">- detergenti biodegradabili fara fosfati si cu alcalinitate redusa, </w:t>
      </w:r>
    </w:p>
    <w:p w:rsidR="009B2FDD" w:rsidRPr="004B6334" w:rsidRDefault="009B2FDD" w:rsidP="009B2FDD">
      <w:pPr>
        <w:pStyle w:val="Frspaiere"/>
        <w:spacing w:before="40"/>
        <w:ind w:left="720"/>
        <w:jc w:val="both"/>
        <w:rPr>
          <w:rFonts w:ascii="Times New Roman" w:hAnsi="Times New Roman"/>
          <w:noProof/>
          <w:color w:val="000000"/>
          <w:sz w:val="24"/>
          <w:szCs w:val="24"/>
        </w:rPr>
      </w:pPr>
      <w:r w:rsidRPr="004B6334">
        <w:rPr>
          <w:rFonts w:ascii="Times New Roman" w:hAnsi="Times New Roman"/>
          <w:noProof/>
          <w:color w:val="000000"/>
          <w:sz w:val="24"/>
          <w:szCs w:val="24"/>
        </w:rPr>
        <w:t xml:space="preserve">- produse de intretinere, </w:t>
      </w:r>
    </w:p>
    <w:p w:rsidR="009B2FDD" w:rsidRPr="004B6334" w:rsidRDefault="009B2FDD" w:rsidP="009B2FDD">
      <w:pPr>
        <w:pStyle w:val="Frspaiere"/>
        <w:spacing w:before="40"/>
        <w:ind w:left="720"/>
        <w:jc w:val="both"/>
        <w:rPr>
          <w:rFonts w:ascii="Times New Roman" w:hAnsi="Times New Roman"/>
          <w:noProof/>
          <w:color w:val="000000"/>
          <w:sz w:val="24"/>
          <w:szCs w:val="24"/>
        </w:rPr>
      </w:pPr>
      <w:r w:rsidRPr="004B6334">
        <w:rPr>
          <w:rFonts w:ascii="Times New Roman" w:hAnsi="Times New Roman"/>
          <w:noProof/>
          <w:color w:val="000000"/>
          <w:sz w:val="24"/>
          <w:szCs w:val="24"/>
        </w:rPr>
        <w:t>- produse de curatat</w:t>
      </w:r>
    </w:p>
    <w:p w:rsidR="009B2FDD" w:rsidRPr="004B6334" w:rsidRDefault="009B2FDD" w:rsidP="009B2FDD">
      <w:pPr>
        <w:pStyle w:val="Frspaiere"/>
        <w:spacing w:before="40"/>
        <w:ind w:left="720"/>
        <w:jc w:val="both"/>
        <w:rPr>
          <w:rFonts w:ascii="Times New Roman" w:hAnsi="Times New Roman"/>
          <w:noProof/>
          <w:color w:val="000000"/>
          <w:sz w:val="24"/>
          <w:szCs w:val="24"/>
        </w:rPr>
      </w:pPr>
      <w:r w:rsidRPr="004B6334">
        <w:rPr>
          <w:rFonts w:ascii="Times New Roman" w:hAnsi="Times New Roman"/>
          <w:noProof/>
          <w:color w:val="000000"/>
          <w:sz w:val="24"/>
          <w:szCs w:val="24"/>
        </w:rPr>
        <w:t>- apa</w:t>
      </w:r>
    </w:p>
    <w:p w:rsidR="009B2FDD" w:rsidRPr="004B6334" w:rsidRDefault="009B2FDD" w:rsidP="009B2FDD">
      <w:pPr>
        <w:pStyle w:val="Frspaiere"/>
        <w:spacing w:before="120"/>
        <w:jc w:val="both"/>
        <w:rPr>
          <w:rFonts w:ascii="Times New Roman" w:hAnsi="Times New Roman"/>
          <w:noProof/>
          <w:color w:val="000000"/>
          <w:sz w:val="24"/>
          <w:szCs w:val="24"/>
        </w:rPr>
      </w:pPr>
      <w:r w:rsidRPr="004B6334">
        <w:rPr>
          <w:rFonts w:ascii="Times New Roman" w:hAnsi="Times New Roman"/>
          <w:noProof/>
          <w:color w:val="000000"/>
          <w:sz w:val="24"/>
          <w:szCs w:val="24"/>
        </w:rPr>
        <w:t>Principala sursa de aprovizionare a acestora este fie direct de la producatori agreati, fie de la importatorii si distribuitorii specializati pe asfel de produse.</w:t>
      </w:r>
    </w:p>
    <w:p w:rsidR="009B2FDD" w:rsidRPr="004B6334" w:rsidRDefault="009B2FDD" w:rsidP="009B2FDD">
      <w:pPr>
        <w:pStyle w:val="Frspaiere"/>
        <w:spacing w:before="120"/>
        <w:jc w:val="both"/>
        <w:rPr>
          <w:rFonts w:ascii="Times New Roman" w:hAnsi="Times New Roman"/>
          <w:noProof/>
          <w:color w:val="000000"/>
          <w:sz w:val="24"/>
          <w:szCs w:val="24"/>
        </w:rPr>
      </w:pPr>
      <w:r w:rsidRPr="004B6334">
        <w:rPr>
          <w:rFonts w:ascii="Times New Roman" w:hAnsi="Times New Roman"/>
          <w:noProof/>
          <w:color w:val="000000"/>
          <w:sz w:val="24"/>
          <w:szCs w:val="24"/>
        </w:rPr>
        <w:lastRenderedPageBreak/>
        <w:t>Utilajele folosite in procesul de productie utilizeaza pentru a functiona in exclusivitate energia electrica.</w:t>
      </w:r>
    </w:p>
    <w:p w:rsidR="009B2FDD" w:rsidRPr="004B6334" w:rsidRDefault="009B2FDD" w:rsidP="009B2FDD">
      <w:pPr>
        <w:pStyle w:val="Frspaiere"/>
        <w:spacing w:before="120"/>
        <w:jc w:val="both"/>
        <w:rPr>
          <w:rFonts w:ascii="Times New Roman" w:hAnsi="Times New Roman"/>
          <w:noProof/>
          <w:color w:val="000000"/>
          <w:sz w:val="24"/>
          <w:szCs w:val="24"/>
        </w:rPr>
      </w:pPr>
      <w:r w:rsidRPr="004B6334">
        <w:rPr>
          <w:rFonts w:ascii="Times New Roman" w:hAnsi="Times New Roman"/>
          <w:noProof/>
          <w:color w:val="000000"/>
          <w:sz w:val="24"/>
          <w:szCs w:val="24"/>
        </w:rPr>
        <w:t>In procesul de productie nu exista pierderi.</w:t>
      </w:r>
    </w:p>
    <w:p w:rsidR="00F5692F" w:rsidRPr="004B6334" w:rsidRDefault="00F5692F" w:rsidP="00F5692F">
      <w:pPr>
        <w:pStyle w:val="Frspaiere"/>
        <w:spacing w:before="120"/>
        <w:jc w:val="both"/>
        <w:rPr>
          <w:rFonts w:ascii="Times New Roman" w:hAnsi="Times New Roman"/>
          <w:b/>
          <w:noProof/>
          <w:color w:val="000000"/>
          <w:sz w:val="24"/>
          <w:szCs w:val="24"/>
        </w:rPr>
      </w:pPr>
    </w:p>
    <w:p w:rsidR="00DB5BAE" w:rsidRPr="004B6334" w:rsidRDefault="00DB5BAE" w:rsidP="00463CE0">
      <w:pPr>
        <w:pStyle w:val="Frspaiere"/>
        <w:spacing w:before="120"/>
        <w:jc w:val="both"/>
        <w:rPr>
          <w:rFonts w:ascii="Times New Roman" w:hAnsi="Times New Roman"/>
          <w:i/>
          <w:noProof/>
          <w:color w:val="000000"/>
          <w:sz w:val="24"/>
          <w:szCs w:val="24"/>
        </w:rPr>
      </w:pPr>
      <w:r w:rsidRPr="004B6334">
        <w:rPr>
          <w:rFonts w:ascii="Times New Roman" w:hAnsi="Times New Roman"/>
          <w:i/>
          <w:noProof/>
          <w:color w:val="000000"/>
          <w:sz w:val="24"/>
          <w:szCs w:val="24"/>
        </w:rPr>
        <w:t>Energia şi combustibilul utilizat</w:t>
      </w:r>
      <w:r w:rsidR="00285EAE" w:rsidRPr="004B6334">
        <w:rPr>
          <w:rFonts w:ascii="Times New Roman" w:hAnsi="Times New Roman"/>
          <w:i/>
          <w:noProof/>
          <w:color w:val="000000"/>
          <w:sz w:val="24"/>
          <w:szCs w:val="24"/>
        </w:rPr>
        <w:t>:</w:t>
      </w:r>
    </w:p>
    <w:p w:rsidR="004B6334" w:rsidRDefault="004B6334" w:rsidP="004B6334">
      <w:pPr>
        <w:pStyle w:val="Frspaiere"/>
        <w:spacing w:before="120"/>
        <w:jc w:val="both"/>
        <w:rPr>
          <w:rFonts w:ascii="Times New Roman" w:hAnsi="Times New Roman"/>
          <w:noProof/>
          <w:sz w:val="24"/>
          <w:szCs w:val="24"/>
        </w:rPr>
      </w:pPr>
      <w:r w:rsidRPr="00960ECF">
        <w:rPr>
          <w:rFonts w:ascii="Times New Roman" w:hAnsi="Times New Roman"/>
          <w:noProof/>
          <w:sz w:val="24"/>
          <w:szCs w:val="24"/>
        </w:rPr>
        <w:t>Agentul termic pentru încălzire este furnizat de centrala termica amplasata in</w:t>
      </w:r>
      <w:r>
        <w:rPr>
          <w:rFonts w:ascii="Times New Roman" w:hAnsi="Times New Roman"/>
          <w:noProof/>
          <w:sz w:val="24"/>
          <w:szCs w:val="24"/>
        </w:rPr>
        <w:t>tr-o</w:t>
      </w:r>
      <w:r w:rsidRPr="00960ECF">
        <w:rPr>
          <w:rFonts w:ascii="Times New Roman" w:hAnsi="Times New Roman"/>
          <w:noProof/>
          <w:sz w:val="24"/>
          <w:szCs w:val="24"/>
        </w:rPr>
        <w:t xml:space="preserve"> incinta</w:t>
      </w:r>
      <w:r>
        <w:rPr>
          <w:rFonts w:ascii="Times New Roman" w:hAnsi="Times New Roman"/>
          <w:noProof/>
          <w:sz w:val="24"/>
          <w:szCs w:val="24"/>
        </w:rPr>
        <w:t xml:space="preserve"> separată</w:t>
      </w:r>
      <w:r w:rsidRPr="00960ECF">
        <w:rPr>
          <w:rFonts w:ascii="Times New Roman" w:hAnsi="Times New Roman"/>
          <w:noProof/>
          <w:sz w:val="24"/>
          <w:szCs w:val="24"/>
        </w:rPr>
        <w:t xml:space="preserve">. </w:t>
      </w:r>
      <w:r>
        <w:rPr>
          <w:rFonts w:ascii="Times New Roman" w:hAnsi="Times New Roman"/>
          <w:noProof/>
          <w:sz w:val="24"/>
          <w:szCs w:val="24"/>
        </w:rPr>
        <w:t>A</w:t>
      </w:r>
      <w:r w:rsidRPr="00960ECF">
        <w:rPr>
          <w:rFonts w:ascii="Times New Roman" w:hAnsi="Times New Roman"/>
          <w:noProof/>
          <w:sz w:val="24"/>
          <w:szCs w:val="24"/>
        </w:rPr>
        <w:t>limenta</w:t>
      </w:r>
      <w:r>
        <w:rPr>
          <w:rFonts w:ascii="Times New Roman" w:hAnsi="Times New Roman"/>
          <w:noProof/>
          <w:sz w:val="24"/>
          <w:szCs w:val="24"/>
        </w:rPr>
        <w:t>rea</w:t>
      </w:r>
      <w:r w:rsidRPr="00960ECF">
        <w:rPr>
          <w:rFonts w:ascii="Times New Roman" w:hAnsi="Times New Roman"/>
          <w:noProof/>
          <w:sz w:val="24"/>
          <w:szCs w:val="24"/>
        </w:rPr>
        <w:t xml:space="preserve"> cu gaze</w:t>
      </w:r>
      <w:r>
        <w:rPr>
          <w:rFonts w:ascii="Times New Roman" w:hAnsi="Times New Roman"/>
          <w:noProof/>
          <w:sz w:val="24"/>
          <w:szCs w:val="24"/>
        </w:rPr>
        <w:t xml:space="preserve"> naturale va fi realizata </w:t>
      </w:r>
      <w:r w:rsidRPr="00960ECF">
        <w:rPr>
          <w:rFonts w:ascii="Times New Roman" w:hAnsi="Times New Roman"/>
          <w:noProof/>
          <w:sz w:val="24"/>
          <w:szCs w:val="24"/>
        </w:rPr>
        <w:t xml:space="preserve">prin </w:t>
      </w:r>
      <w:r>
        <w:rPr>
          <w:rFonts w:ascii="Times New Roman" w:hAnsi="Times New Roman"/>
          <w:noProof/>
          <w:sz w:val="24"/>
          <w:szCs w:val="24"/>
        </w:rPr>
        <w:t xml:space="preserve">intermediul unui </w:t>
      </w:r>
      <w:r w:rsidRPr="00960ECF">
        <w:rPr>
          <w:rFonts w:ascii="Times New Roman" w:hAnsi="Times New Roman"/>
          <w:noProof/>
          <w:sz w:val="24"/>
          <w:szCs w:val="24"/>
        </w:rPr>
        <w:t>bransament contorizat.</w:t>
      </w:r>
    </w:p>
    <w:p w:rsidR="004B6334" w:rsidRDefault="004B6334" w:rsidP="004B6334">
      <w:pPr>
        <w:pStyle w:val="Frspaiere"/>
        <w:spacing w:before="120"/>
        <w:jc w:val="both"/>
        <w:rPr>
          <w:rFonts w:ascii="Times New Roman" w:hAnsi="Times New Roman"/>
          <w:noProof/>
          <w:sz w:val="24"/>
          <w:szCs w:val="24"/>
        </w:rPr>
      </w:pPr>
      <w:r w:rsidRPr="00453DA5">
        <w:rPr>
          <w:rFonts w:ascii="Times New Roman" w:hAnsi="Times New Roman"/>
          <w:noProof/>
          <w:sz w:val="24"/>
          <w:szCs w:val="24"/>
        </w:rPr>
        <w:t>Alimentarea cu apa calda menajera va fi realizata d</w:t>
      </w:r>
      <w:r>
        <w:rPr>
          <w:rFonts w:ascii="Times New Roman" w:hAnsi="Times New Roman"/>
          <w:noProof/>
          <w:sz w:val="24"/>
          <w:szCs w:val="24"/>
        </w:rPr>
        <w:t xml:space="preserve">e la </w:t>
      </w:r>
      <w:r w:rsidRPr="00453DA5">
        <w:rPr>
          <w:rFonts w:ascii="Times New Roman" w:hAnsi="Times New Roman"/>
          <w:noProof/>
          <w:sz w:val="24"/>
          <w:szCs w:val="24"/>
        </w:rPr>
        <w:t>centrala termica,</w:t>
      </w:r>
      <w:r>
        <w:rPr>
          <w:rFonts w:ascii="Times New Roman" w:hAnsi="Times New Roman"/>
          <w:noProof/>
          <w:sz w:val="24"/>
          <w:szCs w:val="24"/>
        </w:rPr>
        <w:t xml:space="preserve"> proprie, </w:t>
      </w:r>
      <w:r w:rsidRPr="00453DA5">
        <w:rPr>
          <w:rFonts w:ascii="Times New Roman" w:hAnsi="Times New Roman"/>
          <w:noProof/>
          <w:sz w:val="24"/>
          <w:szCs w:val="24"/>
        </w:rPr>
        <w:t xml:space="preserve">echipata cu cazan pe peleti </w:t>
      </w:r>
      <w:r>
        <w:rPr>
          <w:rFonts w:ascii="Times New Roman" w:hAnsi="Times New Roman"/>
          <w:noProof/>
          <w:sz w:val="24"/>
          <w:szCs w:val="24"/>
        </w:rPr>
        <w:t xml:space="preserve">avand o putere </w:t>
      </w:r>
      <w:r w:rsidRPr="00453DA5">
        <w:rPr>
          <w:rFonts w:ascii="Times New Roman" w:hAnsi="Times New Roman"/>
          <w:noProof/>
          <w:sz w:val="24"/>
          <w:szCs w:val="24"/>
        </w:rPr>
        <w:t>de 74.8 k</w:t>
      </w:r>
      <w:r>
        <w:rPr>
          <w:rFonts w:ascii="Times New Roman" w:hAnsi="Times New Roman"/>
          <w:noProof/>
          <w:sz w:val="24"/>
          <w:szCs w:val="24"/>
        </w:rPr>
        <w:t>W</w:t>
      </w:r>
      <w:r w:rsidRPr="00453DA5">
        <w:rPr>
          <w:rFonts w:ascii="Times New Roman" w:hAnsi="Times New Roman"/>
          <w:noProof/>
          <w:sz w:val="24"/>
          <w:szCs w:val="24"/>
        </w:rPr>
        <w:t>.</w:t>
      </w:r>
    </w:p>
    <w:p w:rsidR="004B6334" w:rsidRDefault="004B6334" w:rsidP="004B6334">
      <w:pPr>
        <w:pStyle w:val="Frspaiere"/>
        <w:spacing w:before="120"/>
        <w:jc w:val="both"/>
        <w:rPr>
          <w:rFonts w:ascii="Times New Roman" w:hAnsi="Times New Roman"/>
          <w:noProof/>
          <w:sz w:val="24"/>
          <w:szCs w:val="24"/>
        </w:rPr>
      </w:pPr>
      <w:r w:rsidRPr="00960ECF">
        <w:rPr>
          <w:rFonts w:ascii="Times New Roman" w:hAnsi="Times New Roman"/>
          <w:noProof/>
          <w:sz w:val="24"/>
          <w:szCs w:val="24"/>
        </w:rPr>
        <w:t>Încălzirea</w:t>
      </w:r>
      <w:r>
        <w:rPr>
          <w:rFonts w:ascii="Times New Roman" w:hAnsi="Times New Roman"/>
          <w:noProof/>
          <w:sz w:val="24"/>
          <w:szCs w:val="24"/>
        </w:rPr>
        <w:t xml:space="preserve"> spațiilor</w:t>
      </w:r>
      <w:r w:rsidRPr="00960ECF">
        <w:rPr>
          <w:rFonts w:ascii="Times New Roman" w:hAnsi="Times New Roman"/>
          <w:noProof/>
          <w:sz w:val="24"/>
          <w:szCs w:val="24"/>
        </w:rPr>
        <w:t xml:space="preserve"> </w:t>
      </w:r>
      <w:r>
        <w:rPr>
          <w:rFonts w:ascii="Times New Roman" w:hAnsi="Times New Roman"/>
          <w:noProof/>
          <w:sz w:val="24"/>
          <w:szCs w:val="24"/>
        </w:rPr>
        <w:t xml:space="preserve">va fi realizată </w:t>
      </w:r>
      <w:r w:rsidRPr="00960ECF">
        <w:rPr>
          <w:rFonts w:ascii="Times New Roman" w:hAnsi="Times New Roman"/>
          <w:noProof/>
          <w:sz w:val="24"/>
          <w:szCs w:val="24"/>
        </w:rPr>
        <w:t>cu corpuri de încălzire din oţel, tip</w:t>
      </w:r>
      <w:r>
        <w:rPr>
          <w:rFonts w:ascii="Times New Roman" w:hAnsi="Times New Roman"/>
          <w:noProof/>
          <w:sz w:val="24"/>
          <w:szCs w:val="24"/>
        </w:rPr>
        <w:t xml:space="preserve"> </w:t>
      </w:r>
      <w:r w:rsidRPr="00960ECF">
        <w:rPr>
          <w:rFonts w:ascii="Times New Roman" w:hAnsi="Times New Roman"/>
          <w:noProof/>
          <w:sz w:val="24"/>
          <w:szCs w:val="24"/>
        </w:rPr>
        <w:t>panou</w:t>
      </w:r>
      <w:r>
        <w:rPr>
          <w:rFonts w:ascii="Times New Roman" w:hAnsi="Times New Roman"/>
          <w:noProof/>
          <w:sz w:val="24"/>
          <w:szCs w:val="24"/>
        </w:rPr>
        <w:t>, cu</w:t>
      </w:r>
      <w:r w:rsidRPr="00960ECF">
        <w:rPr>
          <w:rFonts w:ascii="Times New Roman" w:hAnsi="Times New Roman"/>
          <w:noProof/>
          <w:sz w:val="24"/>
          <w:szCs w:val="24"/>
        </w:rPr>
        <w:t xml:space="preserve"> agent termic (apă caldă)</w:t>
      </w:r>
      <w:r>
        <w:rPr>
          <w:rFonts w:ascii="Times New Roman" w:hAnsi="Times New Roman"/>
          <w:noProof/>
          <w:sz w:val="24"/>
          <w:szCs w:val="24"/>
        </w:rPr>
        <w:t xml:space="preserve"> la temperatura </w:t>
      </w:r>
      <w:r w:rsidRPr="00960ECF">
        <w:rPr>
          <w:rFonts w:ascii="Times New Roman" w:hAnsi="Times New Roman"/>
          <w:noProof/>
          <w:sz w:val="24"/>
          <w:szCs w:val="24"/>
        </w:rPr>
        <w:t>+90°/+70°C.</w:t>
      </w:r>
    </w:p>
    <w:p w:rsidR="009B2FDD" w:rsidRPr="00D44665" w:rsidRDefault="009B2FDD" w:rsidP="00463CE0">
      <w:pPr>
        <w:pStyle w:val="Frspaiere"/>
        <w:spacing w:before="120"/>
        <w:jc w:val="both"/>
        <w:rPr>
          <w:rFonts w:ascii="Times New Roman" w:hAnsi="Times New Roman"/>
          <w:noProof/>
          <w:sz w:val="24"/>
          <w:szCs w:val="24"/>
        </w:rPr>
      </w:pPr>
    </w:p>
    <w:p w:rsidR="00DB5BAE" w:rsidRPr="00D44665" w:rsidRDefault="00DB5BAE" w:rsidP="00463CE0">
      <w:pPr>
        <w:pStyle w:val="Frspaiere"/>
        <w:spacing w:before="120"/>
        <w:jc w:val="both"/>
        <w:rPr>
          <w:rFonts w:ascii="Times New Roman" w:hAnsi="Times New Roman"/>
          <w:b/>
          <w:noProof/>
          <w:sz w:val="24"/>
          <w:szCs w:val="24"/>
        </w:rPr>
      </w:pPr>
      <w:r w:rsidRPr="00D44665">
        <w:rPr>
          <w:rFonts w:ascii="Times New Roman" w:hAnsi="Times New Roman"/>
          <w:b/>
          <w:noProof/>
          <w:sz w:val="24"/>
          <w:szCs w:val="24"/>
        </w:rPr>
        <w:t>Racordarea la reţelele utilitare existente în zonă</w:t>
      </w:r>
    </w:p>
    <w:p w:rsidR="00DB5BAE" w:rsidRPr="00D44665" w:rsidRDefault="00DB5BAE" w:rsidP="00A84725">
      <w:pPr>
        <w:pStyle w:val="Frspaiere"/>
        <w:spacing w:before="120" w:after="120"/>
        <w:jc w:val="both"/>
        <w:rPr>
          <w:rFonts w:ascii="Times New Roman" w:eastAsia="Arial Unicode MS" w:hAnsi="Times New Roman"/>
          <w:i/>
          <w:sz w:val="24"/>
          <w:szCs w:val="24"/>
          <w:lang w:val="it-IT"/>
        </w:rPr>
      </w:pPr>
      <w:r w:rsidRPr="00D44665">
        <w:rPr>
          <w:rFonts w:ascii="Times New Roman" w:hAnsi="Times New Roman"/>
          <w:i/>
          <w:sz w:val="24"/>
          <w:szCs w:val="24"/>
        </w:rPr>
        <w:t>Asigurarea şi distribuirea apei potabile</w:t>
      </w:r>
    </w:p>
    <w:p w:rsidR="008E0A59" w:rsidRPr="008E0A59" w:rsidRDefault="008E0A59" w:rsidP="008E0A59">
      <w:pPr>
        <w:pStyle w:val="Frspaiere"/>
        <w:spacing w:before="120"/>
        <w:jc w:val="both"/>
        <w:rPr>
          <w:rFonts w:ascii="Times New Roman" w:hAnsi="Times New Roman"/>
          <w:noProof/>
          <w:sz w:val="24"/>
          <w:szCs w:val="24"/>
        </w:rPr>
      </w:pPr>
      <w:r w:rsidRPr="008E0A59">
        <w:rPr>
          <w:rFonts w:ascii="Times New Roman" w:hAnsi="Times New Roman"/>
          <w:noProof/>
          <w:sz w:val="24"/>
          <w:szCs w:val="24"/>
        </w:rPr>
        <w:t>Alimentarea cu apa a incintei se va realiza prin</w:t>
      </w:r>
      <w:r>
        <w:rPr>
          <w:rFonts w:ascii="Times New Roman" w:hAnsi="Times New Roman"/>
          <w:noProof/>
          <w:sz w:val="24"/>
          <w:szCs w:val="24"/>
        </w:rPr>
        <w:t xml:space="preserve"> bransament la reteaua stradala, prin intermediul unui r</w:t>
      </w:r>
      <w:r w:rsidRPr="008E0A59">
        <w:rPr>
          <w:rFonts w:ascii="Times New Roman" w:hAnsi="Times New Roman"/>
          <w:noProof/>
          <w:sz w:val="24"/>
          <w:szCs w:val="24"/>
        </w:rPr>
        <w:t>acordul din teava PE80 de 63 mm</w:t>
      </w:r>
      <w:r>
        <w:rPr>
          <w:rFonts w:ascii="Times New Roman" w:hAnsi="Times New Roman"/>
          <w:noProof/>
          <w:sz w:val="24"/>
          <w:szCs w:val="24"/>
        </w:rPr>
        <w:t xml:space="preserve">. Pozitionarea va fi facuta ingropat, la o adancime sub limita de </w:t>
      </w:r>
      <w:r w:rsidRPr="008E0A59">
        <w:rPr>
          <w:rFonts w:ascii="Times New Roman" w:hAnsi="Times New Roman"/>
          <w:noProof/>
          <w:sz w:val="24"/>
          <w:szCs w:val="24"/>
        </w:rPr>
        <w:t>inghet.</w:t>
      </w:r>
      <w:r>
        <w:rPr>
          <w:rFonts w:ascii="Times New Roman" w:hAnsi="Times New Roman"/>
          <w:noProof/>
          <w:sz w:val="24"/>
          <w:szCs w:val="24"/>
        </w:rPr>
        <w:t xml:space="preserve"> </w:t>
      </w:r>
      <w:r w:rsidRPr="008E0A59">
        <w:rPr>
          <w:rFonts w:ascii="Times New Roman" w:hAnsi="Times New Roman"/>
          <w:noProof/>
          <w:sz w:val="24"/>
          <w:szCs w:val="24"/>
        </w:rPr>
        <w:t>Consumul de apa va fi contorizat</w:t>
      </w:r>
      <w:r>
        <w:rPr>
          <w:rFonts w:ascii="Times New Roman" w:hAnsi="Times New Roman"/>
          <w:noProof/>
          <w:sz w:val="24"/>
          <w:szCs w:val="24"/>
        </w:rPr>
        <w:t xml:space="preserve">, fiind estimata o valoare de </w:t>
      </w:r>
      <w:r w:rsidRPr="008E0A59">
        <w:rPr>
          <w:rFonts w:ascii="Times New Roman" w:hAnsi="Times New Roman"/>
          <w:noProof/>
          <w:sz w:val="24"/>
          <w:szCs w:val="24"/>
        </w:rPr>
        <w:t>1</w:t>
      </w:r>
      <w:r>
        <w:rPr>
          <w:rFonts w:ascii="Times New Roman" w:hAnsi="Times New Roman"/>
          <w:noProof/>
          <w:sz w:val="24"/>
          <w:szCs w:val="24"/>
        </w:rPr>
        <w:t>,</w:t>
      </w:r>
      <w:r w:rsidRPr="008E0A59">
        <w:rPr>
          <w:rFonts w:ascii="Times New Roman" w:hAnsi="Times New Roman"/>
          <w:noProof/>
          <w:sz w:val="24"/>
          <w:szCs w:val="24"/>
        </w:rPr>
        <w:t>71 mc/h</w:t>
      </w:r>
      <w:r>
        <w:rPr>
          <w:rFonts w:ascii="Times New Roman" w:hAnsi="Times New Roman"/>
          <w:noProof/>
          <w:sz w:val="24"/>
          <w:szCs w:val="24"/>
        </w:rPr>
        <w:t>.</w:t>
      </w:r>
    </w:p>
    <w:p w:rsidR="00DB5BAE" w:rsidRDefault="00DB5BAE" w:rsidP="00463CE0">
      <w:pPr>
        <w:pStyle w:val="Frspaiere"/>
        <w:jc w:val="both"/>
        <w:rPr>
          <w:rFonts w:ascii="Times New Roman" w:hAnsi="Times New Roman"/>
          <w:sz w:val="24"/>
          <w:szCs w:val="24"/>
        </w:rPr>
      </w:pPr>
    </w:p>
    <w:p w:rsidR="00453DA5" w:rsidRPr="00D44665" w:rsidRDefault="00453DA5" w:rsidP="00453DA5">
      <w:pPr>
        <w:pStyle w:val="Frspaiere"/>
        <w:spacing w:before="120"/>
        <w:jc w:val="both"/>
        <w:rPr>
          <w:rFonts w:ascii="Times New Roman" w:hAnsi="Times New Roman"/>
          <w:noProof/>
          <w:sz w:val="24"/>
          <w:szCs w:val="24"/>
        </w:rPr>
      </w:pPr>
      <w:r w:rsidRPr="00D44665">
        <w:rPr>
          <w:rFonts w:ascii="Times New Roman" w:hAnsi="Times New Roman"/>
          <w:noProof/>
          <w:sz w:val="24"/>
          <w:szCs w:val="24"/>
          <w:u w:val="single"/>
        </w:rPr>
        <w:t>Service auto</w:t>
      </w:r>
      <w:r w:rsidRPr="00D44665">
        <w:rPr>
          <w:rFonts w:ascii="Times New Roman" w:hAnsi="Times New Roman"/>
          <w:noProof/>
          <w:sz w:val="24"/>
          <w:szCs w:val="24"/>
        </w:rPr>
        <w:t>:</w:t>
      </w:r>
    </w:p>
    <w:p w:rsidR="00453DA5" w:rsidRPr="00453DA5" w:rsidRDefault="00453DA5" w:rsidP="00453DA5">
      <w:pPr>
        <w:pStyle w:val="Frspaiere"/>
        <w:spacing w:before="120"/>
        <w:jc w:val="both"/>
        <w:rPr>
          <w:rFonts w:ascii="Times New Roman" w:hAnsi="Times New Roman"/>
          <w:noProof/>
          <w:sz w:val="24"/>
          <w:szCs w:val="24"/>
        </w:rPr>
      </w:pPr>
      <w:r>
        <w:rPr>
          <w:rFonts w:ascii="Times New Roman" w:hAnsi="Times New Roman"/>
          <w:noProof/>
          <w:sz w:val="24"/>
          <w:szCs w:val="24"/>
        </w:rPr>
        <w:t>In cadrul acestei unitati, alimentarea cu apa este asigurata numai pentru z</w:t>
      </w:r>
      <w:r w:rsidRPr="00453DA5">
        <w:rPr>
          <w:rFonts w:ascii="Times New Roman" w:hAnsi="Times New Roman"/>
          <w:noProof/>
          <w:sz w:val="24"/>
          <w:szCs w:val="24"/>
        </w:rPr>
        <w:t>ona de birouri si vestiare</w:t>
      </w:r>
      <w:r>
        <w:rPr>
          <w:rFonts w:ascii="Times New Roman" w:hAnsi="Times New Roman"/>
          <w:noProof/>
          <w:sz w:val="24"/>
          <w:szCs w:val="24"/>
        </w:rPr>
        <w:t>, acestea fiind</w:t>
      </w:r>
      <w:r w:rsidRPr="00453DA5">
        <w:rPr>
          <w:rFonts w:ascii="Times New Roman" w:hAnsi="Times New Roman"/>
          <w:noProof/>
          <w:sz w:val="24"/>
          <w:szCs w:val="24"/>
        </w:rPr>
        <w:t xml:space="preserve"> prevazut</w:t>
      </w:r>
      <w:r>
        <w:rPr>
          <w:rFonts w:ascii="Times New Roman" w:hAnsi="Times New Roman"/>
          <w:noProof/>
          <w:sz w:val="24"/>
          <w:szCs w:val="24"/>
        </w:rPr>
        <w:t>e</w:t>
      </w:r>
      <w:r w:rsidRPr="00453DA5">
        <w:rPr>
          <w:rFonts w:ascii="Times New Roman" w:hAnsi="Times New Roman"/>
          <w:noProof/>
          <w:sz w:val="24"/>
          <w:szCs w:val="24"/>
        </w:rPr>
        <w:t xml:space="preserve"> cu grup sanitar echipat cu </w:t>
      </w:r>
      <w:r>
        <w:rPr>
          <w:rFonts w:ascii="Times New Roman" w:hAnsi="Times New Roman"/>
          <w:noProof/>
          <w:sz w:val="24"/>
          <w:szCs w:val="24"/>
        </w:rPr>
        <w:t>vas WC</w:t>
      </w:r>
      <w:r w:rsidRPr="00453DA5">
        <w:rPr>
          <w:rFonts w:ascii="Times New Roman" w:hAnsi="Times New Roman"/>
          <w:noProof/>
          <w:sz w:val="24"/>
          <w:szCs w:val="24"/>
        </w:rPr>
        <w:t>, cada de dus,</w:t>
      </w:r>
      <w:r>
        <w:rPr>
          <w:rFonts w:ascii="Times New Roman" w:hAnsi="Times New Roman"/>
          <w:noProof/>
          <w:sz w:val="24"/>
          <w:szCs w:val="24"/>
        </w:rPr>
        <w:t xml:space="preserve"> </w:t>
      </w:r>
      <w:r w:rsidRPr="00453DA5">
        <w:rPr>
          <w:rFonts w:ascii="Times New Roman" w:hAnsi="Times New Roman"/>
          <w:noProof/>
          <w:sz w:val="24"/>
          <w:szCs w:val="24"/>
        </w:rPr>
        <w:t>lavoar,</w:t>
      </w:r>
      <w:r>
        <w:rPr>
          <w:rFonts w:ascii="Times New Roman" w:hAnsi="Times New Roman"/>
          <w:noProof/>
          <w:sz w:val="24"/>
          <w:szCs w:val="24"/>
        </w:rPr>
        <w:t xml:space="preserve"> respectiv pentru</w:t>
      </w:r>
      <w:r w:rsidRPr="00453DA5">
        <w:rPr>
          <w:rFonts w:ascii="Times New Roman" w:hAnsi="Times New Roman"/>
          <w:noProof/>
          <w:sz w:val="24"/>
          <w:szCs w:val="24"/>
        </w:rPr>
        <w:t xml:space="preserve"> zona de agreement</w:t>
      </w:r>
      <w:r>
        <w:rPr>
          <w:rFonts w:ascii="Times New Roman" w:hAnsi="Times New Roman"/>
          <w:noProof/>
          <w:sz w:val="24"/>
          <w:szCs w:val="24"/>
        </w:rPr>
        <w:t>,</w:t>
      </w:r>
      <w:r w:rsidRPr="00453DA5">
        <w:rPr>
          <w:rFonts w:ascii="Times New Roman" w:hAnsi="Times New Roman"/>
          <w:noProof/>
          <w:sz w:val="24"/>
          <w:szCs w:val="24"/>
        </w:rPr>
        <w:t xml:space="preserve"> prevazuta cu doua grupuri sanitare echipate cu lavoar si </w:t>
      </w:r>
      <w:r>
        <w:rPr>
          <w:rFonts w:ascii="Times New Roman" w:hAnsi="Times New Roman"/>
          <w:noProof/>
          <w:sz w:val="24"/>
          <w:szCs w:val="24"/>
        </w:rPr>
        <w:t>vas WC</w:t>
      </w:r>
      <w:r w:rsidRPr="00453DA5">
        <w:rPr>
          <w:rFonts w:ascii="Times New Roman" w:hAnsi="Times New Roman"/>
          <w:noProof/>
          <w:sz w:val="24"/>
          <w:szCs w:val="24"/>
        </w:rPr>
        <w:t>.</w:t>
      </w:r>
    </w:p>
    <w:p w:rsidR="00453DA5" w:rsidRPr="00453DA5" w:rsidRDefault="00453DA5" w:rsidP="00453DA5">
      <w:pPr>
        <w:pStyle w:val="Frspaiere"/>
        <w:spacing w:before="120"/>
        <w:jc w:val="both"/>
        <w:rPr>
          <w:rFonts w:ascii="Times New Roman" w:hAnsi="Times New Roman"/>
          <w:noProof/>
          <w:sz w:val="24"/>
          <w:szCs w:val="24"/>
        </w:rPr>
      </w:pPr>
      <w:r w:rsidRPr="00453DA5">
        <w:rPr>
          <w:rFonts w:ascii="Times New Roman" w:hAnsi="Times New Roman"/>
          <w:noProof/>
          <w:sz w:val="24"/>
          <w:szCs w:val="24"/>
        </w:rPr>
        <w:t xml:space="preserve">Alimentarea cu apa a grupurilor sanitare </w:t>
      </w:r>
      <w:r>
        <w:rPr>
          <w:rFonts w:ascii="Times New Roman" w:hAnsi="Times New Roman"/>
          <w:noProof/>
          <w:sz w:val="24"/>
          <w:szCs w:val="24"/>
        </w:rPr>
        <w:t xml:space="preserve">se </w:t>
      </w:r>
      <w:r w:rsidRPr="00453DA5">
        <w:rPr>
          <w:rFonts w:ascii="Times New Roman" w:hAnsi="Times New Roman"/>
          <w:noProof/>
          <w:sz w:val="24"/>
          <w:szCs w:val="24"/>
        </w:rPr>
        <w:t>va realizata d</w:t>
      </w:r>
      <w:r>
        <w:rPr>
          <w:rFonts w:ascii="Times New Roman" w:hAnsi="Times New Roman"/>
          <w:noProof/>
          <w:sz w:val="24"/>
          <w:szCs w:val="24"/>
        </w:rPr>
        <w:t>e la</w:t>
      </w:r>
      <w:r w:rsidRPr="00453DA5">
        <w:rPr>
          <w:rFonts w:ascii="Times New Roman" w:hAnsi="Times New Roman"/>
          <w:noProof/>
          <w:sz w:val="24"/>
          <w:szCs w:val="24"/>
        </w:rPr>
        <w:t xml:space="preserve"> reteaua exterioara din incinta</w:t>
      </w:r>
      <w:r>
        <w:rPr>
          <w:rFonts w:ascii="Times New Roman" w:hAnsi="Times New Roman"/>
          <w:noProof/>
          <w:sz w:val="24"/>
          <w:szCs w:val="24"/>
        </w:rPr>
        <w:t>,</w:t>
      </w:r>
      <w:r w:rsidRPr="00453DA5">
        <w:rPr>
          <w:rFonts w:ascii="Times New Roman" w:hAnsi="Times New Roman"/>
          <w:noProof/>
          <w:sz w:val="24"/>
          <w:szCs w:val="24"/>
        </w:rPr>
        <w:t xml:space="preserve"> prin</w:t>
      </w:r>
      <w:r>
        <w:rPr>
          <w:rFonts w:ascii="Times New Roman" w:hAnsi="Times New Roman"/>
          <w:noProof/>
          <w:sz w:val="24"/>
          <w:szCs w:val="24"/>
        </w:rPr>
        <w:t xml:space="preserve"> intermediul unui racord din</w:t>
      </w:r>
      <w:r w:rsidRPr="00453DA5">
        <w:rPr>
          <w:rFonts w:ascii="Times New Roman" w:hAnsi="Times New Roman"/>
          <w:noProof/>
          <w:sz w:val="24"/>
          <w:szCs w:val="24"/>
        </w:rPr>
        <w:t xml:space="preserve"> conducta PE40 mm.</w:t>
      </w:r>
    </w:p>
    <w:p w:rsidR="00453DA5" w:rsidRDefault="00453DA5" w:rsidP="00463CE0">
      <w:pPr>
        <w:pStyle w:val="Frspaiere"/>
        <w:jc w:val="both"/>
        <w:rPr>
          <w:rFonts w:ascii="Times New Roman" w:hAnsi="Times New Roman"/>
          <w:sz w:val="24"/>
          <w:szCs w:val="24"/>
        </w:rPr>
      </w:pPr>
    </w:p>
    <w:p w:rsidR="00453DA5" w:rsidRPr="00D44665" w:rsidRDefault="00453DA5" w:rsidP="00453DA5">
      <w:pPr>
        <w:pStyle w:val="Frspaiere"/>
        <w:spacing w:before="120"/>
        <w:jc w:val="both"/>
        <w:rPr>
          <w:rFonts w:ascii="Times New Roman" w:hAnsi="Times New Roman"/>
          <w:noProof/>
          <w:sz w:val="24"/>
          <w:szCs w:val="24"/>
          <w:u w:val="single"/>
        </w:rPr>
      </w:pPr>
      <w:r w:rsidRPr="00D44665">
        <w:rPr>
          <w:rFonts w:ascii="Times New Roman" w:hAnsi="Times New Roman"/>
          <w:noProof/>
          <w:sz w:val="24"/>
          <w:szCs w:val="24"/>
          <w:u w:val="single"/>
        </w:rPr>
        <w:t>Spalatorie auto</w:t>
      </w:r>
      <w:r w:rsidRPr="00D44665">
        <w:rPr>
          <w:rFonts w:ascii="Times New Roman" w:hAnsi="Times New Roman"/>
          <w:noProof/>
          <w:sz w:val="24"/>
          <w:szCs w:val="24"/>
        </w:rPr>
        <w:t>:</w:t>
      </w:r>
    </w:p>
    <w:p w:rsidR="00453DA5" w:rsidRPr="00453DA5" w:rsidRDefault="00453DA5" w:rsidP="00453DA5">
      <w:pPr>
        <w:pStyle w:val="Frspaiere"/>
        <w:spacing w:before="120"/>
        <w:jc w:val="both"/>
        <w:rPr>
          <w:rFonts w:ascii="Times New Roman" w:hAnsi="Times New Roman"/>
          <w:noProof/>
          <w:sz w:val="24"/>
          <w:szCs w:val="24"/>
        </w:rPr>
      </w:pPr>
      <w:r w:rsidRPr="00453DA5">
        <w:rPr>
          <w:rFonts w:ascii="Times New Roman" w:hAnsi="Times New Roman"/>
          <w:noProof/>
          <w:sz w:val="24"/>
          <w:szCs w:val="24"/>
        </w:rPr>
        <w:t>Hala spalatorie</w:t>
      </w:r>
      <w:r>
        <w:rPr>
          <w:rFonts w:ascii="Times New Roman" w:hAnsi="Times New Roman"/>
          <w:noProof/>
          <w:sz w:val="24"/>
          <w:szCs w:val="24"/>
        </w:rPr>
        <w:t>i auto</w:t>
      </w:r>
      <w:r w:rsidRPr="00453DA5">
        <w:rPr>
          <w:rFonts w:ascii="Times New Roman" w:hAnsi="Times New Roman"/>
          <w:noProof/>
          <w:sz w:val="24"/>
          <w:szCs w:val="24"/>
        </w:rPr>
        <w:t xml:space="preserve"> va fi prevazuta cu un post de spalare </w:t>
      </w:r>
      <w:r>
        <w:rPr>
          <w:rFonts w:ascii="Times New Roman" w:hAnsi="Times New Roman"/>
          <w:noProof/>
          <w:sz w:val="24"/>
          <w:szCs w:val="24"/>
        </w:rPr>
        <w:t xml:space="preserve">pentru </w:t>
      </w:r>
      <w:r w:rsidRPr="00453DA5">
        <w:rPr>
          <w:rFonts w:ascii="Times New Roman" w:hAnsi="Times New Roman"/>
          <w:noProof/>
          <w:sz w:val="24"/>
          <w:szCs w:val="24"/>
        </w:rPr>
        <w:t>autocamioane,</w:t>
      </w:r>
      <w:r>
        <w:rPr>
          <w:rFonts w:ascii="Times New Roman" w:hAnsi="Times New Roman"/>
          <w:noProof/>
          <w:sz w:val="24"/>
          <w:szCs w:val="24"/>
        </w:rPr>
        <w:t xml:space="preserve"> compus</w:t>
      </w:r>
      <w:r w:rsidRPr="00453DA5">
        <w:rPr>
          <w:rFonts w:ascii="Times New Roman" w:hAnsi="Times New Roman"/>
          <w:noProof/>
          <w:sz w:val="24"/>
          <w:szCs w:val="24"/>
        </w:rPr>
        <w:t xml:space="preserve"> din racord pentru grup pompare si spalator pentru maini si ustensile de mana</w:t>
      </w:r>
      <w:r>
        <w:rPr>
          <w:rFonts w:ascii="Times New Roman" w:hAnsi="Times New Roman"/>
          <w:noProof/>
          <w:sz w:val="24"/>
          <w:szCs w:val="24"/>
        </w:rPr>
        <w:t>.</w:t>
      </w:r>
    </w:p>
    <w:p w:rsidR="00453DA5" w:rsidRPr="00453DA5" w:rsidRDefault="00453DA5" w:rsidP="00453DA5">
      <w:pPr>
        <w:pStyle w:val="Frspaiere"/>
        <w:spacing w:before="120"/>
        <w:jc w:val="both"/>
        <w:rPr>
          <w:rFonts w:ascii="Times New Roman" w:hAnsi="Times New Roman"/>
          <w:noProof/>
          <w:sz w:val="24"/>
          <w:szCs w:val="24"/>
        </w:rPr>
      </w:pPr>
      <w:r w:rsidRPr="00453DA5">
        <w:rPr>
          <w:rFonts w:ascii="Times New Roman" w:hAnsi="Times New Roman"/>
          <w:noProof/>
          <w:sz w:val="24"/>
          <w:szCs w:val="24"/>
        </w:rPr>
        <w:t>Pentru spalarea autocamioanelor vor fi utilizate agregate de spalare cu perii,</w:t>
      </w:r>
      <w:r>
        <w:rPr>
          <w:rFonts w:ascii="Times New Roman" w:hAnsi="Times New Roman"/>
          <w:noProof/>
          <w:sz w:val="24"/>
          <w:szCs w:val="24"/>
        </w:rPr>
        <w:t xml:space="preserve"> </w:t>
      </w:r>
      <w:r w:rsidRPr="00453DA5">
        <w:rPr>
          <w:rFonts w:ascii="Times New Roman" w:hAnsi="Times New Roman"/>
          <w:noProof/>
          <w:sz w:val="24"/>
          <w:szCs w:val="24"/>
        </w:rPr>
        <w:t>cu gr</w:t>
      </w:r>
      <w:r>
        <w:rPr>
          <w:rFonts w:ascii="Times New Roman" w:hAnsi="Times New Roman"/>
          <w:noProof/>
          <w:sz w:val="24"/>
          <w:szCs w:val="24"/>
        </w:rPr>
        <w:t>upuri de pompare pentru spalare.</w:t>
      </w:r>
    </w:p>
    <w:p w:rsidR="00453DA5" w:rsidRDefault="00453DA5" w:rsidP="00463CE0">
      <w:pPr>
        <w:pStyle w:val="Frspaiere"/>
        <w:jc w:val="both"/>
        <w:rPr>
          <w:rFonts w:ascii="Times New Roman" w:hAnsi="Times New Roman"/>
          <w:sz w:val="24"/>
          <w:szCs w:val="24"/>
        </w:rPr>
      </w:pPr>
    </w:p>
    <w:p w:rsidR="008E0A59" w:rsidRPr="00D44665" w:rsidRDefault="008E0A59" w:rsidP="00463CE0">
      <w:pPr>
        <w:pStyle w:val="Frspaiere"/>
        <w:jc w:val="both"/>
        <w:rPr>
          <w:rFonts w:ascii="Times New Roman" w:hAnsi="Times New Roman"/>
          <w:sz w:val="24"/>
          <w:szCs w:val="24"/>
        </w:rPr>
      </w:pPr>
    </w:p>
    <w:p w:rsidR="00DB5BAE" w:rsidRPr="00D44665" w:rsidRDefault="00DB5BAE" w:rsidP="00A84725">
      <w:pPr>
        <w:pStyle w:val="Frspaiere"/>
        <w:spacing w:before="120" w:after="120"/>
        <w:jc w:val="both"/>
        <w:rPr>
          <w:rFonts w:ascii="Times New Roman" w:hAnsi="Times New Roman"/>
          <w:i/>
          <w:sz w:val="24"/>
          <w:szCs w:val="24"/>
        </w:rPr>
      </w:pPr>
      <w:r w:rsidRPr="00D44665">
        <w:rPr>
          <w:rFonts w:ascii="Times New Roman" w:hAnsi="Times New Roman"/>
          <w:i/>
          <w:sz w:val="24"/>
          <w:szCs w:val="24"/>
        </w:rPr>
        <w:t xml:space="preserve">Asigurarea evacuării apelor uzate </w:t>
      </w:r>
      <w:r w:rsidR="00BA1DA4" w:rsidRPr="00D44665">
        <w:rPr>
          <w:rFonts w:ascii="Times New Roman" w:hAnsi="Times New Roman"/>
          <w:i/>
          <w:sz w:val="24"/>
          <w:szCs w:val="24"/>
        </w:rPr>
        <w:t>menajere</w:t>
      </w:r>
    </w:p>
    <w:p w:rsidR="00453DA5" w:rsidRPr="00D44665" w:rsidRDefault="00453DA5" w:rsidP="00453DA5">
      <w:pPr>
        <w:pStyle w:val="Frspaiere"/>
        <w:spacing w:before="120"/>
        <w:jc w:val="both"/>
        <w:rPr>
          <w:rFonts w:ascii="Times New Roman" w:hAnsi="Times New Roman"/>
          <w:noProof/>
          <w:sz w:val="24"/>
          <w:szCs w:val="24"/>
        </w:rPr>
      </w:pPr>
      <w:r w:rsidRPr="00D44665">
        <w:rPr>
          <w:rFonts w:ascii="Times New Roman" w:hAnsi="Times New Roman"/>
          <w:noProof/>
          <w:sz w:val="24"/>
          <w:szCs w:val="24"/>
          <w:u w:val="single"/>
        </w:rPr>
        <w:t>Service auto</w:t>
      </w:r>
      <w:r w:rsidRPr="00D44665">
        <w:rPr>
          <w:rFonts w:ascii="Times New Roman" w:hAnsi="Times New Roman"/>
          <w:noProof/>
          <w:sz w:val="24"/>
          <w:szCs w:val="24"/>
        </w:rPr>
        <w:t>:</w:t>
      </w:r>
    </w:p>
    <w:p w:rsidR="00EC405A" w:rsidRPr="00EC405A" w:rsidRDefault="00EC405A" w:rsidP="00EC405A">
      <w:pPr>
        <w:pStyle w:val="Frspaiere"/>
        <w:spacing w:before="120"/>
        <w:jc w:val="both"/>
        <w:rPr>
          <w:rFonts w:ascii="Times New Roman" w:hAnsi="Times New Roman"/>
          <w:noProof/>
          <w:sz w:val="24"/>
          <w:szCs w:val="24"/>
        </w:rPr>
      </w:pPr>
      <w:r w:rsidRPr="00EC405A">
        <w:rPr>
          <w:rFonts w:ascii="Times New Roman" w:hAnsi="Times New Roman"/>
          <w:noProof/>
          <w:sz w:val="24"/>
          <w:szCs w:val="24"/>
        </w:rPr>
        <w:t>Canalizarea menajera interioara va fi realizata din conducte PP ignifugata,</w:t>
      </w:r>
      <w:r>
        <w:rPr>
          <w:rFonts w:ascii="Times New Roman" w:hAnsi="Times New Roman"/>
          <w:noProof/>
          <w:sz w:val="24"/>
          <w:szCs w:val="24"/>
        </w:rPr>
        <w:t xml:space="preserve"> </w:t>
      </w:r>
      <w:r w:rsidRPr="00EC405A">
        <w:rPr>
          <w:rFonts w:ascii="Times New Roman" w:hAnsi="Times New Roman"/>
          <w:noProof/>
          <w:sz w:val="24"/>
          <w:szCs w:val="24"/>
        </w:rPr>
        <w:t>montata in canivouri. Pe coloana de canalizare va fi montata o supapa de aerisire. Racordul la reteaua exterioara de canalizare va fi realizat din conducte PVC-KG 110, montata in canivou pe portiunea din cladire si pana la caminul de vizitare. Conductele de canalizare vor parasi cladirea  la cota de -0.9 m de la cota terenului amenajat, cu panta de scurgere de 2%.</w:t>
      </w:r>
    </w:p>
    <w:p w:rsidR="00EC405A" w:rsidRPr="00EC405A" w:rsidRDefault="00EC405A" w:rsidP="00EC405A">
      <w:pPr>
        <w:pStyle w:val="Frspaiere"/>
        <w:spacing w:before="120"/>
        <w:jc w:val="both"/>
        <w:rPr>
          <w:rFonts w:ascii="Times New Roman" w:hAnsi="Times New Roman"/>
          <w:noProof/>
          <w:sz w:val="24"/>
          <w:szCs w:val="24"/>
        </w:rPr>
      </w:pPr>
      <w:r w:rsidRPr="00EC405A">
        <w:rPr>
          <w:rFonts w:ascii="Times New Roman" w:hAnsi="Times New Roman"/>
          <w:noProof/>
          <w:sz w:val="24"/>
          <w:szCs w:val="24"/>
        </w:rPr>
        <w:t xml:space="preserve">Canalizarea exterioara va fi realizata din comducte PVC-KG 200 mm. </w:t>
      </w:r>
    </w:p>
    <w:p w:rsidR="00BA5A1D" w:rsidRDefault="00BA5A1D" w:rsidP="00BA5A1D">
      <w:pPr>
        <w:pStyle w:val="Frspaiere"/>
        <w:jc w:val="both"/>
        <w:rPr>
          <w:rFonts w:ascii="Times New Roman" w:hAnsi="Times New Roman"/>
          <w:sz w:val="24"/>
          <w:szCs w:val="24"/>
        </w:rPr>
      </w:pPr>
    </w:p>
    <w:p w:rsidR="00EC405A" w:rsidRPr="00D44665" w:rsidRDefault="00EC405A" w:rsidP="00EC405A">
      <w:pPr>
        <w:pStyle w:val="Frspaiere"/>
        <w:spacing w:before="120"/>
        <w:jc w:val="both"/>
        <w:rPr>
          <w:rFonts w:ascii="Times New Roman" w:hAnsi="Times New Roman"/>
          <w:noProof/>
          <w:sz w:val="24"/>
          <w:szCs w:val="24"/>
          <w:u w:val="single"/>
        </w:rPr>
      </w:pPr>
      <w:r w:rsidRPr="00D44665">
        <w:rPr>
          <w:rFonts w:ascii="Times New Roman" w:hAnsi="Times New Roman"/>
          <w:noProof/>
          <w:sz w:val="24"/>
          <w:szCs w:val="24"/>
          <w:u w:val="single"/>
        </w:rPr>
        <w:t>Spalatorie auto</w:t>
      </w:r>
      <w:r w:rsidRPr="00D44665">
        <w:rPr>
          <w:rFonts w:ascii="Times New Roman" w:hAnsi="Times New Roman"/>
          <w:noProof/>
          <w:sz w:val="24"/>
          <w:szCs w:val="24"/>
        </w:rPr>
        <w:t>:</w:t>
      </w:r>
    </w:p>
    <w:p w:rsidR="00EC405A" w:rsidRDefault="00EC405A" w:rsidP="00EC405A">
      <w:pPr>
        <w:pStyle w:val="Frspaiere"/>
        <w:spacing w:before="120"/>
        <w:jc w:val="both"/>
        <w:rPr>
          <w:rFonts w:ascii="Times New Roman" w:hAnsi="Times New Roman"/>
          <w:noProof/>
          <w:sz w:val="24"/>
          <w:szCs w:val="24"/>
        </w:rPr>
      </w:pPr>
      <w:r w:rsidRPr="00EC405A">
        <w:rPr>
          <w:rFonts w:ascii="Times New Roman" w:hAnsi="Times New Roman"/>
          <w:noProof/>
          <w:sz w:val="24"/>
          <w:szCs w:val="24"/>
        </w:rPr>
        <w:t>Apele uzate vor fi colectate de un canal colector amplasat pe mijlocul halei,</w:t>
      </w:r>
      <w:r>
        <w:rPr>
          <w:rFonts w:ascii="Times New Roman" w:hAnsi="Times New Roman"/>
          <w:noProof/>
          <w:sz w:val="24"/>
          <w:szCs w:val="24"/>
        </w:rPr>
        <w:t xml:space="preserve"> </w:t>
      </w:r>
      <w:r w:rsidRPr="00EC405A">
        <w:rPr>
          <w:rFonts w:ascii="Times New Roman" w:hAnsi="Times New Roman"/>
          <w:noProof/>
          <w:sz w:val="24"/>
          <w:szCs w:val="24"/>
        </w:rPr>
        <w:t>acoperit cu gratare</w:t>
      </w:r>
      <w:r>
        <w:rPr>
          <w:rFonts w:ascii="Times New Roman" w:hAnsi="Times New Roman"/>
          <w:noProof/>
          <w:sz w:val="24"/>
          <w:szCs w:val="24"/>
        </w:rPr>
        <w:t xml:space="preserve"> metalice</w:t>
      </w:r>
      <w:r w:rsidRPr="00EC405A">
        <w:rPr>
          <w:rFonts w:ascii="Times New Roman" w:hAnsi="Times New Roman"/>
          <w:noProof/>
          <w:sz w:val="24"/>
          <w:szCs w:val="24"/>
        </w:rPr>
        <w:t>. Apele uzate provenite din canalul colector</w:t>
      </w:r>
      <w:r>
        <w:rPr>
          <w:rFonts w:ascii="Times New Roman" w:hAnsi="Times New Roman"/>
          <w:noProof/>
          <w:sz w:val="24"/>
          <w:szCs w:val="24"/>
        </w:rPr>
        <w:t xml:space="preserve"> </w:t>
      </w:r>
      <w:r w:rsidRPr="00EC405A">
        <w:rPr>
          <w:rFonts w:ascii="Times New Roman" w:hAnsi="Times New Roman"/>
          <w:noProof/>
          <w:sz w:val="24"/>
          <w:szCs w:val="24"/>
        </w:rPr>
        <w:t xml:space="preserve">vor fi preluate printr-un tub PVC-KG 200 </w:t>
      </w:r>
      <w:r w:rsidRPr="00EC405A">
        <w:rPr>
          <w:rFonts w:ascii="Times New Roman" w:hAnsi="Times New Roman"/>
          <w:noProof/>
          <w:sz w:val="24"/>
          <w:szCs w:val="24"/>
        </w:rPr>
        <w:lastRenderedPageBreak/>
        <w:t>amplasat in</w:t>
      </w:r>
      <w:r>
        <w:rPr>
          <w:rFonts w:ascii="Times New Roman" w:hAnsi="Times New Roman"/>
          <w:noProof/>
          <w:sz w:val="24"/>
          <w:szCs w:val="24"/>
        </w:rPr>
        <w:t>tr-un</w:t>
      </w:r>
      <w:r w:rsidRPr="00EC405A">
        <w:rPr>
          <w:rFonts w:ascii="Times New Roman" w:hAnsi="Times New Roman"/>
          <w:noProof/>
          <w:sz w:val="24"/>
          <w:szCs w:val="24"/>
        </w:rPr>
        <w:t xml:space="preserve"> canivou </w:t>
      </w:r>
      <w:r>
        <w:rPr>
          <w:rFonts w:ascii="Times New Roman" w:hAnsi="Times New Roman"/>
          <w:noProof/>
          <w:sz w:val="24"/>
          <w:szCs w:val="24"/>
        </w:rPr>
        <w:t xml:space="preserve">de </w:t>
      </w:r>
      <w:r w:rsidRPr="00EC405A">
        <w:rPr>
          <w:rFonts w:ascii="Times New Roman" w:hAnsi="Times New Roman"/>
          <w:noProof/>
          <w:sz w:val="24"/>
          <w:szCs w:val="24"/>
        </w:rPr>
        <w:t>400x400</w:t>
      </w:r>
      <w:r>
        <w:rPr>
          <w:rFonts w:ascii="Times New Roman" w:hAnsi="Times New Roman"/>
          <w:noProof/>
          <w:sz w:val="24"/>
          <w:szCs w:val="24"/>
        </w:rPr>
        <w:t xml:space="preserve"> mm</w:t>
      </w:r>
      <w:r w:rsidRPr="00EC405A">
        <w:rPr>
          <w:rFonts w:ascii="Times New Roman" w:hAnsi="Times New Roman"/>
          <w:noProof/>
          <w:sz w:val="24"/>
          <w:szCs w:val="24"/>
        </w:rPr>
        <w:t xml:space="preserve"> si </w:t>
      </w:r>
      <w:r>
        <w:rPr>
          <w:rFonts w:ascii="Times New Roman" w:hAnsi="Times New Roman"/>
          <w:noProof/>
          <w:sz w:val="24"/>
          <w:szCs w:val="24"/>
        </w:rPr>
        <w:t>vor fi conduse</w:t>
      </w:r>
      <w:r w:rsidRPr="00EC405A">
        <w:rPr>
          <w:rFonts w:ascii="Times New Roman" w:hAnsi="Times New Roman"/>
          <w:noProof/>
          <w:sz w:val="24"/>
          <w:szCs w:val="24"/>
        </w:rPr>
        <w:t xml:space="preserve"> </w:t>
      </w:r>
      <w:r>
        <w:rPr>
          <w:rFonts w:ascii="Times New Roman" w:hAnsi="Times New Roman"/>
          <w:noProof/>
          <w:sz w:val="24"/>
          <w:szCs w:val="24"/>
        </w:rPr>
        <w:t xml:space="preserve">la </w:t>
      </w:r>
      <w:r w:rsidRPr="00EC405A">
        <w:rPr>
          <w:rFonts w:ascii="Times New Roman" w:hAnsi="Times New Roman"/>
          <w:noProof/>
          <w:sz w:val="24"/>
          <w:szCs w:val="24"/>
        </w:rPr>
        <w:t xml:space="preserve">un separator de hidrocarburi cu decantor, </w:t>
      </w:r>
      <w:r>
        <w:rPr>
          <w:rFonts w:ascii="Times New Roman" w:hAnsi="Times New Roman"/>
          <w:noProof/>
          <w:sz w:val="24"/>
          <w:szCs w:val="24"/>
        </w:rPr>
        <w:t xml:space="preserve">cu o capacitate </w:t>
      </w:r>
      <w:r w:rsidRPr="00EC405A">
        <w:rPr>
          <w:rFonts w:ascii="Times New Roman" w:hAnsi="Times New Roman"/>
          <w:noProof/>
          <w:sz w:val="24"/>
          <w:szCs w:val="24"/>
        </w:rPr>
        <w:t>de 6 l/s.</w:t>
      </w:r>
    </w:p>
    <w:p w:rsidR="00EC405A" w:rsidRPr="00EC405A" w:rsidRDefault="00EC405A" w:rsidP="00EC405A">
      <w:pPr>
        <w:pStyle w:val="Frspaiere"/>
        <w:spacing w:before="120"/>
        <w:jc w:val="both"/>
        <w:rPr>
          <w:rFonts w:ascii="Times New Roman" w:hAnsi="Times New Roman"/>
          <w:noProof/>
          <w:sz w:val="24"/>
          <w:szCs w:val="24"/>
        </w:rPr>
      </w:pPr>
      <w:r w:rsidRPr="00EC405A">
        <w:rPr>
          <w:rFonts w:ascii="Times New Roman" w:hAnsi="Times New Roman"/>
          <w:noProof/>
          <w:sz w:val="24"/>
          <w:szCs w:val="24"/>
        </w:rPr>
        <w:t>Conductele vor montate la cota -0.9</w:t>
      </w:r>
      <w:r w:rsidR="00FE38BD">
        <w:rPr>
          <w:rFonts w:ascii="Times New Roman" w:hAnsi="Times New Roman"/>
          <w:noProof/>
          <w:sz w:val="24"/>
          <w:szCs w:val="24"/>
        </w:rPr>
        <w:t>0</w:t>
      </w:r>
      <w:r w:rsidRPr="00EC405A">
        <w:rPr>
          <w:rFonts w:ascii="Times New Roman" w:hAnsi="Times New Roman"/>
          <w:noProof/>
          <w:sz w:val="24"/>
          <w:szCs w:val="24"/>
        </w:rPr>
        <w:t xml:space="preserve"> m </w:t>
      </w:r>
      <w:r w:rsidR="00FE38BD">
        <w:rPr>
          <w:rFonts w:ascii="Times New Roman" w:hAnsi="Times New Roman"/>
          <w:noProof/>
          <w:sz w:val="24"/>
          <w:szCs w:val="24"/>
        </w:rPr>
        <w:t xml:space="preserve">fata </w:t>
      </w:r>
      <w:r w:rsidRPr="00EC405A">
        <w:rPr>
          <w:rFonts w:ascii="Times New Roman" w:hAnsi="Times New Roman"/>
          <w:noProof/>
          <w:sz w:val="24"/>
          <w:szCs w:val="24"/>
        </w:rPr>
        <w:t>de la cota terenului amenajat. Trecerile conductelor din interior spre exterior sau exterior spre interior vor fi etansate cu materiale rezistente la infiltratii de gaze.</w:t>
      </w:r>
    </w:p>
    <w:p w:rsidR="00EC405A" w:rsidRPr="00EC405A" w:rsidRDefault="00EC405A" w:rsidP="00EC405A">
      <w:pPr>
        <w:pStyle w:val="Frspaiere"/>
        <w:spacing w:before="120"/>
        <w:jc w:val="both"/>
        <w:rPr>
          <w:rFonts w:ascii="Times New Roman" w:hAnsi="Times New Roman"/>
          <w:noProof/>
          <w:sz w:val="24"/>
          <w:szCs w:val="24"/>
        </w:rPr>
      </w:pPr>
      <w:r w:rsidRPr="00EC405A">
        <w:rPr>
          <w:rFonts w:ascii="Times New Roman" w:hAnsi="Times New Roman"/>
          <w:noProof/>
          <w:sz w:val="24"/>
          <w:szCs w:val="24"/>
        </w:rPr>
        <w:t>Din separatorul de hidrocarburi,</w:t>
      </w:r>
      <w:r w:rsidR="00FE38BD">
        <w:rPr>
          <w:rFonts w:ascii="Times New Roman" w:hAnsi="Times New Roman"/>
          <w:noProof/>
          <w:sz w:val="24"/>
          <w:szCs w:val="24"/>
        </w:rPr>
        <w:t xml:space="preserve"> </w:t>
      </w:r>
      <w:r w:rsidRPr="00EC405A">
        <w:rPr>
          <w:rFonts w:ascii="Times New Roman" w:hAnsi="Times New Roman"/>
          <w:noProof/>
          <w:sz w:val="24"/>
          <w:szCs w:val="24"/>
        </w:rPr>
        <w:t>apele uzate vor fi deversate intr-un bazin vidanjabil,</w:t>
      </w:r>
      <w:r w:rsidR="00FE38BD">
        <w:rPr>
          <w:rFonts w:ascii="Times New Roman" w:hAnsi="Times New Roman"/>
          <w:noProof/>
          <w:sz w:val="24"/>
          <w:szCs w:val="24"/>
        </w:rPr>
        <w:t xml:space="preserve"> </w:t>
      </w:r>
      <w:r w:rsidRPr="00EC405A">
        <w:rPr>
          <w:rFonts w:ascii="Times New Roman" w:hAnsi="Times New Roman"/>
          <w:noProof/>
          <w:sz w:val="24"/>
          <w:szCs w:val="24"/>
        </w:rPr>
        <w:t>amplasat conform planului de situatie.</w:t>
      </w:r>
    </w:p>
    <w:p w:rsidR="00FE38BD" w:rsidRDefault="00EC405A" w:rsidP="00EC405A">
      <w:pPr>
        <w:pStyle w:val="Frspaiere"/>
        <w:spacing w:before="120"/>
        <w:jc w:val="both"/>
        <w:rPr>
          <w:rFonts w:ascii="Times New Roman" w:hAnsi="Times New Roman"/>
          <w:noProof/>
          <w:sz w:val="24"/>
          <w:szCs w:val="24"/>
        </w:rPr>
      </w:pPr>
      <w:r w:rsidRPr="00EC405A">
        <w:rPr>
          <w:rFonts w:ascii="Times New Roman" w:hAnsi="Times New Roman"/>
          <w:noProof/>
          <w:sz w:val="24"/>
          <w:szCs w:val="24"/>
        </w:rPr>
        <w:t>Canalizarea menajera interioara va fi realizata din conducte PP,</w:t>
      </w:r>
      <w:r w:rsidR="00FE38BD">
        <w:rPr>
          <w:rFonts w:ascii="Times New Roman" w:hAnsi="Times New Roman"/>
          <w:noProof/>
          <w:sz w:val="24"/>
          <w:szCs w:val="24"/>
        </w:rPr>
        <w:t xml:space="preserve"> </w:t>
      </w:r>
      <w:r w:rsidRPr="00EC405A">
        <w:rPr>
          <w:rFonts w:ascii="Times New Roman" w:hAnsi="Times New Roman"/>
          <w:noProof/>
          <w:sz w:val="24"/>
          <w:szCs w:val="24"/>
        </w:rPr>
        <w:t>montata in canivouri</w:t>
      </w:r>
      <w:r w:rsidR="00FE38BD">
        <w:rPr>
          <w:rFonts w:ascii="Times New Roman" w:hAnsi="Times New Roman"/>
          <w:noProof/>
          <w:sz w:val="24"/>
          <w:szCs w:val="24"/>
        </w:rPr>
        <w:t>.</w:t>
      </w:r>
      <w:r w:rsidRPr="00EC405A">
        <w:rPr>
          <w:rFonts w:ascii="Times New Roman" w:hAnsi="Times New Roman"/>
          <w:noProof/>
          <w:sz w:val="24"/>
          <w:szCs w:val="24"/>
        </w:rPr>
        <w:t xml:space="preserve"> Pe coloana de canalizare va fi montata o supapa de aerisire.</w:t>
      </w:r>
      <w:r w:rsidR="00FE38BD">
        <w:rPr>
          <w:rFonts w:ascii="Times New Roman" w:hAnsi="Times New Roman"/>
          <w:noProof/>
          <w:sz w:val="24"/>
          <w:szCs w:val="24"/>
        </w:rPr>
        <w:t xml:space="preserve"> </w:t>
      </w:r>
      <w:r w:rsidRPr="00EC405A">
        <w:rPr>
          <w:rFonts w:ascii="Times New Roman" w:hAnsi="Times New Roman"/>
          <w:noProof/>
          <w:sz w:val="24"/>
          <w:szCs w:val="24"/>
        </w:rPr>
        <w:t>Racordul la reteaua exterioara de canalizare va fi realizat din conducte PVC-KG 110, montat</w:t>
      </w:r>
      <w:r w:rsidR="00FE38BD">
        <w:rPr>
          <w:rFonts w:ascii="Times New Roman" w:hAnsi="Times New Roman"/>
          <w:noProof/>
          <w:sz w:val="24"/>
          <w:szCs w:val="24"/>
        </w:rPr>
        <w:t>e</w:t>
      </w:r>
      <w:r w:rsidRPr="00EC405A">
        <w:rPr>
          <w:rFonts w:ascii="Times New Roman" w:hAnsi="Times New Roman"/>
          <w:noProof/>
          <w:sz w:val="24"/>
          <w:szCs w:val="24"/>
        </w:rPr>
        <w:t xml:space="preserve"> in canivou pe portiunea din cladire si pana la caminul de vizitare.</w:t>
      </w:r>
      <w:r w:rsidR="00FE38BD">
        <w:rPr>
          <w:rFonts w:ascii="Times New Roman" w:hAnsi="Times New Roman"/>
          <w:noProof/>
          <w:sz w:val="24"/>
          <w:szCs w:val="24"/>
        </w:rPr>
        <w:t xml:space="preserve"> </w:t>
      </w:r>
      <w:r w:rsidRPr="00EC405A">
        <w:rPr>
          <w:rFonts w:ascii="Times New Roman" w:hAnsi="Times New Roman"/>
          <w:noProof/>
          <w:sz w:val="24"/>
          <w:szCs w:val="24"/>
        </w:rPr>
        <w:t xml:space="preserve">Conductele de canalizare vor </w:t>
      </w:r>
      <w:r w:rsidR="00FE38BD">
        <w:rPr>
          <w:rFonts w:ascii="Times New Roman" w:hAnsi="Times New Roman"/>
          <w:noProof/>
          <w:sz w:val="24"/>
          <w:szCs w:val="24"/>
        </w:rPr>
        <w:t>fi pozitionate</w:t>
      </w:r>
      <w:r w:rsidRPr="00EC405A">
        <w:rPr>
          <w:rFonts w:ascii="Times New Roman" w:hAnsi="Times New Roman"/>
          <w:noProof/>
          <w:sz w:val="24"/>
          <w:szCs w:val="24"/>
        </w:rPr>
        <w:t xml:space="preserve"> la cota -0.9</w:t>
      </w:r>
      <w:r w:rsidR="00FE38BD">
        <w:rPr>
          <w:rFonts w:ascii="Times New Roman" w:hAnsi="Times New Roman"/>
          <w:noProof/>
          <w:sz w:val="24"/>
          <w:szCs w:val="24"/>
        </w:rPr>
        <w:t>0</w:t>
      </w:r>
      <w:r w:rsidRPr="00EC405A">
        <w:rPr>
          <w:rFonts w:ascii="Times New Roman" w:hAnsi="Times New Roman"/>
          <w:noProof/>
          <w:sz w:val="24"/>
          <w:szCs w:val="24"/>
        </w:rPr>
        <w:t xml:space="preserve"> m de la cota terenului amenajat</w:t>
      </w:r>
      <w:r w:rsidR="00FE38BD">
        <w:rPr>
          <w:rFonts w:ascii="Times New Roman" w:hAnsi="Times New Roman"/>
          <w:noProof/>
          <w:sz w:val="24"/>
          <w:szCs w:val="24"/>
        </w:rPr>
        <w:t xml:space="preserve"> si vor avea o</w:t>
      </w:r>
      <w:r w:rsidRPr="00EC405A">
        <w:rPr>
          <w:rFonts w:ascii="Times New Roman" w:hAnsi="Times New Roman"/>
          <w:noProof/>
          <w:sz w:val="24"/>
          <w:szCs w:val="24"/>
        </w:rPr>
        <w:t xml:space="preserve"> panta de scurgere de 2%.</w:t>
      </w:r>
    </w:p>
    <w:p w:rsidR="00EC405A" w:rsidRPr="00EC405A" w:rsidRDefault="00EC405A" w:rsidP="00EC405A">
      <w:pPr>
        <w:pStyle w:val="Frspaiere"/>
        <w:spacing w:before="120"/>
        <w:jc w:val="both"/>
        <w:rPr>
          <w:rFonts w:ascii="Times New Roman" w:hAnsi="Times New Roman"/>
          <w:noProof/>
          <w:sz w:val="24"/>
          <w:szCs w:val="24"/>
        </w:rPr>
      </w:pPr>
      <w:r w:rsidRPr="00EC405A">
        <w:rPr>
          <w:rFonts w:ascii="Times New Roman" w:hAnsi="Times New Roman"/>
          <w:noProof/>
          <w:sz w:val="24"/>
          <w:szCs w:val="24"/>
        </w:rPr>
        <w:t>Canalizarea exterioara va fi realizata din co</w:t>
      </w:r>
      <w:r w:rsidR="00FE38BD">
        <w:rPr>
          <w:rFonts w:ascii="Times New Roman" w:hAnsi="Times New Roman"/>
          <w:noProof/>
          <w:sz w:val="24"/>
          <w:szCs w:val="24"/>
        </w:rPr>
        <w:t>nducte PVC-KG 200 mm.</w:t>
      </w:r>
    </w:p>
    <w:p w:rsidR="00453DA5" w:rsidRDefault="00453DA5" w:rsidP="00BA5A1D">
      <w:pPr>
        <w:pStyle w:val="Frspaiere"/>
        <w:jc w:val="both"/>
        <w:rPr>
          <w:rFonts w:ascii="Times New Roman" w:hAnsi="Times New Roman"/>
          <w:sz w:val="24"/>
          <w:szCs w:val="24"/>
        </w:rPr>
      </w:pPr>
    </w:p>
    <w:p w:rsidR="00453DA5" w:rsidRPr="00D44665" w:rsidRDefault="00453DA5" w:rsidP="00BA5A1D">
      <w:pPr>
        <w:pStyle w:val="Frspaiere"/>
        <w:jc w:val="both"/>
        <w:rPr>
          <w:rFonts w:ascii="Times New Roman" w:hAnsi="Times New Roman"/>
          <w:sz w:val="24"/>
          <w:szCs w:val="24"/>
        </w:rPr>
      </w:pPr>
    </w:p>
    <w:p w:rsidR="00BA1DA4" w:rsidRPr="00D44665" w:rsidRDefault="00BA1DA4" w:rsidP="00BA5A1D">
      <w:pPr>
        <w:pStyle w:val="Frspaiere"/>
        <w:spacing w:after="120"/>
        <w:jc w:val="both"/>
        <w:rPr>
          <w:rFonts w:ascii="Times New Roman" w:hAnsi="Times New Roman"/>
          <w:i/>
          <w:sz w:val="24"/>
          <w:szCs w:val="24"/>
        </w:rPr>
      </w:pPr>
      <w:r w:rsidRPr="00D44665">
        <w:rPr>
          <w:rFonts w:ascii="Times New Roman" w:hAnsi="Times New Roman"/>
          <w:i/>
          <w:sz w:val="24"/>
          <w:szCs w:val="24"/>
        </w:rPr>
        <w:t>Asigurarea alimentării cu energie electrică</w:t>
      </w:r>
    </w:p>
    <w:p w:rsidR="004218C6" w:rsidRPr="004218C6" w:rsidRDefault="004218C6" w:rsidP="004218C6">
      <w:pPr>
        <w:pStyle w:val="Frspaiere"/>
        <w:spacing w:before="120"/>
        <w:jc w:val="both"/>
        <w:rPr>
          <w:rFonts w:ascii="Times New Roman" w:hAnsi="Times New Roman"/>
          <w:noProof/>
          <w:sz w:val="24"/>
          <w:szCs w:val="24"/>
        </w:rPr>
      </w:pPr>
      <w:r w:rsidRPr="004218C6">
        <w:rPr>
          <w:rFonts w:ascii="Times New Roman" w:hAnsi="Times New Roman"/>
          <w:noProof/>
          <w:sz w:val="24"/>
          <w:szCs w:val="24"/>
        </w:rPr>
        <w:t xml:space="preserve">Constructia propusa se va racorda la reteaua de energie electrica existenta in zona, </w:t>
      </w:r>
      <w:r>
        <w:rPr>
          <w:rFonts w:ascii="Times New Roman" w:hAnsi="Times New Roman"/>
          <w:noProof/>
          <w:sz w:val="24"/>
          <w:szCs w:val="24"/>
        </w:rPr>
        <w:t>in conformitate cu</w:t>
      </w:r>
      <w:r w:rsidRPr="004218C6">
        <w:rPr>
          <w:rFonts w:ascii="Times New Roman" w:hAnsi="Times New Roman"/>
          <w:noProof/>
          <w:sz w:val="24"/>
          <w:szCs w:val="24"/>
        </w:rPr>
        <w:t xml:space="preserve"> soluti</w:t>
      </w:r>
      <w:r>
        <w:rPr>
          <w:rFonts w:ascii="Times New Roman" w:hAnsi="Times New Roman"/>
          <w:noProof/>
          <w:sz w:val="24"/>
          <w:szCs w:val="24"/>
        </w:rPr>
        <w:t>a</w:t>
      </w:r>
      <w:r w:rsidRPr="004218C6">
        <w:rPr>
          <w:rFonts w:ascii="Times New Roman" w:hAnsi="Times New Roman"/>
          <w:noProof/>
          <w:sz w:val="24"/>
          <w:szCs w:val="24"/>
        </w:rPr>
        <w:t xml:space="preserve"> furnizorului de energie electrica, astfel incat racordul sa poata asigura puterea electrica solicitata</w:t>
      </w:r>
      <w:r w:rsidR="00392FE3">
        <w:rPr>
          <w:rFonts w:ascii="Times New Roman" w:hAnsi="Times New Roman"/>
          <w:noProof/>
          <w:sz w:val="24"/>
          <w:szCs w:val="24"/>
        </w:rPr>
        <w:t xml:space="preserve">. </w:t>
      </w:r>
      <w:r>
        <w:rPr>
          <w:rFonts w:ascii="Times New Roman" w:hAnsi="Times New Roman"/>
          <w:noProof/>
          <w:sz w:val="24"/>
          <w:szCs w:val="24"/>
        </w:rPr>
        <w:t>Alimentarea va fi realizata prin intermediul</w:t>
      </w:r>
      <w:r w:rsidRPr="004218C6">
        <w:rPr>
          <w:rFonts w:ascii="Times New Roman" w:hAnsi="Times New Roman"/>
          <w:noProof/>
          <w:sz w:val="24"/>
          <w:szCs w:val="24"/>
        </w:rPr>
        <w:t xml:space="preserve"> unei retele electrice de distributie de joasa tensiune (0,4 kV), folosind cabluri electrice torsadate din aluminiu, montate pe stalpi din beton armat.</w:t>
      </w:r>
      <w:r>
        <w:rPr>
          <w:rFonts w:ascii="Times New Roman" w:hAnsi="Times New Roman"/>
          <w:noProof/>
          <w:sz w:val="24"/>
          <w:szCs w:val="24"/>
        </w:rPr>
        <w:t xml:space="preserve"> </w:t>
      </w:r>
      <w:r w:rsidRPr="004218C6">
        <w:rPr>
          <w:rFonts w:ascii="Times New Roman" w:hAnsi="Times New Roman"/>
          <w:noProof/>
          <w:sz w:val="24"/>
          <w:szCs w:val="24"/>
        </w:rPr>
        <w:t>Stalpi</w:t>
      </w:r>
      <w:r>
        <w:rPr>
          <w:rFonts w:ascii="Times New Roman" w:hAnsi="Times New Roman"/>
          <w:noProof/>
          <w:sz w:val="24"/>
          <w:szCs w:val="24"/>
        </w:rPr>
        <w:t>i vor avea prevazuti</w:t>
      </w:r>
      <w:r w:rsidRPr="004218C6">
        <w:rPr>
          <w:rFonts w:ascii="Times New Roman" w:hAnsi="Times New Roman"/>
          <w:noProof/>
          <w:sz w:val="24"/>
          <w:szCs w:val="24"/>
        </w:rPr>
        <w:t xml:space="preserve"> priz</w:t>
      </w:r>
      <w:r>
        <w:rPr>
          <w:rFonts w:ascii="Times New Roman" w:hAnsi="Times New Roman"/>
          <w:noProof/>
          <w:sz w:val="24"/>
          <w:szCs w:val="24"/>
        </w:rPr>
        <w:t>a</w:t>
      </w:r>
      <w:r w:rsidRPr="004218C6">
        <w:rPr>
          <w:rFonts w:ascii="Times New Roman" w:hAnsi="Times New Roman"/>
          <w:noProof/>
          <w:sz w:val="24"/>
          <w:szCs w:val="24"/>
        </w:rPr>
        <w:t xml:space="preserve"> de </w:t>
      </w:r>
      <w:r>
        <w:rPr>
          <w:rFonts w:ascii="Times New Roman" w:hAnsi="Times New Roman"/>
          <w:noProof/>
          <w:sz w:val="24"/>
          <w:szCs w:val="24"/>
        </w:rPr>
        <w:t>im</w:t>
      </w:r>
      <w:r w:rsidRPr="004218C6">
        <w:rPr>
          <w:rFonts w:ascii="Times New Roman" w:hAnsi="Times New Roman"/>
          <w:noProof/>
          <w:sz w:val="24"/>
          <w:szCs w:val="24"/>
        </w:rPr>
        <w:t>pamant</w:t>
      </w:r>
      <w:r>
        <w:rPr>
          <w:rFonts w:ascii="Times New Roman" w:hAnsi="Times New Roman"/>
          <w:noProof/>
          <w:sz w:val="24"/>
          <w:szCs w:val="24"/>
        </w:rPr>
        <w:t>are,</w:t>
      </w:r>
      <w:r w:rsidRPr="004218C6">
        <w:rPr>
          <w:rFonts w:ascii="Times New Roman" w:hAnsi="Times New Roman"/>
          <w:noProof/>
          <w:sz w:val="24"/>
          <w:szCs w:val="24"/>
        </w:rPr>
        <w:t xml:space="preserve"> cu rezistenta de dispersie </w:t>
      </w:r>
      <w:r>
        <w:rPr>
          <w:rFonts w:ascii="Times New Roman" w:hAnsi="Times New Roman"/>
          <w:noProof/>
          <w:sz w:val="24"/>
          <w:szCs w:val="24"/>
        </w:rPr>
        <w:t>mai mica de</w:t>
      </w:r>
      <w:r w:rsidRPr="004218C6">
        <w:rPr>
          <w:rFonts w:ascii="Times New Roman" w:hAnsi="Times New Roman"/>
          <w:noProof/>
          <w:sz w:val="24"/>
          <w:szCs w:val="24"/>
        </w:rPr>
        <w:t xml:space="preserve"> 10 ohmi.</w:t>
      </w:r>
    </w:p>
    <w:p w:rsidR="00BA1DA4" w:rsidRDefault="00BA1DA4" w:rsidP="00463CE0">
      <w:pPr>
        <w:pStyle w:val="Frspaiere"/>
        <w:jc w:val="both"/>
        <w:rPr>
          <w:rFonts w:ascii="Times New Roman" w:hAnsi="Times New Roman"/>
          <w:sz w:val="24"/>
          <w:szCs w:val="24"/>
        </w:rPr>
      </w:pPr>
    </w:p>
    <w:p w:rsidR="00453DA5" w:rsidRDefault="00453DA5" w:rsidP="00463CE0">
      <w:pPr>
        <w:pStyle w:val="Frspaiere"/>
        <w:jc w:val="both"/>
        <w:rPr>
          <w:rFonts w:ascii="Times New Roman" w:hAnsi="Times New Roman"/>
          <w:sz w:val="24"/>
          <w:szCs w:val="24"/>
        </w:rPr>
      </w:pPr>
    </w:p>
    <w:p w:rsidR="00A129F5" w:rsidRPr="00D44665" w:rsidRDefault="00A129F5" w:rsidP="00A129F5">
      <w:pPr>
        <w:pStyle w:val="Frspaiere"/>
        <w:spacing w:after="120"/>
        <w:jc w:val="both"/>
        <w:rPr>
          <w:rFonts w:ascii="Times New Roman" w:hAnsi="Times New Roman"/>
          <w:i/>
          <w:sz w:val="24"/>
          <w:szCs w:val="24"/>
        </w:rPr>
      </w:pPr>
      <w:r w:rsidRPr="00D44665">
        <w:rPr>
          <w:rFonts w:ascii="Times New Roman" w:hAnsi="Times New Roman"/>
          <w:i/>
          <w:sz w:val="24"/>
          <w:szCs w:val="24"/>
        </w:rPr>
        <w:t xml:space="preserve">Asigurarea </w:t>
      </w:r>
      <w:r>
        <w:rPr>
          <w:rFonts w:ascii="Times New Roman" w:hAnsi="Times New Roman"/>
          <w:i/>
          <w:sz w:val="24"/>
          <w:szCs w:val="24"/>
        </w:rPr>
        <w:t>alimentării cu energie termică</w:t>
      </w:r>
    </w:p>
    <w:p w:rsidR="00A129F5" w:rsidRPr="00D44665" w:rsidRDefault="00A129F5" w:rsidP="00A129F5">
      <w:pPr>
        <w:pStyle w:val="Frspaiere"/>
        <w:spacing w:before="120"/>
        <w:jc w:val="both"/>
        <w:rPr>
          <w:rFonts w:ascii="Times New Roman" w:hAnsi="Times New Roman"/>
          <w:noProof/>
          <w:sz w:val="24"/>
          <w:szCs w:val="24"/>
        </w:rPr>
      </w:pPr>
      <w:r w:rsidRPr="00D44665">
        <w:rPr>
          <w:rFonts w:ascii="Times New Roman" w:hAnsi="Times New Roman"/>
          <w:noProof/>
          <w:sz w:val="24"/>
          <w:szCs w:val="24"/>
          <w:u w:val="single"/>
        </w:rPr>
        <w:t>Service auto</w:t>
      </w:r>
      <w:r w:rsidRPr="00D44665">
        <w:rPr>
          <w:rFonts w:ascii="Times New Roman" w:hAnsi="Times New Roman"/>
          <w:noProof/>
          <w:sz w:val="24"/>
          <w:szCs w:val="24"/>
        </w:rPr>
        <w:t>:</w:t>
      </w:r>
    </w:p>
    <w:p w:rsidR="00A129F5" w:rsidRDefault="00960ECF" w:rsidP="00960ECF">
      <w:pPr>
        <w:pStyle w:val="Frspaiere"/>
        <w:spacing w:before="120"/>
        <w:jc w:val="both"/>
        <w:rPr>
          <w:rFonts w:ascii="Times New Roman" w:hAnsi="Times New Roman"/>
          <w:noProof/>
          <w:sz w:val="24"/>
          <w:szCs w:val="24"/>
        </w:rPr>
      </w:pPr>
      <w:r w:rsidRPr="00960ECF">
        <w:rPr>
          <w:rFonts w:ascii="Times New Roman" w:hAnsi="Times New Roman"/>
          <w:noProof/>
          <w:sz w:val="24"/>
          <w:szCs w:val="24"/>
        </w:rPr>
        <w:t>Agentul termic pentru încălzire este furnizat de centrala termica amplasata in</w:t>
      </w:r>
      <w:r>
        <w:rPr>
          <w:rFonts w:ascii="Times New Roman" w:hAnsi="Times New Roman"/>
          <w:noProof/>
          <w:sz w:val="24"/>
          <w:szCs w:val="24"/>
        </w:rPr>
        <w:t>tr-o</w:t>
      </w:r>
      <w:r w:rsidRPr="00960ECF">
        <w:rPr>
          <w:rFonts w:ascii="Times New Roman" w:hAnsi="Times New Roman"/>
          <w:noProof/>
          <w:sz w:val="24"/>
          <w:szCs w:val="24"/>
        </w:rPr>
        <w:t xml:space="preserve"> incinta</w:t>
      </w:r>
      <w:r>
        <w:rPr>
          <w:rFonts w:ascii="Times New Roman" w:hAnsi="Times New Roman"/>
          <w:noProof/>
          <w:sz w:val="24"/>
          <w:szCs w:val="24"/>
        </w:rPr>
        <w:t xml:space="preserve"> separată</w:t>
      </w:r>
      <w:r w:rsidRPr="00960ECF">
        <w:rPr>
          <w:rFonts w:ascii="Times New Roman" w:hAnsi="Times New Roman"/>
          <w:noProof/>
          <w:sz w:val="24"/>
          <w:szCs w:val="24"/>
        </w:rPr>
        <w:t xml:space="preserve">. </w:t>
      </w:r>
      <w:r>
        <w:rPr>
          <w:rFonts w:ascii="Times New Roman" w:hAnsi="Times New Roman"/>
          <w:noProof/>
          <w:sz w:val="24"/>
          <w:szCs w:val="24"/>
        </w:rPr>
        <w:t>A</w:t>
      </w:r>
      <w:r w:rsidRPr="00960ECF">
        <w:rPr>
          <w:rFonts w:ascii="Times New Roman" w:hAnsi="Times New Roman"/>
          <w:noProof/>
          <w:sz w:val="24"/>
          <w:szCs w:val="24"/>
        </w:rPr>
        <w:t>limenta</w:t>
      </w:r>
      <w:r>
        <w:rPr>
          <w:rFonts w:ascii="Times New Roman" w:hAnsi="Times New Roman"/>
          <w:noProof/>
          <w:sz w:val="24"/>
          <w:szCs w:val="24"/>
        </w:rPr>
        <w:t>rea</w:t>
      </w:r>
      <w:r w:rsidRPr="00960ECF">
        <w:rPr>
          <w:rFonts w:ascii="Times New Roman" w:hAnsi="Times New Roman"/>
          <w:noProof/>
          <w:sz w:val="24"/>
          <w:szCs w:val="24"/>
        </w:rPr>
        <w:t xml:space="preserve"> cu gaze</w:t>
      </w:r>
      <w:r>
        <w:rPr>
          <w:rFonts w:ascii="Times New Roman" w:hAnsi="Times New Roman"/>
          <w:noProof/>
          <w:sz w:val="24"/>
          <w:szCs w:val="24"/>
        </w:rPr>
        <w:t xml:space="preserve"> naturale va fi realizata </w:t>
      </w:r>
      <w:r w:rsidRPr="00960ECF">
        <w:rPr>
          <w:rFonts w:ascii="Times New Roman" w:hAnsi="Times New Roman"/>
          <w:noProof/>
          <w:sz w:val="24"/>
          <w:szCs w:val="24"/>
        </w:rPr>
        <w:t xml:space="preserve">prin </w:t>
      </w:r>
      <w:r>
        <w:rPr>
          <w:rFonts w:ascii="Times New Roman" w:hAnsi="Times New Roman"/>
          <w:noProof/>
          <w:sz w:val="24"/>
          <w:szCs w:val="24"/>
        </w:rPr>
        <w:t xml:space="preserve">intermediul unui </w:t>
      </w:r>
      <w:r w:rsidRPr="00960ECF">
        <w:rPr>
          <w:rFonts w:ascii="Times New Roman" w:hAnsi="Times New Roman"/>
          <w:noProof/>
          <w:sz w:val="24"/>
          <w:szCs w:val="24"/>
        </w:rPr>
        <w:t>bransament contorizat. Încălzirea</w:t>
      </w:r>
      <w:r>
        <w:rPr>
          <w:rFonts w:ascii="Times New Roman" w:hAnsi="Times New Roman"/>
          <w:noProof/>
          <w:sz w:val="24"/>
          <w:szCs w:val="24"/>
        </w:rPr>
        <w:t xml:space="preserve"> spațiilor</w:t>
      </w:r>
      <w:r w:rsidRPr="00960ECF">
        <w:rPr>
          <w:rFonts w:ascii="Times New Roman" w:hAnsi="Times New Roman"/>
          <w:noProof/>
          <w:sz w:val="24"/>
          <w:szCs w:val="24"/>
        </w:rPr>
        <w:t xml:space="preserve"> </w:t>
      </w:r>
      <w:r>
        <w:rPr>
          <w:rFonts w:ascii="Times New Roman" w:hAnsi="Times New Roman"/>
          <w:noProof/>
          <w:sz w:val="24"/>
          <w:szCs w:val="24"/>
        </w:rPr>
        <w:t xml:space="preserve">va fi realizată </w:t>
      </w:r>
      <w:r w:rsidRPr="00960ECF">
        <w:rPr>
          <w:rFonts w:ascii="Times New Roman" w:hAnsi="Times New Roman"/>
          <w:noProof/>
          <w:sz w:val="24"/>
          <w:szCs w:val="24"/>
        </w:rPr>
        <w:t>cu corpuri de încălzire din oţel, tip</w:t>
      </w:r>
      <w:r>
        <w:rPr>
          <w:rFonts w:ascii="Times New Roman" w:hAnsi="Times New Roman"/>
          <w:noProof/>
          <w:sz w:val="24"/>
          <w:szCs w:val="24"/>
        </w:rPr>
        <w:t xml:space="preserve"> </w:t>
      </w:r>
      <w:r w:rsidRPr="00960ECF">
        <w:rPr>
          <w:rFonts w:ascii="Times New Roman" w:hAnsi="Times New Roman"/>
          <w:noProof/>
          <w:sz w:val="24"/>
          <w:szCs w:val="24"/>
        </w:rPr>
        <w:t>panou</w:t>
      </w:r>
      <w:r>
        <w:rPr>
          <w:rFonts w:ascii="Times New Roman" w:hAnsi="Times New Roman"/>
          <w:noProof/>
          <w:sz w:val="24"/>
          <w:szCs w:val="24"/>
        </w:rPr>
        <w:t>, cu</w:t>
      </w:r>
      <w:r w:rsidRPr="00960ECF">
        <w:rPr>
          <w:rFonts w:ascii="Times New Roman" w:hAnsi="Times New Roman"/>
          <w:noProof/>
          <w:sz w:val="24"/>
          <w:szCs w:val="24"/>
        </w:rPr>
        <w:t xml:space="preserve"> agent termic (apă caldă)</w:t>
      </w:r>
      <w:r>
        <w:rPr>
          <w:rFonts w:ascii="Times New Roman" w:hAnsi="Times New Roman"/>
          <w:noProof/>
          <w:sz w:val="24"/>
          <w:szCs w:val="24"/>
        </w:rPr>
        <w:t xml:space="preserve"> la temperatura </w:t>
      </w:r>
      <w:r w:rsidRPr="00960ECF">
        <w:rPr>
          <w:rFonts w:ascii="Times New Roman" w:hAnsi="Times New Roman"/>
          <w:noProof/>
          <w:sz w:val="24"/>
          <w:szCs w:val="24"/>
        </w:rPr>
        <w:t>+90°/+70°C.</w:t>
      </w:r>
    </w:p>
    <w:p w:rsidR="00960ECF" w:rsidRDefault="00960ECF" w:rsidP="00960ECF">
      <w:pPr>
        <w:pStyle w:val="Frspaiere"/>
        <w:jc w:val="both"/>
        <w:rPr>
          <w:rFonts w:ascii="Times New Roman" w:hAnsi="Times New Roman"/>
          <w:sz w:val="24"/>
          <w:szCs w:val="24"/>
        </w:rPr>
      </w:pPr>
    </w:p>
    <w:p w:rsidR="00A129F5" w:rsidRPr="00D44665" w:rsidRDefault="00A129F5" w:rsidP="00A129F5">
      <w:pPr>
        <w:pStyle w:val="Frspaiere"/>
        <w:spacing w:before="120"/>
        <w:jc w:val="both"/>
        <w:rPr>
          <w:rFonts w:ascii="Times New Roman" w:hAnsi="Times New Roman"/>
          <w:noProof/>
          <w:sz w:val="24"/>
          <w:szCs w:val="24"/>
          <w:u w:val="single"/>
        </w:rPr>
      </w:pPr>
      <w:r w:rsidRPr="00D44665">
        <w:rPr>
          <w:rFonts w:ascii="Times New Roman" w:hAnsi="Times New Roman"/>
          <w:noProof/>
          <w:sz w:val="24"/>
          <w:szCs w:val="24"/>
          <w:u w:val="single"/>
        </w:rPr>
        <w:t>Spalatorie auto</w:t>
      </w:r>
      <w:r w:rsidRPr="00D44665">
        <w:rPr>
          <w:rFonts w:ascii="Times New Roman" w:hAnsi="Times New Roman"/>
          <w:noProof/>
          <w:sz w:val="24"/>
          <w:szCs w:val="24"/>
        </w:rPr>
        <w:t>:</w:t>
      </w:r>
    </w:p>
    <w:p w:rsidR="00E56371" w:rsidRPr="00E56371" w:rsidRDefault="00E56371" w:rsidP="00E56371">
      <w:pPr>
        <w:pStyle w:val="Frspaiere"/>
        <w:spacing w:before="120"/>
        <w:jc w:val="both"/>
        <w:rPr>
          <w:rFonts w:ascii="Times New Roman" w:hAnsi="Times New Roman"/>
          <w:noProof/>
          <w:sz w:val="24"/>
          <w:szCs w:val="24"/>
        </w:rPr>
      </w:pPr>
      <w:r w:rsidRPr="00E56371">
        <w:rPr>
          <w:rFonts w:ascii="Times New Roman" w:hAnsi="Times New Roman"/>
          <w:noProof/>
          <w:sz w:val="24"/>
          <w:szCs w:val="24"/>
        </w:rPr>
        <w:t xml:space="preserve">Incalzirea halei se va realiza cu aer cald ,furnizat de 2 aeroterme cu functionare cu apa calda cu temperatura de 80/60 grade  </w:t>
      </w:r>
    </w:p>
    <w:p w:rsidR="00E56371" w:rsidRPr="00E56371" w:rsidRDefault="00E56371" w:rsidP="00E56371">
      <w:pPr>
        <w:pStyle w:val="Frspaiere"/>
        <w:spacing w:before="120"/>
        <w:jc w:val="both"/>
        <w:rPr>
          <w:rFonts w:ascii="Times New Roman" w:hAnsi="Times New Roman"/>
          <w:noProof/>
          <w:sz w:val="24"/>
          <w:szCs w:val="24"/>
        </w:rPr>
      </w:pPr>
      <w:r w:rsidRPr="00E56371">
        <w:rPr>
          <w:rFonts w:ascii="Times New Roman" w:hAnsi="Times New Roman"/>
          <w:noProof/>
          <w:sz w:val="24"/>
          <w:szCs w:val="24"/>
        </w:rPr>
        <w:t xml:space="preserve">Aerotermele au urmatoarele caracteristici : </w:t>
      </w:r>
    </w:p>
    <w:p w:rsidR="00E56371" w:rsidRPr="00E56371" w:rsidRDefault="00E56371" w:rsidP="00484EFC">
      <w:pPr>
        <w:pStyle w:val="Frspaiere"/>
        <w:spacing w:before="60"/>
        <w:ind w:left="720"/>
        <w:jc w:val="both"/>
        <w:rPr>
          <w:rFonts w:ascii="Times New Roman" w:hAnsi="Times New Roman"/>
          <w:noProof/>
          <w:sz w:val="24"/>
          <w:szCs w:val="24"/>
        </w:rPr>
      </w:pPr>
      <w:r w:rsidRPr="00E56371">
        <w:rPr>
          <w:rFonts w:ascii="Times New Roman" w:hAnsi="Times New Roman"/>
          <w:noProof/>
          <w:sz w:val="24"/>
          <w:szCs w:val="24"/>
        </w:rPr>
        <w:t>-</w:t>
      </w:r>
      <w:r>
        <w:rPr>
          <w:rFonts w:ascii="Times New Roman" w:hAnsi="Times New Roman"/>
          <w:noProof/>
          <w:sz w:val="24"/>
          <w:szCs w:val="24"/>
        </w:rPr>
        <w:t xml:space="preserve"> putere baterie 20 kW</w:t>
      </w:r>
    </w:p>
    <w:p w:rsidR="00E56371" w:rsidRPr="00E56371" w:rsidRDefault="00E56371" w:rsidP="00484EFC">
      <w:pPr>
        <w:pStyle w:val="Frspaiere"/>
        <w:spacing w:before="60"/>
        <w:ind w:left="720"/>
        <w:jc w:val="both"/>
        <w:rPr>
          <w:rFonts w:ascii="Times New Roman" w:hAnsi="Times New Roman"/>
          <w:noProof/>
          <w:sz w:val="24"/>
          <w:szCs w:val="24"/>
        </w:rPr>
      </w:pPr>
      <w:r w:rsidRPr="00E56371">
        <w:rPr>
          <w:rFonts w:ascii="Times New Roman" w:hAnsi="Times New Roman"/>
          <w:noProof/>
          <w:sz w:val="24"/>
          <w:szCs w:val="24"/>
        </w:rPr>
        <w:t>-</w:t>
      </w:r>
      <w:r>
        <w:rPr>
          <w:rFonts w:ascii="Times New Roman" w:hAnsi="Times New Roman"/>
          <w:noProof/>
          <w:sz w:val="24"/>
          <w:szCs w:val="24"/>
        </w:rPr>
        <w:t xml:space="preserve"> temperatura </w:t>
      </w:r>
      <w:r w:rsidRPr="00E56371">
        <w:rPr>
          <w:rFonts w:ascii="Times New Roman" w:hAnsi="Times New Roman"/>
          <w:noProof/>
          <w:sz w:val="24"/>
          <w:szCs w:val="24"/>
        </w:rPr>
        <w:t>apa 80/60 grade</w:t>
      </w:r>
    </w:p>
    <w:p w:rsidR="00E56371" w:rsidRPr="00E56371" w:rsidRDefault="00E56371" w:rsidP="00484EFC">
      <w:pPr>
        <w:pStyle w:val="Frspaiere"/>
        <w:spacing w:before="60"/>
        <w:ind w:left="720"/>
        <w:jc w:val="both"/>
        <w:rPr>
          <w:rFonts w:ascii="Times New Roman" w:hAnsi="Times New Roman"/>
          <w:noProof/>
          <w:sz w:val="24"/>
          <w:szCs w:val="24"/>
        </w:rPr>
      </w:pPr>
      <w:r w:rsidRPr="00E56371">
        <w:rPr>
          <w:rFonts w:ascii="Times New Roman" w:hAnsi="Times New Roman"/>
          <w:noProof/>
          <w:sz w:val="24"/>
          <w:szCs w:val="24"/>
        </w:rPr>
        <w:t>-</w:t>
      </w:r>
      <w:r>
        <w:rPr>
          <w:rFonts w:ascii="Times New Roman" w:hAnsi="Times New Roman"/>
          <w:noProof/>
          <w:sz w:val="24"/>
          <w:szCs w:val="24"/>
        </w:rPr>
        <w:t xml:space="preserve"> H.</w:t>
      </w:r>
      <w:r w:rsidRPr="00E56371">
        <w:rPr>
          <w:rFonts w:ascii="Times New Roman" w:hAnsi="Times New Roman"/>
          <w:noProof/>
          <w:sz w:val="24"/>
          <w:szCs w:val="24"/>
        </w:rPr>
        <w:t>montaj</w:t>
      </w:r>
      <w:r>
        <w:rPr>
          <w:rFonts w:ascii="Times New Roman" w:hAnsi="Times New Roman"/>
          <w:noProof/>
          <w:sz w:val="24"/>
          <w:szCs w:val="24"/>
        </w:rPr>
        <w:t xml:space="preserve"> </w:t>
      </w:r>
      <w:r w:rsidRPr="00E56371">
        <w:rPr>
          <w:rFonts w:ascii="Times New Roman" w:hAnsi="Times New Roman"/>
          <w:noProof/>
          <w:sz w:val="24"/>
          <w:szCs w:val="24"/>
        </w:rPr>
        <w:t>=</w:t>
      </w:r>
      <w:r>
        <w:rPr>
          <w:rFonts w:ascii="Times New Roman" w:hAnsi="Times New Roman"/>
          <w:noProof/>
          <w:sz w:val="24"/>
          <w:szCs w:val="24"/>
        </w:rPr>
        <w:t xml:space="preserve"> </w:t>
      </w:r>
      <w:r w:rsidRPr="00E56371">
        <w:rPr>
          <w:rFonts w:ascii="Times New Roman" w:hAnsi="Times New Roman"/>
          <w:noProof/>
          <w:sz w:val="24"/>
          <w:szCs w:val="24"/>
        </w:rPr>
        <w:t>3</w:t>
      </w:r>
      <w:r>
        <w:rPr>
          <w:rFonts w:ascii="Times New Roman" w:hAnsi="Times New Roman"/>
          <w:noProof/>
          <w:sz w:val="24"/>
          <w:szCs w:val="24"/>
        </w:rPr>
        <w:t xml:space="preserve">,00 </w:t>
      </w:r>
      <w:r w:rsidRPr="00E56371">
        <w:rPr>
          <w:rFonts w:ascii="Times New Roman" w:hAnsi="Times New Roman"/>
          <w:noProof/>
          <w:sz w:val="24"/>
          <w:szCs w:val="24"/>
        </w:rPr>
        <w:t xml:space="preserve">m </w:t>
      </w:r>
    </w:p>
    <w:p w:rsidR="00E56371" w:rsidRPr="00E56371" w:rsidRDefault="00E56371" w:rsidP="00484EFC">
      <w:pPr>
        <w:pStyle w:val="Frspaiere"/>
        <w:spacing w:before="60"/>
        <w:ind w:left="720"/>
        <w:jc w:val="both"/>
        <w:rPr>
          <w:rFonts w:ascii="Times New Roman" w:hAnsi="Times New Roman"/>
          <w:noProof/>
          <w:sz w:val="24"/>
          <w:szCs w:val="24"/>
        </w:rPr>
      </w:pPr>
      <w:r w:rsidRPr="00E56371">
        <w:rPr>
          <w:rFonts w:ascii="Times New Roman" w:hAnsi="Times New Roman"/>
          <w:noProof/>
          <w:sz w:val="24"/>
          <w:szCs w:val="24"/>
        </w:rPr>
        <w:t>-</w:t>
      </w:r>
      <w:r>
        <w:rPr>
          <w:rFonts w:ascii="Times New Roman" w:hAnsi="Times New Roman"/>
          <w:noProof/>
          <w:sz w:val="24"/>
          <w:szCs w:val="24"/>
        </w:rPr>
        <w:t xml:space="preserve"> T</w:t>
      </w:r>
      <w:r w:rsidRPr="00E56371">
        <w:rPr>
          <w:rFonts w:ascii="Times New Roman" w:hAnsi="Times New Roman"/>
          <w:noProof/>
          <w:sz w:val="24"/>
          <w:szCs w:val="24"/>
        </w:rPr>
        <w:t>a/</w:t>
      </w:r>
      <w:r>
        <w:rPr>
          <w:rFonts w:ascii="Times New Roman" w:hAnsi="Times New Roman"/>
          <w:noProof/>
          <w:sz w:val="24"/>
          <w:szCs w:val="24"/>
        </w:rPr>
        <w:t>T</w:t>
      </w:r>
      <w:r w:rsidRPr="00E56371">
        <w:rPr>
          <w:rFonts w:ascii="Times New Roman" w:hAnsi="Times New Roman"/>
          <w:noProof/>
          <w:sz w:val="24"/>
          <w:szCs w:val="24"/>
        </w:rPr>
        <w:t>r = -18/24</w:t>
      </w:r>
      <w:r>
        <w:rPr>
          <w:rFonts w:ascii="Times New Roman" w:hAnsi="Times New Roman"/>
          <w:noProof/>
          <w:sz w:val="24"/>
          <w:szCs w:val="24"/>
        </w:rPr>
        <w:t xml:space="preserve"> </w:t>
      </w:r>
      <w:r w:rsidRPr="00E56371">
        <w:rPr>
          <w:rFonts w:ascii="Times New Roman" w:hAnsi="Times New Roman"/>
          <w:noProof/>
          <w:sz w:val="24"/>
          <w:szCs w:val="24"/>
        </w:rPr>
        <w:t>°C</w:t>
      </w:r>
    </w:p>
    <w:p w:rsidR="00E56371" w:rsidRPr="00E56371" w:rsidRDefault="00E56371" w:rsidP="00484EFC">
      <w:pPr>
        <w:pStyle w:val="Frspaiere"/>
        <w:spacing w:before="60"/>
        <w:ind w:left="720"/>
        <w:jc w:val="both"/>
        <w:rPr>
          <w:rFonts w:ascii="Times New Roman" w:hAnsi="Times New Roman"/>
          <w:noProof/>
          <w:sz w:val="24"/>
          <w:szCs w:val="24"/>
        </w:rPr>
      </w:pPr>
      <w:r w:rsidRPr="00E56371">
        <w:rPr>
          <w:rFonts w:ascii="Times New Roman" w:hAnsi="Times New Roman"/>
          <w:noProof/>
          <w:sz w:val="24"/>
          <w:szCs w:val="24"/>
        </w:rPr>
        <w:t>-</w:t>
      </w:r>
      <w:r>
        <w:rPr>
          <w:rFonts w:ascii="Times New Roman" w:hAnsi="Times New Roman"/>
          <w:noProof/>
          <w:sz w:val="24"/>
          <w:szCs w:val="24"/>
        </w:rPr>
        <w:t xml:space="preserve"> capacitate </w:t>
      </w:r>
      <w:r w:rsidRPr="00E56371">
        <w:rPr>
          <w:rFonts w:ascii="Times New Roman" w:hAnsi="Times New Roman"/>
          <w:noProof/>
          <w:sz w:val="24"/>
          <w:szCs w:val="24"/>
        </w:rPr>
        <w:t>1</w:t>
      </w:r>
      <w:r>
        <w:rPr>
          <w:rFonts w:ascii="Times New Roman" w:hAnsi="Times New Roman"/>
          <w:noProof/>
          <w:sz w:val="24"/>
          <w:szCs w:val="24"/>
        </w:rPr>
        <w:t>.</w:t>
      </w:r>
      <w:r w:rsidRPr="00E56371">
        <w:rPr>
          <w:rFonts w:ascii="Times New Roman" w:hAnsi="Times New Roman"/>
          <w:noProof/>
          <w:sz w:val="24"/>
          <w:szCs w:val="24"/>
        </w:rPr>
        <w:t>800 mc/h</w:t>
      </w:r>
    </w:p>
    <w:p w:rsidR="00E56371" w:rsidRPr="00E56371" w:rsidRDefault="00E56371" w:rsidP="00484EFC">
      <w:pPr>
        <w:pStyle w:val="Frspaiere"/>
        <w:spacing w:before="60"/>
        <w:ind w:left="720"/>
        <w:jc w:val="both"/>
        <w:rPr>
          <w:rFonts w:ascii="Times New Roman" w:hAnsi="Times New Roman"/>
          <w:noProof/>
          <w:sz w:val="24"/>
          <w:szCs w:val="24"/>
        </w:rPr>
      </w:pPr>
      <w:r w:rsidRPr="00E56371">
        <w:rPr>
          <w:rFonts w:ascii="Times New Roman" w:hAnsi="Times New Roman"/>
          <w:noProof/>
          <w:sz w:val="24"/>
          <w:szCs w:val="24"/>
        </w:rPr>
        <w:t>-</w:t>
      </w:r>
      <w:r>
        <w:rPr>
          <w:rFonts w:ascii="Times New Roman" w:hAnsi="Times New Roman"/>
          <w:noProof/>
          <w:sz w:val="24"/>
          <w:szCs w:val="24"/>
        </w:rPr>
        <w:t xml:space="preserve"> Putere electrica instalata </w:t>
      </w:r>
      <w:r w:rsidRPr="00E56371">
        <w:rPr>
          <w:rFonts w:ascii="Times New Roman" w:hAnsi="Times New Roman"/>
          <w:noProof/>
          <w:sz w:val="24"/>
          <w:szCs w:val="24"/>
        </w:rPr>
        <w:t>75W/380V</w:t>
      </w:r>
    </w:p>
    <w:p w:rsidR="00E56371" w:rsidRPr="00E56371" w:rsidRDefault="00E56371" w:rsidP="00484EFC">
      <w:pPr>
        <w:pStyle w:val="Frspaiere"/>
        <w:spacing w:before="60"/>
        <w:ind w:left="720"/>
        <w:jc w:val="both"/>
        <w:rPr>
          <w:rFonts w:ascii="Times New Roman" w:hAnsi="Times New Roman"/>
          <w:noProof/>
          <w:sz w:val="24"/>
          <w:szCs w:val="24"/>
        </w:rPr>
      </w:pPr>
      <w:r w:rsidRPr="00E56371">
        <w:rPr>
          <w:rFonts w:ascii="Times New Roman" w:hAnsi="Times New Roman"/>
          <w:noProof/>
          <w:sz w:val="24"/>
          <w:szCs w:val="24"/>
        </w:rPr>
        <w:t>-</w:t>
      </w:r>
      <w:r>
        <w:rPr>
          <w:rFonts w:ascii="Times New Roman" w:hAnsi="Times New Roman"/>
          <w:noProof/>
          <w:sz w:val="24"/>
          <w:szCs w:val="24"/>
        </w:rPr>
        <w:t xml:space="preserve"> inaltime de pompare </w:t>
      </w:r>
      <w:r w:rsidRPr="00E56371">
        <w:rPr>
          <w:rFonts w:ascii="Times New Roman" w:hAnsi="Times New Roman"/>
          <w:noProof/>
          <w:sz w:val="24"/>
          <w:szCs w:val="24"/>
        </w:rPr>
        <w:t>H</w:t>
      </w:r>
      <w:r>
        <w:rPr>
          <w:rFonts w:ascii="Times New Roman" w:hAnsi="Times New Roman"/>
          <w:noProof/>
          <w:sz w:val="24"/>
          <w:szCs w:val="24"/>
        </w:rPr>
        <w:t xml:space="preserve"> </w:t>
      </w:r>
      <w:r w:rsidRPr="00E56371">
        <w:rPr>
          <w:rFonts w:ascii="Times New Roman" w:hAnsi="Times New Roman"/>
          <w:noProof/>
          <w:sz w:val="24"/>
          <w:szCs w:val="24"/>
        </w:rPr>
        <w:t>=</w:t>
      </w:r>
      <w:r>
        <w:rPr>
          <w:rFonts w:ascii="Times New Roman" w:hAnsi="Times New Roman"/>
          <w:noProof/>
          <w:sz w:val="24"/>
          <w:szCs w:val="24"/>
        </w:rPr>
        <w:t xml:space="preserve"> </w:t>
      </w:r>
      <w:r w:rsidRPr="00E56371">
        <w:rPr>
          <w:rFonts w:ascii="Times New Roman" w:hAnsi="Times New Roman"/>
          <w:noProof/>
          <w:sz w:val="24"/>
          <w:szCs w:val="24"/>
        </w:rPr>
        <w:t>12</w:t>
      </w:r>
      <w:r>
        <w:rPr>
          <w:rFonts w:ascii="Times New Roman" w:hAnsi="Times New Roman"/>
          <w:noProof/>
          <w:sz w:val="24"/>
          <w:szCs w:val="24"/>
        </w:rPr>
        <w:t xml:space="preserve"> </w:t>
      </w:r>
      <w:r w:rsidRPr="00E56371">
        <w:rPr>
          <w:rFonts w:ascii="Times New Roman" w:hAnsi="Times New Roman"/>
          <w:noProof/>
          <w:sz w:val="24"/>
          <w:szCs w:val="24"/>
        </w:rPr>
        <w:t>Kp</w:t>
      </w:r>
      <w:r>
        <w:rPr>
          <w:rFonts w:ascii="Times New Roman" w:hAnsi="Times New Roman"/>
          <w:noProof/>
          <w:sz w:val="24"/>
          <w:szCs w:val="24"/>
        </w:rPr>
        <w:t xml:space="preserve">a </w:t>
      </w:r>
      <w:r w:rsidRPr="00E56371">
        <w:rPr>
          <w:rFonts w:ascii="Times New Roman" w:hAnsi="Times New Roman"/>
          <w:noProof/>
          <w:sz w:val="24"/>
          <w:szCs w:val="24"/>
        </w:rPr>
        <w:t>(1</w:t>
      </w:r>
      <w:r>
        <w:rPr>
          <w:rFonts w:ascii="Times New Roman" w:hAnsi="Times New Roman"/>
          <w:noProof/>
          <w:sz w:val="24"/>
          <w:szCs w:val="24"/>
        </w:rPr>
        <w:t>.</w:t>
      </w:r>
      <w:r w:rsidRPr="00E56371">
        <w:rPr>
          <w:rFonts w:ascii="Times New Roman" w:hAnsi="Times New Roman"/>
          <w:noProof/>
          <w:sz w:val="24"/>
          <w:szCs w:val="24"/>
        </w:rPr>
        <w:t>224 mmCA)</w:t>
      </w:r>
    </w:p>
    <w:p w:rsidR="00E56371" w:rsidRPr="00E56371" w:rsidRDefault="00E56371" w:rsidP="00484EFC">
      <w:pPr>
        <w:pStyle w:val="Frspaiere"/>
        <w:spacing w:before="60"/>
        <w:ind w:left="720"/>
        <w:jc w:val="both"/>
        <w:rPr>
          <w:rFonts w:ascii="Times New Roman" w:hAnsi="Times New Roman"/>
          <w:noProof/>
          <w:sz w:val="24"/>
          <w:szCs w:val="24"/>
        </w:rPr>
      </w:pPr>
      <w:r w:rsidRPr="00E56371">
        <w:rPr>
          <w:rFonts w:ascii="Times New Roman" w:hAnsi="Times New Roman"/>
          <w:noProof/>
          <w:sz w:val="24"/>
          <w:szCs w:val="24"/>
        </w:rPr>
        <w:t>-</w:t>
      </w:r>
      <w:r>
        <w:rPr>
          <w:rFonts w:ascii="Times New Roman" w:hAnsi="Times New Roman"/>
          <w:noProof/>
          <w:sz w:val="24"/>
          <w:szCs w:val="24"/>
        </w:rPr>
        <w:t xml:space="preserve"> </w:t>
      </w:r>
      <w:r w:rsidRPr="00E56371">
        <w:rPr>
          <w:rFonts w:ascii="Times New Roman" w:hAnsi="Times New Roman"/>
          <w:noProof/>
          <w:sz w:val="24"/>
          <w:szCs w:val="24"/>
        </w:rPr>
        <w:t>cutie amestec</w:t>
      </w:r>
    </w:p>
    <w:p w:rsidR="00E56371" w:rsidRPr="00E56371" w:rsidRDefault="00E56371" w:rsidP="00484EFC">
      <w:pPr>
        <w:pStyle w:val="Frspaiere"/>
        <w:spacing w:before="60"/>
        <w:ind w:left="720"/>
        <w:jc w:val="both"/>
        <w:rPr>
          <w:rFonts w:ascii="Times New Roman" w:hAnsi="Times New Roman"/>
          <w:noProof/>
          <w:sz w:val="24"/>
          <w:szCs w:val="24"/>
        </w:rPr>
      </w:pPr>
      <w:r w:rsidRPr="00E56371">
        <w:rPr>
          <w:rFonts w:ascii="Times New Roman" w:hAnsi="Times New Roman"/>
          <w:noProof/>
          <w:sz w:val="24"/>
          <w:szCs w:val="24"/>
        </w:rPr>
        <w:t>-</w:t>
      </w:r>
      <w:r>
        <w:rPr>
          <w:rFonts w:ascii="Times New Roman" w:hAnsi="Times New Roman"/>
          <w:noProof/>
          <w:sz w:val="24"/>
          <w:szCs w:val="24"/>
        </w:rPr>
        <w:t xml:space="preserve"> </w:t>
      </w:r>
      <w:r w:rsidRPr="00E56371">
        <w:rPr>
          <w:rFonts w:ascii="Times New Roman" w:hAnsi="Times New Roman"/>
          <w:noProof/>
          <w:sz w:val="24"/>
          <w:szCs w:val="24"/>
        </w:rPr>
        <w:t>priza aspiratie aer proaspat / recirculat</w:t>
      </w:r>
    </w:p>
    <w:p w:rsidR="00E56371" w:rsidRPr="00E56371" w:rsidRDefault="00E56371" w:rsidP="00484EFC">
      <w:pPr>
        <w:pStyle w:val="Frspaiere"/>
        <w:spacing w:before="60"/>
        <w:ind w:left="720"/>
        <w:jc w:val="both"/>
        <w:rPr>
          <w:rFonts w:ascii="Times New Roman" w:hAnsi="Times New Roman"/>
          <w:noProof/>
          <w:sz w:val="24"/>
          <w:szCs w:val="24"/>
        </w:rPr>
      </w:pPr>
      <w:r w:rsidRPr="00E56371">
        <w:rPr>
          <w:rFonts w:ascii="Times New Roman" w:hAnsi="Times New Roman"/>
          <w:noProof/>
          <w:sz w:val="24"/>
          <w:szCs w:val="24"/>
        </w:rPr>
        <w:t>-</w:t>
      </w:r>
      <w:r>
        <w:rPr>
          <w:rFonts w:ascii="Times New Roman" w:hAnsi="Times New Roman"/>
          <w:noProof/>
          <w:sz w:val="24"/>
          <w:szCs w:val="24"/>
        </w:rPr>
        <w:t xml:space="preserve"> </w:t>
      </w:r>
      <w:r w:rsidRPr="00E56371">
        <w:rPr>
          <w:rFonts w:ascii="Times New Roman" w:hAnsi="Times New Roman"/>
          <w:noProof/>
          <w:sz w:val="24"/>
          <w:szCs w:val="24"/>
        </w:rPr>
        <w:t>deflector dublu cu jaluzele mobile</w:t>
      </w:r>
    </w:p>
    <w:p w:rsidR="00E56371" w:rsidRPr="00E56371" w:rsidRDefault="00E56371" w:rsidP="00484EFC">
      <w:pPr>
        <w:pStyle w:val="Frspaiere"/>
        <w:spacing w:before="60"/>
        <w:ind w:left="720"/>
        <w:jc w:val="both"/>
        <w:rPr>
          <w:rFonts w:ascii="Times New Roman" w:hAnsi="Times New Roman"/>
          <w:noProof/>
          <w:sz w:val="24"/>
          <w:szCs w:val="24"/>
        </w:rPr>
      </w:pPr>
      <w:r w:rsidRPr="00E56371">
        <w:rPr>
          <w:rFonts w:ascii="Times New Roman" w:hAnsi="Times New Roman"/>
          <w:noProof/>
          <w:sz w:val="24"/>
          <w:szCs w:val="24"/>
        </w:rPr>
        <w:t>-</w:t>
      </w:r>
      <w:r>
        <w:rPr>
          <w:rFonts w:ascii="Times New Roman" w:hAnsi="Times New Roman"/>
          <w:noProof/>
          <w:sz w:val="24"/>
          <w:szCs w:val="24"/>
        </w:rPr>
        <w:t xml:space="preserve"> </w:t>
      </w:r>
      <w:r w:rsidRPr="00E56371">
        <w:rPr>
          <w:rFonts w:ascii="Times New Roman" w:hAnsi="Times New Roman"/>
          <w:noProof/>
          <w:sz w:val="24"/>
          <w:szCs w:val="24"/>
        </w:rPr>
        <w:t>filtru praf</w:t>
      </w:r>
    </w:p>
    <w:p w:rsidR="00484EFC" w:rsidRDefault="00484EFC" w:rsidP="00E56371">
      <w:pPr>
        <w:pStyle w:val="Frspaiere"/>
        <w:spacing w:before="120"/>
        <w:jc w:val="both"/>
        <w:rPr>
          <w:rFonts w:ascii="Times New Roman" w:hAnsi="Times New Roman"/>
          <w:noProof/>
          <w:sz w:val="24"/>
          <w:szCs w:val="24"/>
        </w:rPr>
      </w:pPr>
    </w:p>
    <w:p w:rsidR="00484EFC" w:rsidRDefault="00484EFC" w:rsidP="00E56371">
      <w:pPr>
        <w:pStyle w:val="Frspaiere"/>
        <w:spacing w:before="120"/>
        <w:jc w:val="both"/>
        <w:rPr>
          <w:rFonts w:ascii="Times New Roman" w:hAnsi="Times New Roman"/>
          <w:noProof/>
          <w:sz w:val="24"/>
          <w:szCs w:val="24"/>
        </w:rPr>
      </w:pPr>
    </w:p>
    <w:p w:rsidR="00E56371" w:rsidRPr="00E56371" w:rsidRDefault="00E56371" w:rsidP="00E56371">
      <w:pPr>
        <w:pStyle w:val="Frspaiere"/>
        <w:spacing w:before="120"/>
        <w:jc w:val="both"/>
        <w:rPr>
          <w:rFonts w:ascii="Times New Roman" w:hAnsi="Times New Roman"/>
          <w:noProof/>
          <w:sz w:val="24"/>
          <w:szCs w:val="24"/>
        </w:rPr>
      </w:pPr>
      <w:r w:rsidRPr="00E56371">
        <w:rPr>
          <w:rFonts w:ascii="Times New Roman" w:hAnsi="Times New Roman"/>
          <w:noProof/>
          <w:sz w:val="24"/>
          <w:szCs w:val="24"/>
        </w:rPr>
        <w:t xml:space="preserve">Aerotermele vor fi </w:t>
      </w:r>
      <w:r>
        <w:rPr>
          <w:rFonts w:ascii="Times New Roman" w:hAnsi="Times New Roman"/>
          <w:noProof/>
          <w:sz w:val="24"/>
          <w:szCs w:val="24"/>
        </w:rPr>
        <w:t>montate</w:t>
      </w:r>
      <w:r w:rsidRPr="00E56371">
        <w:rPr>
          <w:rFonts w:ascii="Times New Roman" w:hAnsi="Times New Roman"/>
          <w:noProof/>
          <w:sz w:val="24"/>
          <w:szCs w:val="24"/>
        </w:rPr>
        <w:t xml:space="preserve"> la inaltimea de 4</w:t>
      </w:r>
      <w:r>
        <w:rPr>
          <w:rFonts w:ascii="Times New Roman" w:hAnsi="Times New Roman"/>
          <w:noProof/>
          <w:sz w:val="24"/>
          <w:szCs w:val="24"/>
        </w:rPr>
        <w:t>,</w:t>
      </w:r>
      <w:r w:rsidRPr="00E56371">
        <w:rPr>
          <w:rFonts w:ascii="Times New Roman" w:hAnsi="Times New Roman"/>
          <w:noProof/>
          <w:sz w:val="24"/>
          <w:szCs w:val="24"/>
        </w:rPr>
        <w:t>3</w:t>
      </w:r>
      <w:r>
        <w:rPr>
          <w:rFonts w:ascii="Times New Roman" w:hAnsi="Times New Roman"/>
          <w:noProof/>
          <w:sz w:val="24"/>
          <w:szCs w:val="24"/>
        </w:rPr>
        <w:t>0</w:t>
      </w:r>
      <w:r w:rsidRPr="00E56371">
        <w:rPr>
          <w:rFonts w:ascii="Times New Roman" w:hAnsi="Times New Roman"/>
          <w:noProof/>
          <w:sz w:val="24"/>
          <w:szCs w:val="24"/>
        </w:rPr>
        <w:t xml:space="preserve"> m</w:t>
      </w:r>
      <w:r>
        <w:rPr>
          <w:rFonts w:ascii="Times New Roman" w:hAnsi="Times New Roman"/>
          <w:noProof/>
          <w:sz w:val="24"/>
          <w:szCs w:val="24"/>
        </w:rPr>
        <w:t>,</w:t>
      </w:r>
      <w:r w:rsidRPr="00E56371">
        <w:rPr>
          <w:rFonts w:ascii="Times New Roman" w:hAnsi="Times New Roman"/>
          <w:noProof/>
          <w:sz w:val="24"/>
          <w:szCs w:val="24"/>
        </w:rPr>
        <w:t xml:space="preserve"> pe suporti metalici</w:t>
      </w:r>
      <w:r>
        <w:rPr>
          <w:rFonts w:ascii="Times New Roman" w:hAnsi="Times New Roman"/>
          <w:noProof/>
          <w:sz w:val="24"/>
          <w:szCs w:val="24"/>
        </w:rPr>
        <w:t>,</w:t>
      </w:r>
      <w:r w:rsidRPr="00E56371">
        <w:rPr>
          <w:rFonts w:ascii="Times New Roman" w:hAnsi="Times New Roman"/>
          <w:noProof/>
          <w:sz w:val="24"/>
          <w:szCs w:val="24"/>
        </w:rPr>
        <w:t xml:space="preserve"> incastrati </w:t>
      </w:r>
      <w:r>
        <w:rPr>
          <w:rFonts w:ascii="Times New Roman" w:hAnsi="Times New Roman"/>
          <w:noProof/>
          <w:sz w:val="24"/>
          <w:szCs w:val="24"/>
        </w:rPr>
        <w:t>in</w:t>
      </w:r>
      <w:r w:rsidRPr="00E56371">
        <w:rPr>
          <w:rFonts w:ascii="Times New Roman" w:hAnsi="Times New Roman"/>
          <w:noProof/>
          <w:sz w:val="24"/>
          <w:szCs w:val="24"/>
        </w:rPr>
        <w:t xml:space="preserve"> stalpi</w:t>
      </w:r>
      <w:r>
        <w:rPr>
          <w:rFonts w:ascii="Times New Roman" w:hAnsi="Times New Roman"/>
          <w:noProof/>
          <w:sz w:val="24"/>
          <w:szCs w:val="24"/>
        </w:rPr>
        <w:t>.</w:t>
      </w:r>
      <w:r w:rsidRPr="00E56371">
        <w:rPr>
          <w:rFonts w:ascii="Times New Roman" w:hAnsi="Times New Roman"/>
          <w:noProof/>
          <w:sz w:val="24"/>
          <w:szCs w:val="24"/>
        </w:rPr>
        <w:t xml:space="preserve"> Aerotermele vor fi prevazute cu prize de aer proaspat,</w:t>
      </w:r>
      <w:r>
        <w:rPr>
          <w:rFonts w:ascii="Times New Roman" w:hAnsi="Times New Roman"/>
          <w:noProof/>
          <w:sz w:val="24"/>
          <w:szCs w:val="24"/>
        </w:rPr>
        <w:t xml:space="preserve"> </w:t>
      </w:r>
      <w:r w:rsidRPr="00E56371">
        <w:rPr>
          <w:rFonts w:ascii="Times New Roman" w:hAnsi="Times New Roman"/>
          <w:noProof/>
          <w:sz w:val="24"/>
          <w:szCs w:val="24"/>
        </w:rPr>
        <w:t>prize de aer recirculat si cutie de amestec. Alimentarea cu agent termic a aerotermelor va fi realizata d</w:t>
      </w:r>
      <w:r>
        <w:rPr>
          <w:rFonts w:ascii="Times New Roman" w:hAnsi="Times New Roman"/>
          <w:noProof/>
          <w:sz w:val="24"/>
          <w:szCs w:val="24"/>
        </w:rPr>
        <w:t>e la</w:t>
      </w:r>
      <w:r w:rsidRPr="00E56371">
        <w:rPr>
          <w:rFonts w:ascii="Times New Roman" w:hAnsi="Times New Roman"/>
          <w:noProof/>
          <w:sz w:val="24"/>
          <w:szCs w:val="24"/>
        </w:rPr>
        <w:t xml:space="preserve"> centrala termica,</w:t>
      </w:r>
      <w:r>
        <w:rPr>
          <w:rFonts w:ascii="Times New Roman" w:hAnsi="Times New Roman"/>
          <w:noProof/>
          <w:sz w:val="24"/>
          <w:szCs w:val="24"/>
        </w:rPr>
        <w:t xml:space="preserve"> </w:t>
      </w:r>
      <w:r w:rsidRPr="00E56371">
        <w:rPr>
          <w:rFonts w:ascii="Times New Roman" w:hAnsi="Times New Roman"/>
          <w:noProof/>
          <w:sz w:val="24"/>
          <w:szCs w:val="24"/>
        </w:rPr>
        <w:t>cu functionare pe peleti,</w:t>
      </w:r>
      <w:r>
        <w:rPr>
          <w:rFonts w:ascii="Times New Roman" w:hAnsi="Times New Roman"/>
          <w:noProof/>
          <w:sz w:val="24"/>
          <w:szCs w:val="24"/>
        </w:rPr>
        <w:t xml:space="preserve"> </w:t>
      </w:r>
      <w:r w:rsidRPr="00E56371">
        <w:rPr>
          <w:rFonts w:ascii="Times New Roman" w:hAnsi="Times New Roman"/>
          <w:noProof/>
          <w:sz w:val="24"/>
          <w:szCs w:val="24"/>
        </w:rPr>
        <w:t>avand capacitatea de 74</w:t>
      </w:r>
      <w:r>
        <w:rPr>
          <w:rFonts w:ascii="Times New Roman" w:hAnsi="Times New Roman"/>
          <w:noProof/>
          <w:sz w:val="24"/>
          <w:szCs w:val="24"/>
        </w:rPr>
        <w:t>,</w:t>
      </w:r>
      <w:r w:rsidRPr="00E56371">
        <w:rPr>
          <w:rFonts w:ascii="Times New Roman" w:hAnsi="Times New Roman"/>
          <w:noProof/>
          <w:sz w:val="24"/>
          <w:szCs w:val="24"/>
        </w:rPr>
        <w:t>8</w:t>
      </w:r>
      <w:r>
        <w:rPr>
          <w:rFonts w:ascii="Times New Roman" w:hAnsi="Times New Roman"/>
          <w:noProof/>
          <w:sz w:val="24"/>
          <w:szCs w:val="24"/>
        </w:rPr>
        <w:t>0</w:t>
      </w:r>
      <w:r w:rsidRPr="00E56371">
        <w:rPr>
          <w:rFonts w:ascii="Times New Roman" w:hAnsi="Times New Roman"/>
          <w:noProof/>
          <w:sz w:val="24"/>
          <w:szCs w:val="24"/>
        </w:rPr>
        <w:t xml:space="preserve"> k</w:t>
      </w:r>
      <w:r>
        <w:rPr>
          <w:rFonts w:ascii="Times New Roman" w:hAnsi="Times New Roman"/>
          <w:noProof/>
          <w:sz w:val="24"/>
          <w:szCs w:val="24"/>
        </w:rPr>
        <w:t>W</w:t>
      </w:r>
      <w:r w:rsidRPr="00E56371">
        <w:rPr>
          <w:rFonts w:ascii="Times New Roman" w:hAnsi="Times New Roman"/>
          <w:noProof/>
          <w:sz w:val="24"/>
          <w:szCs w:val="24"/>
        </w:rPr>
        <w:t>,</w:t>
      </w:r>
      <w:r>
        <w:rPr>
          <w:rFonts w:ascii="Times New Roman" w:hAnsi="Times New Roman"/>
          <w:noProof/>
          <w:sz w:val="24"/>
          <w:szCs w:val="24"/>
        </w:rPr>
        <w:t xml:space="preserve"> </w:t>
      </w:r>
      <w:r w:rsidRPr="00E56371">
        <w:rPr>
          <w:rFonts w:ascii="Times New Roman" w:hAnsi="Times New Roman"/>
          <w:noProof/>
          <w:sz w:val="24"/>
          <w:szCs w:val="24"/>
        </w:rPr>
        <w:t>prin conducte de tip PPR, izolate cu cochilii din vata minerala 40 mm,</w:t>
      </w:r>
      <w:r>
        <w:rPr>
          <w:rFonts w:ascii="Times New Roman" w:hAnsi="Times New Roman"/>
          <w:noProof/>
          <w:sz w:val="24"/>
          <w:szCs w:val="24"/>
        </w:rPr>
        <w:t xml:space="preserve"> </w:t>
      </w:r>
      <w:r w:rsidRPr="00E56371">
        <w:rPr>
          <w:rFonts w:ascii="Times New Roman" w:hAnsi="Times New Roman"/>
          <w:noProof/>
          <w:sz w:val="24"/>
          <w:szCs w:val="24"/>
        </w:rPr>
        <w:t xml:space="preserve">caserate cu </w:t>
      </w:r>
      <w:r>
        <w:rPr>
          <w:rFonts w:ascii="Times New Roman" w:hAnsi="Times New Roman"/>
          <w:noProof/>
          <w:sz w:val="24"/>
          <w:szCs w:val="24"/>
        </w:rPr>
        <w:t xml:space="preserve">folie de </w:t>
      </w:r>
      <w:r w:rsidRPr="00E56371">
        <w:rPr>
          <w:rFonts w:ascii="Times New Roman" w:hAnsi="Times New Roman"/>
          <w:noProof/>
          <w:sz w:val="24"/>
          <w:szCs w:val="24"/>
        </w:rPr>
        <w:t>aluminiu</w:t>
      </w:r>
      <w:r>
        <w:rPr>
          <w:rFonts w:ascii="Times New Roman" w:hAnsi="Times New Roman"/>
          <w:noProof/>
          <w:sz w:val="24"/>
          <w:szCs w:val="24"/>
        </w:rPr>
        <w:t>.</w:t>
      </w:r>
    </w:p>
    <w:p w:rsidR="00A129F5" w:rsidRDefault="00A129F5" w:rsidP="00463CE0">
      <w:pPr>
        <w:pStyle w:val="Frspaiere"/>
        <w:jc w:val="both"/>
        <w:rPr>
          <w:rFonts w:ascii="Times New Roman" w:hAnsi="Times New Roman"/>
          <w:sz w:val="24"/>
          <w:szCs w:val="24"/>
        </w:rPr>
      </w:pPr>
    </w:p>
    <w:p w:rsidR="00A129F5" w:rsidRPr="00D44665" w:rsidRDefault="00A129F5" w:rsidP="00463CE0">
      <w:pPr>
        <w:pStyle w:val="Frspaiere"/>
        <w:jc w:val="both"/>
        <w:rPr>
          <w:rFonts w:ascii="Times New Roman" w:hAnsi="Times New Roman"/>
          <w:sz w:val="24"/>
          <w:szCs w:val="24"/>
        </w:rPr>
      </w:pPr>
    </w:p>
    <w:p w:rsidR="00DB5BAE" w:rsidRPr="00D44665" w:rsidRDefault="00DB5BAE" w:rsidP="00463CE0">
      <w:pPr>
        <w:pStyle w:val="Frspaiere"/>
        <w:spacing w:before="120"/>
        <w:jc w:val="both"/>
        <w:rPr>
          <w:rFonts w:ascii="Times New Roman" w:hAnsi="Times New Roman"/>
          <w:b/>
          <w:noProof/>
          <w:sz w:val="24"/>
          <w:szCs w:val="24"/>
        </w:rPr>
      </w:pPr>
      <w:r w:rsidRPr="00D44665">
        <w:rPr>
          <w:rFonts w:ascii="Times New Roman" w:hAnsi="Times New Roman"/>
          <w:b/>
          <w:noProof/>
          <w:sz w:val="24"/>
          <w:szCs w:val="24"/>
        </w:rPr>
        <w:t>Descrierea lucrărilor de refacere a amplasamentului în zona afectată de execuţia investiţiei</w:t>
      </w:r>
    </w:p>
    <w:p w:rsidR="009B2FDD" w:rsidRPr="00677B46" w:rsidRDefault="009B2FDD" w:rsidP="009B2FDD">
      <w:pPr>
        <w:pStyle w:val="Frspaiere"/>
        <w:spacing w:before="120"/>
        <w:jc w:val="both"/>
        <w:rPr>
          <w:rFonts w:ascii="Times New Roman" w:hAnsi="Times New Roman"/>
          <w:noProof/>
          <w:color w:val="000000"/>
          <w:sz w:val="24"/>
          <w:szCs w:val="24"/>
        </w:rPr>
      </w:pPr>
      <w:r w:rsidRPr="00677B46">
        <w:rPr>
          <w:rFonts w:ascii="Times New Roman" w:hAnsi="Times New Roman"/>
          <w:noProof/>
          <w:color w:val="000000"/>
          <w:sz w:val="24"/>
          <w:szCs w:val="24"/>
        </w:rPr>
        <w:t>La terminarea lucrarilor de construire si montare a echipamentelor se vor lua masuri de refacere a calitatii solului. Terenul va fi sistematizat pe verticala astfel incat apele meteorice sa nu produca acumulari de suprafață (băltiri). Pe amplasament vor fi infiintate plantatii</w:t>
      </w:r>
      <w:r w:rsidR="00677B46" w:rsidRPr="00677B46">
        <w:rPr>
          <w:rFonts w:ascii="Times New Roman" w:hAnsi="Times New Roman"/>
          <w:noProof/>
          <w:color w:val="000000"/>
          <w:sz w:val="24"/>
          <w:szCs w:val="24"/>
        </w:rPr>
        <w:t>,</w:t>
      </w:r>
      <w:r w:rsidRPr="00677B46">
        <w:rPr>
          <w:rFonts w:ascii="Times New Roman" w:hAnsi="Times New Roman"/>
          <w:noProof/>
          <w:color w:val="000000"/>
          <w:sz w:val="24"/>
          <w:szCs w:val="24"/>
        </w:rPr>
        <w:t xml:space="preserve"> sub forma de inierbari in cea mai mare parte</w:t>
      </w:r>
      <w:r w:rsidR="00677B46" w:rsidRPr="00677B46">
        <w:rPr>
          <w:rFonts w:ascii="Times New Roman" w:hAnsi="Times New Roman"/>
          <w:noProof/>
          <w:color w:val="000000"/>
          <w:sz w:val="24"/>
          <w:szCs w:val="24"/>
        </w:rPr>
        <w:t>,</w:t>
      </w:r>
      <w:r w:rsidRPr="00677B46">
        <w:rPr>
          <w:rFonts w:ascii="Times New Roman" w:hAnsi="Times New Roman"/>
          <w:noProof/>
          <w:color w:val="000000"/>
          <w:sz w:val="24"/>
          <w:szCs w:val="24"/>
        </w:rPr>
        <w:t xml:space="preserve"> pentru a se preintampina eroziunea solului.</w:t>
      </w:r>
    </w:p>
    <w:p w:rsidR="00492E12" w:rsidRPr="00677B46" w:rsidRDefault="00492E12" w:rsidP="00463CE0">
      <w:pPr>
        <w:pStyle w:val="Frspaiere"/>
        <w:spacing w:before="120"/>
        <w:jc w:val="both"/>
        <w:rPr>
          <w:rFonts w:ascii="Times New Roman" w:hAnsi="Times New Roman"/>
          <w:b/>
          <w:noProof/>
          <w:color w:val="000000"/>
          <w:sz w:val="24"/>
          <w:szCs w:val="24"/>
        </w:rPr>
      </w:pPr>
    </w:p>
    <w:p w:rsidR="00A43821" w:rsidRPr="00677B46" w:rsidRDefault="00A43821" w:rsidP="00463CE0">
      <w:pPr>
        <w:pStyle w:val="Frspaiere"/>
        <w:spacing w:before="120"/>
        <w:jc w:val="both"/>
        <w:rPr>
          <w:rFonts w:ascii="Times New Roman" w:hAnsi="Times New Roman"/>
          <w:b/>
          <w:noProof/>
          <w:color w:val="000000"/>
          <w:sz w:val="24"/>
          <w:szCs w:val="24"/>
        </w:rPr>
      </w:pPr>
      <w:r w:rsidRPr="00677B46">
        <w:rPr>
          <w:rFonts w:ascii="Times New Roman" w:hAnsi="Times New Roman"/>
          <w:b/>
          <w:noProof/>
          <w:color w:val="000000"/>
          <w:sz w:val="24"/>
          <w:szCs w:val="24"/>
        </w:rPr>
        <w:t>C</w:t>
      </w:r>
      <w:r w:rsidR="00DB5BAE" w:rsidRPr="00677B46">
        <w:rPr>
          <w:rFonts w:ascii="Times New Roman" w:hAnsi="Times New Roman"/>
          <w:b/>
          <w:noProof/>
          <w:color w:val="000000"/>
          <w:sz w:val="24"/>
          <w:szCs w:val="24"/>
        </w:rPr>
        <w:t>ăi noi de acces sau schimbări ale celor existente</w:t>
      </w:r>
    </w:p>
    <w:p w:rsidR="009B2FDD" w:rsidRPr="00677B46" w:rsidRDefault="009B2FDD" w:rsidP="009B2FDD">
      <w:pPr>
        <w:pStyle w:val="Frspaiere"/>
        <w:spacing w:before="120"/>
        <w:jc w:val="both"/>
        <w:rPr>
          <w:rFonts w:ascii="Times New Roman" w:hAnsi="Times New Roman"/>
          <w:noProof/>
          <w:color w:val="000000"/>
          <w:sz w:val="24"/>
          <w:szCs w:val="24"/>
        </w:rPr>
      </w:pPr>
      <w:r w:rsidRPr="00677B46">
        <w:rPr>
          <w:rFonts w:ascii="Times New Roman" w:hAnsi="Times New Roman"/>
          <w:noProof/>
          <w:color w:val="000000"/>
          <w:sz w:val="24"/>
          <w:szCs w:val="24"/>
        </w:rPr>
        <w:t>DE CORECTAT DE AICI:</w:t>
      </w:r>
    </w:p>
    <w:p w:rsidR="009B2FDD" w:rsidRPr="00677B46" w:rsidRDefault="009B2FDD" w:rsidP="009B2FDD">
      <w:pPr>
        <w:pStyle w:val="Frspaiere"/>
        <w:spacing w:before="120"/>
        <w:jc w:val="both"/>
        <w:rPr>
          <w:rFonts w:ascii="Times New Roman" w:hAnsi="Times New Roman"/>
          <w:noProof/>
          <w:color w:val="000000"/>
          <w:sz w:val="24"/>
          <w:szCs w:val="24"/>
        </w:rPr>
      </w:pPr>
      <w:r w:rsidRPr="00677B46">
        <w:rPr>
          <w:rFonts w:ascii="Times New Roman" w:hAnsi="Times New Roman"/>
          <w:noProof/>
          <w:color w:val="000000"/>
          <w:sz w:val="24"/>
          <w:szCs w:val="24"/>
        </w:rPr>
        <w:t>Amplasarea obiectivului presupune crearea de cai de acces atat pietonale cat si carosabile.</w:t>
      </w:r>
    </w:p>
    <w:p w:rsidR="009B2FDD" w:rsidRPr="00677B46" w:rsidRDefault="009B2FDD" w:rsidP="009B2FDD">
      <w:pPr>
        <w:pStyle w:val="Frspaiere"/>
        <w:spacing w:before="120"/>
        <w:jc w:val="both"/>
        <w:rPr>
          <w:rFonts w:ascii="Times New Roman" w:hAnsi="Times New Roman"/>
          <w:noProof/>
          <w:color w:val="000000"/>
          <w:sz w:val="24"/>
          <w:szCs w:val="24"/>
        </w:rPr>
      </w:pPr>
      <w:r w:rsidRPr="00677B46">
        <w:rPr>
          <w:rFonts w:ascii="Times New Roman" w:hAnsi="Times New Roman"/>
          <w:noProof/>
          <w:color w:val="000000"/>
          <w:sz w:val="24"/>
          <w:szCs w:val="24"/>
        </w:rPr>
        <w:t>Astfel, in partea de est a incintei va fi creata o alee carosabila pentru acces dinspre strada, iar in partea de vest va fi creata o platforma pentru stergere si stationare, suprafata totala a acestora fiind de circa 100,0 mp. Aleile si platforma vor fi executate din beton, turnat pe un strat suport de balast.</w:t>
      </w:r>
    </w:p>
    <w:p w:rsidR="00BA1DA4" w:rsidRPr="00677B46" w:rsidRDefault="00BA1DA4" w:rsidP="00463CE0">
      <w:pPr>
        <w:pStyle w:val="Frspaiere"/>
        <w:jc w:val="both"/>
        <w:rPr>
          <w:rFonts w:ascii="Times New Roman" w:hAnsi="Times New Roman"/>
          <w:color w:val="000000"/>
          <w:sz w:val="24"/>
          <w:szCs w:val="24"/>
        </w:rPr>
      </w:pPr>
    </w:p>
    <w:p w:rsidR="00A43821" w:rsidRPr="00D44665" w:rsidRDefault="00A43821" w:rsidP="00463CE0">
      <w:pPr>
        <w:pStyle w:val="Frspaiere"/>
        <w:spacing w:before="120"/>
        <w:jc w:val="both"/>
        <w:rPr>
          <w:rFonts w:ascii="Times New Roman" w:hAnsi="Times New Roman"/>
          <w:b/>
          <w:noProof/>
          <w:sz w:val="24"/>
          <w:szCs w:val="24"/>
        </w:rPr>
      </w:pPr>
      <w:r w:rsidRPr="00D44665">
        <w:rPr>
          <w:rFonts w:ascii="Times New Roman" w:hAnsi="Times New Roman"/>
          <w:b/>
          <w:noProof/>
          <w:sz w:val="24"/>
          <w:szCs w:val="24"/>
        </w:rPr>
        <w:t>R</w:t>
      </w:r>
      <w:r w:rsidR="00DB5BAE" w:rsidRPr="00D44665">
        <w:rPr>
          <w:rFonts w:ascii="Times New Roman" w:hAnsi="Times New Roman"/>
          <w:b/>
          <w:noProof/>
          <w:sz w:val="24"/>
          <w:szCs w:val="24"/>
        </w:rPr>
        <w:t>esursele naturale folosit</w:t>
      </w:r>
      <w:r w:rsidRPr="00D44665">
        <w:rPr>
          <w:rFonts w:ascii="Times New Roman" w:hAnsi="Times New Roman"/>
          <w:b/>
          <w:noProof/>
          <w:sz w:val="24"/>
          <w:szCs w:val="24"/>
        </w:rPr>
        <w:t>e în construcţie şi funcţionare</w:t>
      </w:r>
    </w:p>
    <w:p w:rsidR="009B2FDD" w:rsidRPr="00D44665" w:rsidRDefault="009B2FDD" w:rsidP="009B2FDD">
      <w:pPr>
        <w:pStyle w:val="Frspaiere"/>
        <w:spacing w:before="120"/>
        <w:jc w:val="both"/>
        <w:rPr>
          <w:rFonts w:ascii="Times New Roman" w:hAnsi="Times New Roman"/>
          <w:noProof/>
          <w:sz w:val="24"/>
          <w:szCs w:val="24"/>
        </w:rPr>
      </w:pPr>
      <w:r w:rsidRPr="00D44665">
        <w:rPr>
          <w:rFonts w:ascii="Times New Roman" w:hAnsi="Times New Roman"/>
          <w:noProof/>
          <w:sz w:val="24"/>
          <w:szCs w:val="24"/>
        </w:rPr>
        <w:tab/>
        <w:t>In procesul de edificare a constructiei vor fi folosite materiale de construcție:</w:t>
      </w:r>
    </w:p>
    <w:p w:rsidR="009B2FDD" w:rsidRPr="00D44665" w:rsidRDefault="009B2FDD" w:rsidP="00484EFC">
      <w:pPr>
        <w:pStyle w:val="Frspaiere"/>
        <w:spacing w:before="60"/>
        <w:ind w:left="720"/>
        <w:jc w:val="both"/>
        <w:rPr>
          <w:rFonts w:ascii="Times New Roman" w:hAnsi="Times New Roman"/>
          <w:noProof/>
          <w:sz w:val="24"/>
          <w:szCs w:val="24"/>
        </w:rPr>
      </w:pPr>
      <w:r w:rsidRPr="00D44665">
        <w:rPr>
          <w:rFonts w:ascii="Times New Roman" w:hAnsi="Times New Roman"/>
          <w:noProof/>
          <w:sz w:val="24"/>
          <w:szCs w:val="24"/>
        </w:rPr>
        <w:tab/>
        <w:t>- agregate de rau (nisip, balast, pietris margaritar)</w:t>
      </w:r>
    </w:p>
    <w:p w:rsidR="009B2FDD" w:rsidRPr="00D44665" w:rsidRDefault="009B2FDD" w:rsidP="00484EFC">
      <w:pPr>
        <w:pStyle w:val="Frspaiere"/>
        <w:spacing w:before="60"/>
        <w:ind w:left="720"/>
        <w:jc w:val="both"/>
        <w:rPr>
          <w:rFonts w:ascii="Times New Roman" w:hAnsi="Times New Roman"/>
          <w:noProof/>
          <w:sz w:val="24"/>
          <w:szCs w:val="24"/>
        </w:rPr>
      </w:pPr>
      <w:r w:rsidRPr="00D44665">
        <w:rPr>
          <w:rFonts w:ascii="Times New Roman" w:hAnsi="Times New Roman"/>
          <w:noProof/>
          <w:sz w:val="24"/>
          <w:szCs w:val="24"/>
        </w:rPr>
        <w:tab/>
        <w:t>- ciment, var, gips, beton</w:t>
      </w:r>
    </w:p>
    <w:p w:rsidR="009B2FDD" w:rsidRPr="00677B46" w:rsidRDefault="009B2FDD" w:rsidP="00484EFC">
      <w:pPr>
        <w:pStyle w:val="Frspaiere"/>
        <w:spacing w:before="60"/>
        <w:ind w:left="720"/>
        <w:jc w:val="both"/>
        <w:rPr>
          <w:rFonts w:ascii="Times New Roman" w:hAnsi="Times New Roman"/>
          <w:noProof/>
          <w:color w:val="000000"/>
          <w:sz w:val="24"/>
          <w:szCs w:val="24"/>
        </w:rPr>
      </w:pPr>
      <w:r w:rsidRPr="00677B46">
        <w:rPr>
          <w:rFonts w:ascii="Times New Roman" w:hAnsi="Times New Roman"/>
          <w:noProof/>
          <w:color w:val="000000"/>
          <w:sz w:val="24"/>
          <w:szCs w:val="24"/>
        </w:rPr>
        <w:tab/>
        <w:t>- apa industriala din sursa proprie</w:t>
      </w:r>
    </w:p>
    <w:p w:rsidR="009B2FDD" w:rsidRPr="00D44665" w:rsidRDefault="009B2FDD" w:rsidP="00484EFC">
      <w:pPr>
        <w:pStyle w:val="Frspaiere"/>
        <w:spacing w:before="60"/>
        <w:ind w:left="720"/>
        <w:jc w:val="both"/>
        <w:rPr>
          <w:rFonts w:ascii="Times New Roman" w:hAnsi="Times New Roman"/>
          <w:noProof/>
          <w:sz w:val="24"/>
          <w:szCs w:val="24"/>
        </w:rPr>
      </w:pPr>
      <w:r w:rsidRPr="00D44665">
        <w:rPr>
          <w:rFonts w:ascii="Times New Roman" w:hAnsi="Times New Roman"/>
          <w:noProof/>
          <w:sz w:val="24"/>
          <w:szCs w:val="24"/>
        </w:rPr>
        <w:tab/>
        <w:t>- lemn de rasinoase</w:t>
      </w:r>
    </w:p>
    <w:p w:rsidR="009B2FDD" w:rsidRPr="00D44665" w:rsidRDefault="009B2FDD" w:rsidP="00484EFC">
      <w:pPr>
        <w:pStyle w:val="Frspaiere"/>
        <w:spacing w:before="60"/>
        <w:ind w:left="720"/>
        <w:jc w:val="both"/>
        <w:rPr>
          <w:rFonts w:ascii="Times New Roman" w:hAnsi="Times New Roman"/>
          <w:noProof/>
          <w:sz w:val="24"/>
          <w:szCs w:val="24"/>
        </w:rPr>
      </w:pPr>
      <w:r w:rsidRPr="00D44665">
        <w:rPr>
          <w:rFonts w:ascii="Times New Roman" w:hAnsi="Times New Roman"/>
          <w:noProof/>
          <w:sz w:val="24"/>
          <w:szCs w:val="24"/>
        </w:rPr>
        <w:tab/>
        <w:t>- metal (structuri de metal prefabricate, panouri tip sandwich)</w:t>
      </w:r>
    </w:p>
    <w:p w:rsidR="00DB5BAE" w:rsidRPr="00677B46" w:rsidRDefault="00DB5BAE" w:rsidP="00463CE0">
      <w:pPr>
        <w:adjustRightInd w:val="0"/>
        <w:spacing w:line="240" w:lineRule="atLeast"/>
        <w:jc w:val="both"/>
        <w:rPr>
          <w:rFonts w:ascii="Times New Roman" w:hAnsi="Times New Roman" w:cs="Times New Roman"/>
        </w:rPr>
      </w:pPr>
    </w:p>
    <w:p w:rsidR="00A43821" w:rsidRPr="00677B46" w:rsidRDefault="00A43821" w:rsidP="00463CE0">
      <w:pPr>
        <w:pStyle w:val="Frspaiere"/>
        <w:spacing w:before="120"/>
        <w:jc w:val="both"/>
        <w:rPr>
          <w:rFonts w:ascii="Times New Roman" w:hAnsi="Times New Roman"/>
          <w:b/>
          <w:noProof/>
          <w:color w:val="000000"/>
          <w:sz w:val="24"/>
          <w:szCs w:val="24"/>
        </w:rPr>
      </w:pPr>
      <w:r w:rsidRPr="00677B46">
        <w:rPr>
          <w:rFonts w:ascii="Times New Roman" w:hAnsi="Times New Roman"/>
          <w:b/>
          <w:noProof/>
          <w:color w:val="000000"/>
          <w:sz w:val="24"/>
          <w:szCs w:val="24"/>
        </w:rPr>
        <w:t xml:space="preserve">Metode folosite în </w:t>
      </w:r>
      <w:r w:rsidR="007C6DA0" w:rsidRPr="00677B46">
        <w:rPr>
          <w:rFonts w:ascii="Times New Roman" w:hAnsi="Times New Roman"/>
          <w:b/>
          <w:noProof/>
          <w:color w:val="000000"/>
          <w:sz w:val="24"/>
          <w:szCs w:val="24"/>
        </w:rPr>
        <w:t>construcție</w:t>
      </w:r>
    </w:p>
    <w:p w:rsidR="007C6DA0" w:rsidRPr="00677B46" w:rsidRDefault="007C6DA0" w:rsidP="007C6DA0">
      <w:pPr>
        <w:pStyle w:val="Frspaiere"/>
        <w:spacing w:before="120"/>
        <w:jc w:val="both"/>
        <w:rPr>
          <w:rFonts w:ascii="Times New Roman" w:hAnsi="Times New Roman"/>
          <w:noProof/>
          <w:color w:val="000000"/>
          <w:sz w:val="24"/>
          <w:szCs w:val="24"/>
        </w:rPr>
      </w:pPr>
      <w:r w:rsidRPr="00677B46">
        <w:rPr>
          <w:rFonts w:ascii="Times New Roman" w:hAnsi="Times New Roman"/>
          <w:noProof/>
          <w:color w:val="000000"/>
          <w:sz w:val="24"/>
          <w:szCs w:val="24"/>
        </w:rPr>
        <w:t xml:space="preserve">Metoda de construire este una moderna, industriala, ce presupune </w:t>
      </w:r>
    </w:p>
    <w:p w:rsidR="007C6DA0" w:rsidRPr="00677B46" w:rsidRDefault="007C6DA0" w:rsidP="00484EFC">
      <w:pPr>
        <w:pStyle w:val="Frspaiere"/>
        <w:spacing w:before="60"/>
        <w:ind w:left="720"/>
        <w:jc w:val="both"/>
        <w:rPr>
          <w:rFonts w:ascii="Times New Roman" w:hAnsi="Times New Roman"/>
          <w:noProof/>
          <w:color w:val="000000"/>
          <w:sz w:val="24"/>
          <w:szCs w:val="24"/>
        </w:rPr>
      </w:pPr>
      <w:r w:rsidRPr="00677B46">
        <w:rPr>
          <w:rFonts w:ascii="Times New Roman" w:hAnsi="Times New Roman"/>
          <w:noProof/>
          <w:color w:val="000000"/>
          <w:sz w:val="24"/>
          <w:szCs w:val="24"/>
        </w:rPr>
        <w:t>- turnarea elementelor infrastructurii (fundații) din beton armat, in cofraje recupreabile din scanduri  de rasinoase</w:t>
      </w:r>
    </w:p>
    <w:p w:rsidR="007C6DA0" w:rsidRPr="00677B46" w:rsidRDefault="007C6DA0" w:rsidP="00484EFC">
      <w:pPr>
        <w:pStyle w:val="Frspaiere"/>
        <w:spacing w:before="60"/>
        <w:ind w:left="720"/>
        <w:jc w:val="both"/>
        <w:rPr>
          <w:rFonts w:ascii="Times New Roman" w:hAnsi="Times New Roman"/>
          <w:noProof/>
          <w:color w:val="000000"/>
          <w:sz w:val="24"/>
          <w:szCs w:val="24"/>
        </w:rPr>
      </w:pPr>
      <w:r w:rsidRPr="00677B46">
        <w:rPr>
          <w:rFonts w:ascii="Times New Roman" w:hAnsi="Times New Roman"/>
          <w:noProof/>
          <w:color w:val="000000"/>
          <w:sz w:val="24"/>
          <w:szCs w:val="24"/>
        </w:rPr>
        <w:t>- executia in ateliere specializate a suprastructurii din profile metalice laminate, si montajul mecanizat al acesteia in situ</w:t>
      </w:r>
    </w:p>
    <w:p w:rsidR="007C6DA0" w:rsidRPr="00677B46" w:rsidRDefault="007C6DA0" w:rsidP="00484EFC">
      <w:pPr>
        <w:pStyle w:val="Frspaiere"/>
        <w:spacing w:before="60"/>
        <w:ind w:left="720"/>
        <w:jc w:val="both"/>
        <w:rPr>
          <w:rFonts w:ascii="Times New Roman" w:hAnsi="Times New Roman"/>
          <w:noProof/>
          <w:color w:val="000000"/>
          <w:sz w:val="24"/>
          <w:szCs w:val="24"/>
        </w:rPr>
      </w:pPr>
      <w:r w:rsidRPr="00677B46">
        <w:rPr>
          <w:rFonts w:ascii="Times New Roman" w:hAnsi="Times New Roman"/>
          <w:noProof/>
          <w:color w:val="000000"/>
          <w:sz w:val="24"/>
          <w:szCs w:val="24"/>
        </w:rPr>
        <w:t>- montarea elementelor de inchidere perimetrale, a invelitorii si a compartimentarilor interioare (panouri termoizolante tip sandwich)</w:t>
      </w:r>
    </w:p>
    <w:p w:rsidR="007C6DA0" w:rsidRPr="00677B46" w:rsidRDefault="007C6DA0" w:rsidP="00484EFC">
      <w:pPr>
        <w:pStyle w:val="Frspaiere"/>
        <w:spacing w:before="60"/>
        <w:ind w:left="720"/>
        <w:jc w:val="both"/>
        <w:rPr>
          <w:rFonts w:ascii="Times New Roman" w:hAnsi="Times New Roman"/>
          <w:noProof/>
          <w:color w:val="000000"/>
          <w:sz w:val="24"/>
          <w:szCs w:val="24"/>
        </w:rPr>
      </w:pPr>
      <w:r w:rsidRPr="00677B46">
        <w:rPr>
          <w:rFonts w:ascii="Times New Roman" w:hAnsi="Times New Roman"/>
          <w:noProof/>
          <w:color w:val="000000"/>
          <w:sz w:val="24"/>
          <w:szCs w:val="24"/>
        </w:rPr>
        <w:t>- montarea elementelor de tamplarie exterioara si interioara</w:t>
      </w:r>
    </w:p>
    <w:p w:rsidR="007C6DA0" w:rsidRPr="00677B46" w:rsidRDefault="007C6DA0" w:rsidP="00484EFC">
      <w:pPr>
        <w:pStyle w:val="Frspaiere"/>
        <w:spacing w:before="60"/>
        <w:ind w:left="720"/>
        <w:jc w:val="both"/>
        <w:rPr>
          <w:rFonts w:ascii="Times New Roman" w:hAnsi="Times New Roman"/>
          <w:noProof/>
          <w:color w:val="000000"/>
          <w:sz w:val="24"/>
          <w:szCs w:val="24"/>
        </w:rPr>
      </w:pPr>
      <w:r w:rsidRPr="00677B46">
        <w:rPr>
          <w:rFonts w:ascii="Times New Roman" w:hAnsi="Times New Roman"/>
          <w:noProof/>
          <w:color w:val="000000"/>
          <w:sz w:val="24"/>
          <w:szCs w:val="24"/>
        </w:rPr>
        <w:t>- realizarea instalațiilor</w:t>
      </w:r>
      <w:r w:rsidR="00D44665" w:rsidRPr="00677B46">
        <w:rPr>
          <w:rFonts w:ascii="Times New Roman" w:hAnsi="Times New Roman"/>
          <w:noProof/>
          <w:color w:val="000000"/>
          <w:sz w:val="24"/>
          <w:szCs w:val="24"/>
        </w:rPr>
        <w:t xml:space="preserve"> interioare si exterioare</w:t>
      </w:r>
    </w:p>
    <w:p w:rsidR="007C6DA0" w:rsidRPr="00677B46" w:rsidRDefault="007C6DA0" w:rsidP="007C6DA0">
      <w:pPr>
        <w:pStyle w:val="Frspaiere"/>
        <w:spacing w:before="120"/>
        <w:jc w:val="both"/>
        <w:rPr>
          <w:rFonts w:ascii="Times New Roman" w:hAnsi="Times New Roman"/>
          <w:noProof/>
          <w:color w:val="000000"/>
          <w:sz w:val="24"/>
          <w:szCs w:val="24"/>
        </w:rPr>
      </w:pPr>
    </w:p>
    <w:p w:rsidR="007C6DA0" w:rsidRPr="00677B46" w:rsidRDefault="007C6DA0" w:rsidP="007C6DA0">
      <w:pPr>
        <w:pStyle w:val="Frspaiere"/>
        <w:spacing w:before="120"/>
        <w:jc w:val="both"/>
        <w:rPr>
          <w:rFonts w:ascii="Times New Roman" w:hAnsi="Times New Roman"/>
          <w:noProof/>
          <w:color w:val="000000"/>
          <w:sz w:val="24"/>
          <w:szCs w:val="24"/>
        </w:rPr>
      </w:pPr>
      <w:r w:rsidRPr="00677B46">
        <w:rPr>
          <w:rFonts w:ascii="Times New Roman" w:hAnsi="Times New Roman"/>
          <w:noProof/>
          <w:color w:val="000000"/>
          <w:sz w:val="24"/>
          <w:szCs w:val="24"/>
        </w:rPr>
        <w:t>Pentru lucrarile de finisare, in afara celor manuale, pot fi utilizate si procedee mecanizate (ex. vopsitorii executate mecanizat).</w:t>
      </w:r>
    </w:p>
    <w:p w:rsidR="007C6DA0" w:rsidRDefault="007C6DA0" w:rsidP="0016153A">
      <w:pPr>
        <w:pStyle w:val="Frspaiere"/>
        <w:spacing w:before="120"/>
        <w:ind w:firstLine="720"/>
        <w:jc w:val="both"/>
        <w:rPr>
          <w:rFonts w:ascii="Times New Roman" w:hAnsi="Times New Roman"/>
          <w:noProof/>
          <w:color w:val="000000"/>
          <w:sz w:val="24"/>
          <w:szCs w:val="24"/>
        </w:rPr>
      </w:pPr>
    </w:p>
    <w:p w:rsidR="00484EFC" w:rsidRDefault="00484EFC" w:rsidP="0016153A">
      <w:pPr>
        <w:pStyle w:val="Frspaiere"/>
        <w:spacing w:before="120"/>
        <w:ind w:firstLine="720"/>
        <w:jc w:val="both"/>
        <w:rPr>
          <w:rFonts w:ascii="Times New Roman" w:hAnsi="Times New Roman"/>
          <w:noProof/>
          <w:color w:val="000000"/>
          <w:sz w:val="24"/>
          <w:szCs w:val="24"/>
        </w:rPr>
      </w:pPr>
    </w:p>
    <w:p w:rsidR="00484EFC" w:rsidRPr="00677B46" w:rsidRDefault="00484EFC" w:rsidP="0016153A">
      <w:pPr>
        <w:pStyle w:val="Frspaiere"/>
        <w:spacing w:before="120"/>
        <w:ind w:firstLine="720"/>
        <w:jc w:val="both"/>
        <w:rPr>
          <w:rFonts w:ascii="Times New Roman" w:hAnsi="Times New Roman"/>
          <w:noProof/>
          <w:color w:val="000000"/>
          <w:sz w:val="24"/>
          <w:szCs w:val="24"/>
        </w:rPr>
      </w:pPr>
    </w:p>
    <w:p w:rsidR="000A428E" w:rsidRPr="00677B46" w:rsidRDefault="000A428E" w:rsidP="0016153A">
      <w:pPr>
        <w:pStyle w:val="Frspaiere"/>
        <w:spacing w:before="120"/>
        <w:ind w:firstLine="720"/>
        <w:jc w:val="both"/>
        <w:rPr>
          <w:rFonts w:ascii="Times New Roman" w:hAnsi="Times New Roman"/>
          <w:noProof/>
          <w:color w:val="000000"/>
          <w:sz w:val="24"/>
          <w:szCs w:val="24"/>
        </w:rPr>
      </w:pPr>
    </w:p>
    <w:p w:rsidR="00DB5BAE" w:rsidRPr="00D44665" w:rsidRDefault="00A43821" w:rsidP="00463CE0">
      <w:pPr>
        <w:pStyle w:val="Frspaiere"/>
        <w:spacing w:before="120"/>
        <w:jc w:val="both"/>
        <w:rPr>
          <w:rFonts w:ascii="Times New Roman" w:hAnsi="Times New Roman"/>
          <w:b/>
          <w:noProof/>
          <w:sz w:val="24"/>
          <w:szCs w:val="24"/>
        </w:rPr>
      </w:pPr>
      <w:r w:rsidRPr="00677B46">
        <w:rPr>
          <w:rFonts w:ascii="Times New Roman" w:hAnsi="Times New Roman"/>
          <w:b/>
          <w:noProof/>
          <w:color w:val="000000"/>
          <w:sz w:val="24"/>
          <w:szCs w:val="24"/>
        </w:rPr>
        <w:t>P</w:t>
      </w:r>
      <w:r w:rsidR="00DB5BAE" w:rsidRPr="00677B46">
        <w:rPr>
          <w:rFonts w:ascii="Times New Roman" w:hAnsi="Times New Roman"/>
          <w:b/>
          <w:noProof/>
          <w:color w:val="000000"/>
          <w:sz w:val="24"/>
          <w:szCs w:val="24"/>
        </w:rPr>
        <w:t>lanul de execuţie, cuprinzând faza de construcţie, punerea în funcţiune, exploatare, refacere</w:t>
      </w:r>
      <w:r w:rsidR="00DB5BAE" w:rsidRPr="00D44665">
        <w:rPr>
          <w:rFonts w:ascii="Times New Roman" w:hAnsi="Times New Roman"/>
          <w:b/>
          <w:noProof/>
          <w:sz w:val="24"/>
          <w:szCs w:val="24"/>
        </w:rPr>
        <w:t xml:space="preserve"> şi folosire</w:t>
      </w:r>
      <w:r w:rsidR="00BA1DA4" w:rsidRPr="00D44665">
        <w:rPr>
          <w:rFonts w:ascii="Times New Roman" w:hAnsi="Times New Roman"/>
          <w:b/>
          <w:noProof/>
          <w:sz w:val="24"/>
          <w:szCs w:val="24"/>
        </w:rPr>
        <w:t xml:space="preserve"> </w:t>
      </w:r>
      <w:r w:rsidR="00DB5BAE" w:rsidRPr="00D44665">
        <w:rPr>
          <w:rFonts w:ascii="Times New Roman" w:hAnsi="Times New Roman"/>
          <w:b/>
          <w:noProof/>
          <w:sz w:val="24"/>
          <w:szCs w:val="24"/>
        </w:rPr>
        <w:t xml:space="preserve"> ulterioară</w:t>
      </w:r>
    </w:p>
    <w:p w:rsidR="002B2DDD" w:rsidRPr="00202649" w:rsidRDefault="002B2DDD" w:rsidP="00202649">
      <w:pPr>
        <w:pStyle w:val="Frspaiere"/>
        <w:spacing w:before="120"/>
        <w:jc w:val="both"/>
        <w:rPr>
          <w:rFonts w:ascii="Times New Roman" w:hAnsi="Times New Roman"/>
          <w:noProof/>
          <w:sz w:val="24"/>
          <w:szCs w:val="24"/>
        </w:rPr>
      </w:pPr>
      <w:r w:rsidRPr="00202649">
        <w:rPr>
          <w:rFonts w:ascii="Times New Roman" w:hAnsi="Times New Roman"/>
          <w:noProof/>
          <w:sz w:val="24"/>
          <w:szCs w:val="24"/>
        </w:rPr>
        <w:t xml:space="preserve">Activitatea de </w:t>
      </w:r>
      <w:r w:rsidR="002443E5" w:rsidRPr="00202649">
        <w:rPr>
          <w:rFonts w:ascii="Times New Roman" w:hAnsi="Times New Roman"/>
          <w:noProof/>
          <w:sz w:val="24"/>
          <w:szCs w:val="24"/>
        </w:rPr>
        <w:t>construire</w:t>
      </w:r>
      <w:r w:rsidRPr="00202649">
        <w:rPr>
          <w:rFonts w:ascii="Times New Roman" w:hAnsi="Times New Roman"/>
          <w:noProof/>
          <w:sz w:val="24"/>
          <w:szCs w:val="24"/>
        </w:rPr>
        <w:t xml:space="preserve"> se va desfasura in urmatoarele etape:</w:t>
      </w:r>
    </w:p>
    <w:p w:rsidR="002B2DDD" w:rsidRPr="00677B46" w:rsidRDefault="002B2DDD" w:rsidP="002443E5">
      <w:pPr>
        <w:widowControl/>
        <w:numPr>
          <w:ilvl w:val="0"/>
          <w:numId w:val="19"/>
        </w:numPr>
        <w:spacing w:before="120" w:after="120"/>
        <w:ind w:left="364" w:right="29"/>
        <w:jc w:val="both"/>
        <w:rPr>
          <w:rFonts w:ascii="Times New Roman" w:eastAsia="Calibri" w:hAnsi="Times New Roman" w:cs="Times New Roman"/>
          <w:b/>
          <w:szCs w:val="22"/>
          <w:lang w:eastAsia="en-US"/>
        </w:rPr>
      </w:pPr>
      <w:r w:rsidRPr="00677B46">
        <w:rPr>
          <w:rFonts w:ascii="Times New Roman" w:eastAsia="Calibri" w:hAnsi="Times New Roman" w:cs="Times New Roman"/>
          <w:b/>
          <w:szCs w:val="22"/>
          <w:lang w:eastAsia="en-US"/>
        </w:rPr>
        <w:t xml:space="preserve">Etapa </w:t>
      </w:r>
      <w:r w:rsidR="00D44665" w:rsidRPr="00677B46">
        <w:rPr>
          <w:rFonts w:ascii="Times New Roman" w:eastAsia="Calibri" w:hAnsi="Times New Roman" w:cs="Times New Roman"/>
          <w:b/>
          <w:szCs w:val="22"/>
          <w:lang w:eastAsia="en-US"/>
        </w:rPr>
        <w:t>de organizare de santier</w:t>
      </w:r>
    </w:p>
    <w:p w:rsidR="002B2DDD" w:rsidRPr="00677B46" w:rsidRDefault="002B2DDD" w:rsidP="002443E5">
      <w:pPr>
        <w:spacing w:before="120" w:after="120"/>
        <w:ind w:right="29"/>
        <w:jc w:val="both"/>
        <w:rPr>
          <w:rFonts w:ascii="Times New Roman" w:eastAsia="Calibri" w:hAnsi="Times New Roman" w:cs="Times New Roman"/>
          <w:szCs w:val="22"/>
          <w:lang w:eastAsia="en-US"/>
        </w:rPr>
      </w:pPr>
      <w:r w:rsidRPr="00677B46">
        <w:rPr>
          <w:rFonts w:ascii="Times New Roman" w:eastAsia="Calibri" w:hAnsi="Times New Roman" w:cs="Times New Roman"/>
          <w:szCs w:val="22"/>
          <w:lang w:eastAsia="en-US"/>
        </w:rPr>
        <w:t xml:space="preserve">Cuprinde evaluarea amplasamentului sub aspectul pozitionarii </w:t>
      </w:r>
      <w:r w:rsidR="002443E5" w:rsidRPr="00677B46">
        <w:rPr>
          <w:rFonts w:ascii="Times New Roman" w:eastAsia="Calibri" w:hAnsi="Times New Roman" w:cs="Times New Roman"/>
          <w:szCs w:val="22"/>
          <w:lang w:eastAsia="en-US"/>
        </w:rPr>
        <w:t>constructiilor, a acceselor auto si a platformelor de circulatie</w:t>
      </w:r>
      <w:r w:rsidRPr="00677B46">
        <w:rPr>
          <w:rFonts w:ascii="Times New Roman" w:eastAsia="Calibri" w:hAnsi="Times New Roman" w:cs="Times New Roman"/>
          <w:szCs w:val="22"/>
          <w:lang w:eastAsia="en-US"/>
        </w:rPr>
        <w:t>, stabilirea traseelor de evacuare, amplasarea baracamentelor (birou diriginte de santier, magazie, paza, closete ecologice, etc.)</w:t>
      </w:r>
      <w:r w:rsidR="002443E5" w:rsidRPr="00677B46">
        <w:rPr>
          <w:rFonts w:ascii="Times New Roman" w:eastAsia="Calibri" w:hAnsi="Times New Roman" w:cs="Times New Roman"/>
          <w:szCs w:val="22"/>
          <w:lang w:eastAsia="en-US"/>
        </w:rPr>
        <w:t>.</w:t>
      </w:r>
    </w:p>
    <w:p w:rsidR="00D44665" w:rsidRPr="00D44665" w:rsidRDefault="00D44665" w:rsidP="002B2DDD">
      <w:pPr>
        <w:spacing w:before="120" w:after="120"/>
        <w:ind w:right="29" w:firstLine="706"/>
        <w:jc w:val="both"/>
        <w:rPr>
          <w:rFonts w:ascii="Times New Roman" w:eastAsia="Calibri" w:hAnsi="Times New Roman" w:cs="Times New Roman"/>
          <w:color w:val="auto"/>
          <w:szCs w:val="22"/>
          <w:lang w:eastAsia="en-US"/>
        </w:rPr>
      </w:pPr>
    </w:p>
    <w:p w:rsidR="002B2DDD" w:rsidRPr="00D44665" w:rsidRDefault="002B2DDD" w:rsidP="002443E5">
      <w:pPr>
        <w:widowControl/>
        <w:numPr>
          <w:ilvl w:val="0"/>
          <w:numId w:val="19"/>
        </w:numPr>
        <w:spacing w:before="120" w:after="120"/>
        <w:ind w:left="364" w:right="29"/>
        <w:jc w:val="both"/>
        <w:rPr>
          <w:rFonts w:ascii="Times New Roman" w:eastAsia="Calibri" w:hAnsi="Times New Roman" w:cs="Times New Roman"/>
          <w:b/>
          <w:color w:val="auto"/>
          <w:szCs w:val="22"/>
          <w:lang w:eastAsia="en-US"/>
        </w:rPr>
      </w:pPr>
      <w:r w:rsidRPr="00D44665">
        <w:rPr>
          <w:rFonts w:ascii="Times New Roman" w:eastAsia="Calibri" w:hAnsi="Times New Roman" w:cs="Times New Roman"/>
          <w:b/>
          <w:color w:val="auto"/>
          <w:szCs w:val="22"/>
          <w:lang w:eastAsia="en-US"/>
        </w:rPr>
        <w:t xml:space="preserve">Etapa de </w:t>
      </w:r>
      <w:r w:rsidR="00D44665">
        <w:rPr>
          <w:rFonts w:ascii="Times New Roman" w:eastAsia="Calibri" w:hAnsi="Times New Roman" w:cs="Times New Roman"/>
          <w:b/>
          <w:color w:val="auto"/>
          <w:szCs w:val="22"/>
          <w:lang w:eastAsia="en-US"/>
        </w:rPr>
        <w:t>construire</w:t>
      </w:r>
    </w:p>
    <w:p w:rsidR="002B2DDD" w:rsidRPr="00677B46" w:rsidRDefault="002B2DDD" w:rsidP="00202649">
      <w:pPr>
        <w:pStyle w:val="Frspaiere"/>
        <w:spacing w:before="120"/>
        <w:jc w:val="both"/>
        <w:rPr>
          <w:rFonts w:ascii="Times New Roman" w:hAnsi="Times New Roman"/>
          <w:noProof/>
          <w:color w:val="000000"/>
          <w:sz w:val="24"/>
          <w:szCs w:val="24"/>
        </w:rPr>
      </w:pPr>
      <w:r w:rsidRPr="00677B46">
        <w:rPr>
          <w:rFonts w:ascii="Times New Roman" w:hAnsi="Times New Roman"/>
          <w:noProof/>
          <w:color w:val="000000"/>
          <w:sz w:val="24"/>
          <w:szCs w:val="24"/>
        </w:rPr>
        <w:t xml:space="preserve">Aceasta se refera la perioada de timp aferenta </w:t>
      </w:r>
      <w:r w:rsidR="002443E5" w:rsidRPr="00677B46">
        <w:rPr>
          <w:rFonts w:ascii="Times New Roman" w:hAnsi="Times New Roman"/>
          <w:noProof/>
          <w:color w:val="000000"/>
          <w:sz w:val="24"/>
          <w:szCs w:val="24"/>
        </w:rPr>
        <w:t>construirii</w:t>
      </w:r>
      <w:r w:rsidRPr="00677B46">
        <w:rPr>
          <w:rFonts w:ascii="Times New Roman" w:hAnsi="Times New Roman"/>
          <w:noProof/>
          <w:color w:val="000000"/>
          <w:sz w:val="24"/>
          <w:szCs w:val="24"/>
        </w:rPr>
        <w:t xml:space="preserve"> propriu-zise si include totalitatea operatiunilor de natura sa transforme actuala reprezentare a amplasamentului continand constructii supraterane si amenajari in aer liber.</w:t>
      </w:r>
    </w:p>
    <w:p w:rsidR="00677B46" w:rsidRPr="00677B46" w:rsidRDefault="00677B46" w:rsidP="00677B46">
      <w:pPr>
        <w:pStyle w:val="Frspaiere"/>
        <w:spacing w:before="120"/>
        <w:jc w:val="both"/>
        <w:rPr>
          <w:rFonts w:ascii="Times New Roman" w:hAnsi="Times New Roman"/>
          <w:noProof/>
          <w:color w:val="000000"/>
          <w:sz w:val="24"/>
          <w:szCs w:val="24"/>
        </w:rPr>
      </w:pPr>
      <w:r w:rsidRPr="00677B46">
        <w:rPr>
          <w:rFonts w:ascii="Times New Roman" w:hAnsi="Times New Roman"/>
          <w:noProof/>
          <w:color w:val="000000"/>
          <w:sz w:val="24"/>
          <w:szCs w:val="24"/>
        </w:rPr>
        <w:t>Inceperea lucrarilor nu este admisa decat dupa luarea tututror masurilor de siguranta si verificarea acestora de catre factorii de conducere ai societatii ce executat aceste lucrari.</w:t>
      </w:r>
    </w:p>
    <w:p w:rsidR="00677B46" w:rsidRPr="00677B46" w:rsidRDefault="00677B46" w:rsidP="00677B46">
      <w:pPr>
        <w:pStyle w:val="Frspaiere"/>
        <w:spacing w:before="120"/>
        <w:jc w:val="both"/>
        <w:rPr>
          <w:rFonts w:ascii="Times New Roman" w:hAnsi="Times New Roman"/>
          <w:noProof/>
          <w:color w:val="000000"/>
          <w:sz w:val="24"/>
          <w:szCs w:val="24"/>
        </w:rPr>
      </w:pPr>
      <w:r w:rsidRPr="00677B46">
        <w:rPr>
          <w:rFonts w:ascii="Times New Roman" w:hAnsi="Times New Roman"/>
          <w:noProof/>
          <w:color w:val="000000"/>
          <w:sz w:val="24"/>
          <w:szCs w:val="24"/>
        </w:rPr>
        <w:t>In timpul lucrarilor de construire vor fi respectate normele de securitate si sanatate in munca (SSM) in vigoare.</w:t>
      </w:r>
    </w:p>
    <w:p w:rsidR="00677B46" w:rsidRPr="00677B46" w:rsidRDefault="00677B46" w:rsidP="00677B46">
      <w:pPr>
        <w:pStyle w:val="Frspaiere"/>
        <w:spacing w:before="120"/>
        <w:jc w:val="both"/>
        <w:rPr>
          <w:rFonts w:ascii="Times New Roman" w:hAnsi="Times New Roman"/>
          <w:noProof/>
          <w:color w:val="000000"/>
          <w:sz w:val="24"/>
          <w:szCs w:val="24"/>
        </w:rPr>
      </w:pPr>
      <w:r w:rsidRPr="00677B46">
        <w:rPr>
          <w:rFonts w:ascii="Times New Roman" w:hAnsi="Times New Roman"/>
          <w:noProof/>
          <w:color w:val="000000"/>
          <w:sz w:val="24"/>
          <w:szCs w:val="24"/>
        </w:rPr>
        <w:t>Firma care va executa lucrarile de construire va elabora graficul de desfasurare a lucrarilor, din care sa rezulte ordinea construirii cladirilor, succesiunea operatiilor de construire, respectand masurile de sanatate si securitate in munca specifice acestor tipuri de lucrari.</w:t>
      </w:r>
    </w:p>
    <w:p w:rsidR="00677B46" w:rsidRPr="00677B46" w:rsidRDefault="00677B46" w:rsidP="00677B46">
      <w:pPr>
        <w:pStyle w:val="Frspaiere"/>
        <w:spacing w:before="120"/>
        <w:jc w:val="both"/>
        <w:rPr>
          <w:rFonts w:ascii="Times New Roman" w:hAnsi="Times New Roman"/>
          <w:noProof/>
          <w:color w:val="000000"/>
          <w:sz w:val="24"/>
          <w:szCs w:val="24"/>
        </w:rPr>
      </w:pPr>
      <w:r w:rsidRPr="00677B46">
        <w:rPr>
          <w:rFonts w:ascii="Times New Roman" w:hAnsi="Times New Roman"/>
          <w:noProof/>
          <w:color w:val="000000"/>
          <w:sz w:val="24"/>
          <w:szCs w:val="24"/>
        </w:rPr>
        <w:t>Pentru organizarea de santier va fi delimitat spatiul pentru depozitarea temporara a materialelor de constructie.</w:t>
      </w:r>
    </w:p>
    <w:p w:rsidR="00B90A64" w:rsidRPr="00D44665" w:rsidRDefault="00B90A64" w:rsidP="002B2DDD">
      <w:pPr>
        <w:spacing w:before="120" w:after="120"/>
        <w:ind w:right="29" w:firstLine="708"/>
        <w:jc w:val="both"/>
        <w:rPr>
          <w:rFonts w:ascii="Times New Roman" w:eastAsia="Calibri" w:hAnsi="Times New Roman" w:cs="Times New Roman"/>
          <w:color w:val="auto"/>
          <w:szCs w:val="22"/>
          <w:lang w:eastAsia="en-US"/>
        </w:rPr>
      </w:pPr>
    </w:p>
    <w:p w:rsidR="00B90A64" w:rsidRPr="002443E5" w:rsidRDefault="00B90A64" w:rsidP="002443E5">
      <w:pPr>
        <w:widowControl/>
        <w:numPr>
          <w:ilvl w:val="0"/>
          <w:numId w:val="19"/>
        </w:numPr>
        <w:spacing w:before="120" w:after="120"/>
        <w:ind w:left="364" w:right="29"/>
        <w:jc w:val="both"/>
        <w:rPr>
          <w:rFonts w:ascii="Times New Roman" w:eastAsia="Calibri" w:hAnsi="Times New Roman" w:cs="Times New Roman"/>
          <w:b/>
          <w:color w:val="auto"/>
          <w:szCs w:val="22"/>
          <w:lang w:eastAsia="en-US"/>
        </w:rPr>
      </w:pPr>
      <w:r w:rsidRPr="002443E5">
        <w:rPr>
          <w:rFonts w:ascii="Times New Roman" w:eastAsia="Calibri" w:hAnsi="Times New Roman" w:cs="Times New Roman"/>
          <w:b/>
          <w:color w:val="auto"/>
          <w:szCs w:val="22"/>
          <w:lang w:eastAsia="en-US"/>
        </w:rPr>
        <w:t>Etapa de inchidere</w:t>
      </w:r>
    </w:p>
    <w:p w:rsidR="00B90A64" w:rsidRPr="00202649" w:rsidRDefault="00B90A64" w:rsidP="00202649">
      <w:pPr>
        <w:pStyle w:val="Frspaiere"/>
        <w:spacing w:before="120"/>
        <w:jc w:val="both"/>
        <w:rPr>
          <w:rFonts w:ascii="Times New Roman" w:hAnsi="Times New Roman"/>
          <w:noProof/>
          <w:sz w:val="24"/>
          <w:szCs w:val="24"/>
        </w:rPr>
      </w:pPr>
      <w:r w:rsidRPr="00202649">
        <w:rPr>
          <w:rFonts w:ascii="Times New Roman" w:hAnsi="Times New Roman"/>
          <w:noProof/>
          <w:sz w:val="24"/>
          <w:szCs w:val="24"/>
        </w:rPr>
        <w:t xml:space="preserve">Aceasta etapa se refera la finalizarea lucrarilor de </w:t>
      </w:r>
      <w:r w:rsidR="00202649" w:rsidRPr="00202649">
        <w:rPr>
          <w:rFonts w:ascii="Times New Roman" w:hAnsi="Times New Roman"/>
          <w:noProof/>
          <w:sz w:val="24"/>
          <w:szCs w:val="24"/>
        </w:rPr>
        <w:t>construire si pregatirea terenului:</w:t>
      </w:r>
    </w:p>
    <w:p w:rsidR="00B90A64" w:rsidRPr="00202649" w:rsidRDefault="00B90A64" w:rsidP="00202649">
      <w:pPr>
        <w:widowControl/>
        <w:numPr>
          <w:ilvl w:val="0"/>
          <w:numId w:val="18"/>
        </w:numPr>
        <w:spacing w:before="60"/>
        <w:ind w:left="714" w:right="28" w:hanging="357"/>
        <w:jc w:val="both"/>
        <w:rPr>
          <w:rFonts w:ascii="Times New Roman" w:eastAsia="Calibri" w:hAnsi="Times New Roman" w:cs="Times New Roman"/>
          <w:color w:val="auto"/>
          <w:szCs w:val="22"/>
          <w:lang w:eastAsia="en-US"/>
        </w:rPr>
      </w:pPr>
      <w:r w:rsidRPr="00202649">
        <w:rPr>
          <w:rFonts w:ascii="Times New Roman" w:eastAsia="Calibri" w:hAnsi="Times New Roman" w:cs="Times New Roman"/>
          <w:color w:val="auto"/>
          <w:szCs w:val="22"/>
          <w:lang w:eastAsia="en-US"/>
        </w:rPr>
        <w:t xml:space="preserve">retragerea utilajelor </w:t>
      </w:r>
      <w:r w:rsidR="00677B46">
        <w:rPr>
          <w:rFonts w:ascii="Times New Roman" w:eastAsia="Calibri" w:hAnsi="Times New Roman" w:cs="Times New Roman"/>
          <w:color w:val="auto"/>
          <w:szCs w:val="22"/>
          <w:lang w:eastAsia="en-US"/>
        </w:rPr>
        <w:t>folosite la constructie</w:t>
      </w:r>
    </w:p>
    <w:p w:rsidR="00B90A64" w:rsidRPr="00202649" w:rsidRDefault="00B90A64" w:rsidP="00202649">
      <w:pPr>
        <w:widowControl/>
        <w:numPr>
          <w:ilvl w:val="0"/>
          <w:numId w:val="18"/>
        </w:numPr>
        <w:spacing w:before="60"/>
        <w:ind w:left="714" w:right="28" w:hanging="357"/>
        <w:jc w:val="both"/>
        <w:rPr>
          <w:rFonts w:ascii="Times New Roman" w:eastAsia="Calibri" w:hAnsi="Times New Roman" w:cs="Times New Roman"/>
          <w:color w:val="auto"/>
          <w:szCs w:val="22"/>
          <w:lang w:eastAsia="en-US"/>
        </w:rPr>
      </w:pPr>
      <w:r w:rsidRPr="00202649">
        <w:rPr>
          <w:rFonts w:ascii="Times New Roman" w:eastAsia="Calibri" w:hAnsi="Times New Roman" w:cs="Times New Roman"/>
          <w:color w:val="auto"/>
          <w:szCs w:val="22"/>
          <w:lang w:eastAsia="en-US"/>
        </w:rPr>
        <w:t xml:space="preserve">verificarea conformitatii lucrarilor realizate cu </w:t>
      </w:r>
      <w:r w:rsidR="00202649">
        <w:rPr>
          <w:rFonts w:ascii="Times New Roman" w:eastAsia="Calibri" w:hAnsi="Times New Roman" w:cs="Times New Roman"/>
          <w:color w:val="auto"/>
          <w:szCs w:val="22"/>
          <w:lang w:eastAsia="en-US"/>
        </w:rPr>
        <w:t>prevederile proiectului</w:t>
      </w:r>
    </w:p>
    <w:p w:rsidR="00B90A64" w:rsidRPr="00202649" w:rsidRDefault="00B90A64" w:rsidP="00202649">
      <w:pPr>
        <w:widowControl/>
        <w:numPr>
          <w:ilvl w:val="0"/>
          <w:numId w:val="18"/>
        </w:numPr>
        <w:spacing w:before="60"/>
        <w:ind w:left="714" w:right="28" w:hanging="357"/>
        <w:jc w:val="both"/>
        <w:rPr>
          <w:rFonts w:ascii="Times New Roman" w:eastAsia="Calibri" w:hAnsi="Times New Roman" w:cs="Times New Roman"/>
          <w:color w:val="auto"/>
          <w:szCs w:val="22"/>
          <w:lang w:eastAsia="en-US"/>
        </w:rPr>
      </w:pPr>
      <w:r w:rsidRPr="00202649">
        <w:rPr>
          <w:rFonts w:ascii="Times New Roman" w:eastAsia="Calibri" w:hAnsi="Times New Roman" w:cs="Times New Roman"/>
          <w:color w:val="auto"/>
          <w:szCs w:val="22"/>
          <w:lang w:eastAsia="en-US"/>
        </w:rPr>
        <w:t xml:space="preserve">predarea catre beneficiar a </w:t>
      </w:r>
      <w:r w:rsidR="00677B46">
        <w:rPr>
          <w:rFonts w:ascii="Times New Roman" w:eastAsia="Calibri" w:hAnsi="Times New Roman" w:cs="Times New Roman"/>
          <w:color w:val="auto"/>
          <w:szCs w:val="22"/>
          <w:lang w:eastAsia="en-US"/>
        </w:rPr>
        <w:t>obiectivului</w:t>
      </w:r>
      <w:r w:rsidRPr="00202649">
        <w:rPr>
          <w:rFonts w:ascii="Times New Roman" w:eastAsia="Calibri" w:hAnsi="Times New Roman" w:cs="Times New Roman"/>
          <w:color w:val="auto"/>
          <w:szCs w:val="22"/>
          <w:lang w:eastAsia="en-US"/>
        </w:rPr>
        <w:t xml:space="preserve"> in vederea </w:t>
      </w:r>
      <w:r w:rsidR="00677B46">
        <w:rPr>
          <w:rFonts w:ascii="Times New Roman" w:eastAsia="Calibri" w:hAnsi="Times New Roman" w:cs="Times New Roman"/>
          <w:color w:val="auto"/>
          <w:szCs w:val="22"/>
          <w:lang w:eastAsia="en-US"/>
        </w:rPr>
        <w:t>desfasurarii</w:t>
      </w:r>
      <w:r w:rsidR="00202649">
        <w:rPr>
          <w:rFonts w:ascii="Times New Roman" w:eastAsia="Calibri" w:hAnsi="Times New Roman" w:cs="Times New Roman"/>
          <w:color w:val="auto"/>
          <w:szCs w:val="22"/>
          <w:lang w:eastAsia="en-US"/>
        </w:rPr>
        <w:t xml:space="preserve"> activita</w:t>
      </w:r>
      <w:r w:rsidR="00677B46">
        <w:rPr>
          <w:rFonts w:ascii="Times New Roman" w:eastAsia="Calibri" w:hAnsi="Times New Roman" w:cs="Times New Roman"/>
          <w:color w:val="auto"/>
          <w:szCs w:val="22"/>
          <w:lang w:eastAsia="en-US"/>
        </w:rPr>
        <w:t>tii</w:t>
      </w:r>
      <w:r w:rsidR="00202649">
        <w:rPr>
          <w:rFonts w:ascii="Times New Roman" w:eastAsia="Calibri" w:hAnsi="Times New Roman" w:cs="Times New Roman"/>
          <w:color w:val="auto"/>
          <w:szCs w:val="22"/>
          <w:lang w:eastAsia="en-US"/>
        </w:rPr>
        <w:t xml:space="preserve"> </w:t>
      </w:r>
      <w:r w:rsidR="00677B46">
        <w:rPr>
          <w:rFonts w:ascii="Times New Roman" w:eastAsia="Calibri" w:hAnsi="Times New Roman" w:cs="Times New Roman"/>
          <w:color w:val="auto"/>
          <w:szCs w:val="22"/>
          <w:lang w:eastAsia="en-US"/>
        </w:rPr>
        <w:t>propuse</w:t>
      </w:r>
    </w:p>
    <w:p w:rsidR="00B90A64" w:rsidRPr="00202649" w:rsidRDefault="00B90A64" w:rsidP="00202649">
      <w:pPr>
        <w:pStyle w:val="Frspaiere"/>
        <w:spacing w:before="120"/>
        <w:jc w:val="both"/>
        <w:rPr>
          <w:rFonts w:ascii="Times New Roman" w:hAnsi="Times New Roman"/>
          <w:noProof/>
          <w:sz w:val="24"/>
          <w:szCs w:val="24"/>
        </w:rPr>
      </w:pPr>
      <w:r w:rsidRPr="00202649">
        <w:rPr>
          <w:rFonts w:ascii="Times New Roman" w:hAnsi="Times New Roman"/>
          <w:noProof/>
          <w:sz w:val="24"/>
          <w:szCs w:val="24"/>
        </w:rPr>
        <w:t xml:space="preserve">Masuri ce trebuie luate si intructiunile de lucru in vederea </w:t>
      </w:r>
      <w:r w:rsidR="00202649">
        <w:rPr>
          <w:rFonts w:ascii="Times New Roman" w:hAnsi="Times New Roman"/>
          <w:noProof/>
          <w:sz w:val="24"/>
          <w:szCs w:val="24"/>
        </w:rPr>
        <w:t>realizarii constructiilor</w:t>
      </w:r>
      <w:r w:rsidRPr="00202649">
        <w:rPr>
          <w:rFonts w:ascii="Times New Roman" w:hAnsi="Times New Roman"/>
          <w:noProof/>
          <w:sz w:val="24"/>
          <w:szCs w:val="24"/>
        </w:rPr>
        <w:t>:</w:t>
      </w:r>
    </w:p>
    <w:p w:rsidR="00B90A64" w:rsidRPr="00202649" w:rsidRDefault="00B90A64" w:rsidP="00202649">
      <w:pPr>
        <w:widowControl/>
        <w:numPr>
          <w:ilvl w:val="0"/>
          <w:numId w:val="18"/>
        </w:numPr>
        <w:spacing w:before="60"/>
        <w:ind w:left="714" w:right="28" w:hanging="357"/>
        <w:jc w:val="both"/>
        <w:rPr>
          <w:rFonts w:ascii="Times New Roman" w:eastAsia="Calibri" w:hAnsi="Times New Roman" w:cs="Times New Roman"/>
          <w:color w:val="auto"/>
          <w:szCs w:val="22"/>
          <w:lang w:eastAsia="en-US"/>
        </w:rPr>
      </w:pPr>
      <w:r w:rsidRPr="00202649">
        <w:rPr>
          <w:rFonts w:ascii="Times New Roman" w:eastAsia="Calibri" w:hAnsi="Times New Roman" w:cs="Times New Roman"/>
          <w:color w:val="auto"/>
          <w:szCs w:val="22"/>
          <w:lang w:eastAsia="en-US"/>
        </w:rPr>
        <w:t>zon</w:t>
      </w:r>
      <w:r w:rsidR="00202649">
        <w:rPr>
          <w:rFonts w:ascii="Times New Roman" w:eastAsia="Calibri" w:hAnsi="Times New Roman" w:cs="Times New Roman"/>
          <w:color w:val="auto"/>
          <w:szCs w:val="22"/>
          <w:lang w:eastAsia="en-US"/>
        </w:rPr>
        <w:t>ele</w:t>
      </w:r>
      <w:r w:rsidRPr="00202649">
        <w:rPr>
          <w:rFonts w:ascii="Times New Roman" w:eastAsia="Calibri" w:hAnsi="Times New Roman" w:cs="Times New Roman"/>
          <w:color w:val="auto"/>
          <w:szCs w:val="22"/>
          <w:lang w:eastAsia="en-US"/>
        </w:rPr>
        <w:t xml:space="preserve"> de lucru v</w:t>
      </w:r>
      <w:r w:rsidR="00202649">
        <w:rPr>
          <w:rFonts w:ascii="Times New Roman" w:eastAsia="Calibri" w:hAnsi="Times New Roman" w:cs="Times New Roman"/>
          <w:color w:val="auto"/>
          <w:szCs w:val="22"/>
          <w:lang w:eastAsia="en-US"/>
        </w:rPr>
        <w:t>or fi delimitate</w:t>
      </w:r>
    </w:p>
    <w:p w:rsidR="00B90A64" w:rsidRPr="00202649" w:rsidRDefault="00B90A64" w:rsidP="00202649">
      <w:pPr>
        <w:widowControl/>
        <w:numPr>
          <w:ilvl w:val="0"/>
          <w:numId w:val="18"/>
        </w:numPr>
        <w:spacing w:before="60"/>
        <w:ind w:left="714" w:right="28" w:hanging="357"/>
        <w:jc w:val="both"/>
        <w:rPr>
          <w:rFonts w:ascii="Times New Roman" w:eastAsia="Calibri" w:hAnsi="Times New Roman" w:cs="Times New Roman"/>
          <w:color w:val="auto"/>
          <w:szCs w:val="22"/>
          <w:lang w:eastAsia="en-US"/>
        </w:rPr>
      </w:pPr>
      <w:r w:rsidRPr="00202649">
        <w:rPr>
          <w:rFonts w:ascii="Times New Roman" w:eastAsia="Calibri" w:hAnsi="Times New Roman" w:cs="Times New Roman"/>
          <w:color w:val="auto"/>
          <w:szCs w:val="22"/>
          <w:lang w:eastAsia="en-US"/>
        </w:rPr>
        <w:t xml:space="preserve">personalul executant </w:t>
      </w:r>
      <w:r w:rsidR="00202649">
        <w:rPr>
          <w:rFonts w:ascii="Times New Roman" w:eastAsia="Calibri" w:hAnsi="Times New Roman" w:cs="Times New Roman"/>
          <w:color w:val="auto"/>
          <w:szCs w:val="22"/>
          <w:lang w:eastAsia="en-US"/>
        </w:rPr>
        <w:t xml:space="preserve">va fi instruit </w:t>
      </w:r>
      <w:r w:rsidRPr="00202649">
        <w:rPr>
          <w:rFonts w:ascii="Times New Roman" w:eastAsia="Calibri" w:hAnsi="Times New Roman" w:cs="Times New Roman"/>
          <w:color w:val="auto"/>
          <w:szCs w:val="22"/>
          <w:lang w:eastAsia="en-US"/>
        </w:rPr>
        <w:t>asupra pericolului si a masurilor de prevenire si stingere a incendiilor</w:t>
      </w:r>
      <w:r w:rsidR="00202649">
        <w:rPr>
          <w:rFonts w:ascii="Times New Roman" w:eastAsia="Calibri" w:hAnsi="Times New Roman" w:cs="Times New Roman"/>
          <w:color w:val="auto"/>
          <w:szCs w:val="22"/>
          <w:lang w:eastAsia="en-US"/>
        </w:rPr>
        <w:t>,</w:t>
      </w:r>
      <w:r w:rsidRPr="00202649">
        <w:rPr>
          <w:rFonts w:ascii="Times New Roman" w:eastAsia="Calibri" w:hAnsi="Times New Roman" w:cs="Times New Roman"/>
          <w:color w:val="auto"/>
          <w:szCs w:val="22"/>
          <w:lang w:eastAsia="en-US"/>
        </w:rPr>
        <w:t xml:space="preserve"> </w:t>
      </w:r>
      <w:r w:rsidR="00202649">
        <w:rPr>
          <w:rFonts w:ascii="Times New Roman" w:eastAsia="Calibri" w:hAnsi="Times New Roman" w:cs="Times New Roman"/>
          <w:color w:val="auto"/>
          <w:szCs w:val="22"/>
          <w:lang w:eastAsia="en-US"/>
        </w:rPr>
        <w:t>precum</w:t>
      </w:r>
      <w:r w:rsidRPr="00202649">
        <w:rPr>
          <w:rFonts w:ascii="Times New Roman" w:eastAsia="Calibri" w:hAnsi="Times New Roman" w:cs="Times New Roman"/>
          <w:color w:val="auto"/>
          <w:szCs w:val="22"/>
          <w:lang w:eastAsia="en-US"/>
        </w:rPr>
        <w:t xml:space="preserve"> si a masurilor de prot</w:t>
      </w:r>
      <w:r w:rsidR="00202649">
        <w:rPr>
          <w:rFonts w:ascii="Times New Roman" w:eastAsia="Calibri" w:hAnsi="Times New Roman" w:cs="Times New Roman"/>
          <w:color w:val="auto"/>
          <w:szCs w:val="22"/>
          <w:lang w:eastAsia="en-US"/>
        </w:rPr>
        <w:t>ectia muncii</w:t>
      </w:r>
    </w:p>
    <w:p w:rsidR="00B90A64" w:rsidRPr="00202649" w:rsidRDefault="00202649" w:rsidP="00202649">
      <w:pPr>
        <w:widowControl/>
        <w:numPr>
          <w:ilvl w:val="0"/>
          <w:numId w:val="18"/>
        </w:numPr>
        <w:spacing w:before="60"/>
        <w:ind w:left="714" w:right="28" w:hanging="357"/>
        <w:jc w:val="both"/>
        <w:rPr>
          <w:rFonts w:ascii="Times New Roman" w:eastAsia="Calibri" w:hAnsi="Times New Roman" w:cs="Times New Roman"/>
          <w:color w:val="auto"/>
          <w:szCs w:val="22"/>
          <w:lang w:eastAsia="en-US"/>
        </w:rPr>
      </w:pPr>
      <w:r>
        <w:rPr>
          <w:rFonts w:ascii="Times New Roman" w:eastAsia="Calibri" w:hAnsi="Times New Roman" w:cs="Times New Roman"/>
          <w:color w:val="auto"/>
          <w:szCs w:val="22"/>
          <w:lang w:eastAsia="en-US"/>
        </w:rPr>
        <w:t>la intreruperea lucra</w:t>
      </w:r>
      <w:r w:rsidR="00BE1711">
        <w:rPr>
          <w:rFonts w:ascii="Times New Roman" w:eastAsia="Calibri" w:hAnsi="Times New Roman" w:cs="Times New Roman"/>
          <w:color w:val="auto"/>
          <w:szCs w:val="22"/>
          <w:lang w:eastAsia="en-US"/>
        </w:rPr>
        <w:t>ri</w:t>
      </w:r>
      <w:r>
        <w:rPr>
          <w:rFonts w:ascii="Times New Roman" w:eastAsia="Calibri" w:hAnsi="Times New Roman" w:cs="Times New Roman"/>
          <w:color w:val="auto"/>
          <w:szCs w:val="22"/>
          <w:lang w:eastAsia="en-US"/>
        </w:rPr>
        <w:t xml:space="preserve">lor </w:t>
      </w:r>
      <w:r w:rsidR="00BE1711">
        <w:rPr>
          <w:rFonts w:ascii="Times New Roman" w:eastAsia="Calibri" w:hAnsi="Times New Roman" w:cs="Times New Roman"/>
          <w:color w:val="auto"/>
          <w:szCs w:val="22"/>
          <w:lang w:eastAsia="en-US"/>
        </w:rPr>
        <w:t xml:space="preserve">se </w:t>
      </w:r>
      <w:r w:rsidR="00B90A64" w:rsidRPr="00202649">
        <w:rPr>
          <w:rFonts w:ascii="Times New Roman" w:eastAsia="Calibri" w:hAnsi="Times New Roman" w:cs="Times New Roman"/>
          <w:color w:val="auto"/>
          <w:szCs w:val="22"/>
          <w:lang w:eastAsia="en-US"/>
        </w:rPr>
        <w:t>vor scoate de sub tensiune eventualii consumatori d</w:t>
      </w:r>
      <w:r w:rsidR="00BE1711">
        <w:rPr>
          <w:rFonts w:ascii="Times New Roman" w:eastAsia="Calibri" w:hAnsi="Times New Roman" w:cs="Times New Roman"/>
          <w:color w:val="auto"/>
          <w:szCs w:val="22"/>
          <w:lang w:eastAsia="en-US"/>
        </w:rPr>
        <w:t>e energie electrica din incinta</w:t>
      </w:r>
    </w:p>
    <w:p w:rsidR="00B90A64" w:rsidRPr="00677B46" w:rsidRDefault="00B90A64" w:rsidP="004C2E4F">
      <w:pPr>
        <w:pStyle w:val="Frspaiere"/>
        <w:spacing w:before="120"/>
        <w:jc w:val="both"/>
        <w:rPr>
          <w:rFonts w:ascii="Times New Roman" w:hAnsi="Times New Roman"/>
          <w:noProof/>
          <w:color w:val="000000"/>
          <w:sz w:val="24"/>
          <w:szCs w:val="24"/>
        </w:rPr>
      </w:pPr>
    </w:p>
    <w:p w:rsidR="00B90A64" w:rsidRPr="00677B46" w:rsidRDefault="00B90A64" w:rsidP="004C2E4F">
      <w:pPr>
        <w:pStyle w:val="Frspaiere"/>
        <w:spacing w:before="120"/>
        <w:jc w:val="both"/>
        <w:rPr>
          <w:rFonts w:ascii="Times New Roman" w:hAnsi="Times New Roman"/>
          <w:b/>
          <w:noProof/>
          <w:color w:val="000000"/>
          <w:sz w:val="24"/>
          <w:szCs w:val="24"/>
        </w:rPr>
      </w:pPr>
      <w:r w:rsidRPr="00677B46">
        <w:rPr>
          <w:rFonts w:ascii="Times New Roman" w:hAnsi="Times New Roman"/>
          <w:b/>
          <w:noProof/>
          <w:color w:val="000000"/>
          <w:sz w:val="24"/>
          <w:szCs w:val="24"/>
        </w:rPr>
        <w:t>III.2. Localizarea proiectului:</w:t>
      </w:r>
    </w:p>
    <w:p w:rsidR="00B90A64" w:rsidRPr="00677B46" w:rsidRDefault="00B90A64" w:rsidP="004C2E4F">
      <w:pPr>
        <w:pStyle w:val="Frspaiere"/>
        <w:spacing w:before="120"/>
        <w:jc w:val="both"/>
        <w:rPr>
          <w:rFonts w:ascii="Times New Roman" w:hAnsi="Times New Roman"/>
          <w:noProof/>
          <w:color w:val="000000"/>
          <w:sz w:val="24"/>
          <w:szCs w:val="24"/>
        </w:rPr>
      </w:pPr>
      <w:r w:rsidRPr="00677B46">
        <w:rPr>
          <w:rFonts w:ascii="Times New Roman" w:hAnsi="Times New Roman"/>
          <w:noProof/>
          <w:color w:val="000000"/>
          <w:sz w:val="24"/>
          <w:szCs w:val="24"/>
        </w:rPr>
        <w:t>Distanta de granite - nu este cazul, localizarea proiectului este prezentata in planul de incadrare in localitate, planul de incadrare in zona si planul de situatie anexat prezentei documentatii.</w:t>
      </w:r>
    </w:p>
    <w:p w:rsidR="00677AF6" w:rsidRPr="00677B46" w:rsidRDefault="00677AF6" w:rsidP="004C2E4F">
      <w:pPr>
        <w:pStyle w:val="Frspaiere"/>
        <w:spacing w:before="120"/>
        <w:jc w:val="both"/>
        <w:rPr>
          <w:rFonts w:ascii="Times New Roman" w:hAnsi="Times New Roman"/>
          <w:noProof/>
          <w:color w:val="000000"/>
          <w:sz w:val="24"/>
          <w:szCs w:val="24"/>
        </w:rPr>
      </w:pPr>
    </w:p>
    <w:p w:rsidR="00D905A2" w:rsidRPr="00D44665" w:rsidRDefault="00D905A2" w:rsidP="004C2E4F">
      <w:pPr>
        <w:pStyle w:val="Frspaiere"/>
        <w:spacing w:before="120"/>
        <w:jc w:val="both"/>
        <w:rPr>
          <w:rFonts w:ascii="Times New Roman" w:hAnsi="Times New Roman"/>
          <w:b/>
          <w:noProof/>
          <w:sz w:val="24"/>
          <w:szCs w:val="24"/>
        </w:rPr>
      </w:pPr>
      <w:r w:rsidRPr="00D44665">
        <w:rPr>
          <w:rFonts w:ascii="Times New Roman" w:hAnsi="Times New Roman"/>
          <w:b/>
          <w:noProof/>
          <w:sz w:val="24"/>
          <w:szCs w:val="24"/>
        </w:rPr>
        <w:t>III.3. Caracteristicele impactului potential in masura in care aceste informatii sunt disponibile.</w:t>
      </w:r>
    </w:p>
    <w:p w:rsidR="00677B46" w:rsidRPr="00677B46" w:rsidRDefault="00D905A2" w:rsidP="00677B46">
      <w:pPr>
        <w:pStyle w:val="Frspaiere"/>
        <w:spacing w:before="120"/>
        <w:jc w:val="both"/>
        <w:rPr>
          <w:rFonts w:ascii="Times New Roman" w:hAnsi="Times New Roman"/>
          <w:noProof/>
          <w:color w:val="000000"/>
          <w:sz w:val="24"/>
          <w:szCs w:val="24"/>
        </w:rPr>
      </w:pPr>
      <w:r w:rsidRPr="00677B46">
        <w:rPr>
          <w:rFonts w:ascii="Times New Roman" w:hAnsi="Times New Roman"/>
          <w:noProof/>
          <w:color w:val="000000"/>
          <w:sz w:val="24"/>
          <w:szCs w:val="24"/>
        </w:rPr>
        <w:t xml:space="preserve">O scurta descriere a impactului potential, cu luarea in considerare a urmatorilor factori: - impactul asupra populatiei, sanatatii umane, faunei si florei, solului, folosintelor, bunurilor materiale, calitatii </w:t>
      </w:r>
      <w:r w:rsidRPr="00677B46">
        <w:rPr>
          <w:rFonts w:ascii="Times New Roman" w:hAnsi="Times New Roman"/>
          <w:noProof/>
          <w:color w:val="000000"/>
          <w:sz w:val="24"/>
          <w:szCs w:val="24"/>
        </w:rPr>
        <w:lastRenderedPageBreak/>
        <w:t>si regimului cantitativ al apei, calitatii aerului, climei, zgomotelor si vibratiilor, peisajului si mediului vizual, patrimoniului istoric si cultural asupra interactiunilor dintre aceste elemente.</w:t>
      </w:r>
    </w:p>
    <w:p w:rsidR="00677B46" w:rsidRPr="00677B46" w:rsidRDefault="00D905A2" w:rsidP="00677B46">
      <w:pPr>
        <w:pStyle w:val="Frspaiere"/>
        <w:spacing w:before="120"/>
        <w:jc w:val="both"/>
        <w:rPr>
          <w:rFonts w:ascii="Times New Roman" w:hAnsi="Times New Roman"/>
          <w:noProof/>
          <w:color w:val="000000"/>
          <w:sz w:val="24"/>
          <w:szCs w:val="24"/>
        </w:rPr>
      </w:pPr>
      <w:r w:rsidRPr="00677B46">
        <w:rPr>
          <w:rFonts w:ascii="Times New Roman" w:hAnsi="Times New Roman"/>
          <w:noProof/>
          <w:color w:val="000000"/>
          <w:sz w:val="24"/>
          <w:szCs w:val="24"/>
        </w:rPr>
        <w:t>Natura impactului (adica impactul direct, indirect, secundar, cumulativ, pe termen scurt, mediu si lung, permanent si temporar, pozitiv si negativ): Lucrarile de desfiintare constructii, instalatii precum si lucrarile de remediere nu presupun un impact major asupra populatiei, deoarece lucrarile se deruleaza pe o perioada scurta de timp.</w:t>
      </w:r>
    </w:p>
    <w:p w:rsidR="00677B46" w:rsidRPr="00677B46" w:rsidRDefault="00D905A2" w:rsidP="00677B46">
      <w:pPr>
        <w:pStyle w:val="Frspaiere"/>
        <w:spacing w:before="120"/>
        <w:jc w:val="both"/>
        <w:rPr>
          <w:rFonts w:ascii="Times New Roman" w:hAnsi="Times New Roman"/>
          <w:noProof/>
          <w:color w:val="000000"/>
          <w:sz w:val="24"/>
          <w:szCs w:val="24"/>
        </w:rPr>
      </w:pPr>
      <w:r w:rsidRPr="00677B46">
        <w:rPr>
          <w:rFonts w:ascii="Times New Roman" w:hAnsi="Times New Roman"/>
          <w:noProof/>
          <w:color w:val="000000"/>
          <w:sz w:val="24"/>
          <w:szCs w:val="24"/>
        </w:rPr>
        <w:t>Pentru limitarea la maximum a influentelor negative asupra ecosistemelor locale trebuie respectate cu strictete toate prevederile impuse de legislatia in vigoare.</w:t>
      </w:r>
      <w:r w:rsidR="00677B46" w:rsidRPr="00677B46">
        <w:rPr>
          <w:rFonts w:ascii="Times New Roman" w:hAnsi="Times New Roman"/>
          <w:noProof/>
          <w:color w:val="000000"/>
          <w:sz w:val="24"/>
          <w:szCs w:val="24"/>
        </w:rPr>
        <w:t xml:space="preserve"> </w:t>
      </w:r>
      <w:r w:rsidRPr="00677B46">
        <w:rPr>
          <w:rFonts w:ascii="Times New Roman" w:hAnsi="Times New Roman"/>
          <w:noProof/>
          <w:color w:val="000000"/>
          <w:sz w:val="24"/>
          <w:szCs w:val="24"/>
        </w:rPr>
        <w:t>Se va mentine vegetatia ierboasa existenta.</w:t>
      </w:r>
    </w:p>
    <w:p w:rsidR="00677B46" w:rsidRPr="00677B46" w:rsidRDefault="00D905A2" w:rsidP="00677B46">
      <w:pPr>
        <w:pStyle w:val="Frspaiere"/>
        <w:spacing w:before="120"/>
        <w:jc w:val="both"/>
        <w:rPr>
          <w:rFonts w:ascii="Times New Roman" w:hAnsi="Times New Roman"/>
          <w:noProof/>
          <w:color w:val="000000"/>
          <w:sz w:val="24"/>
          <w:szCs w:val="24"/>
        </w:rPr>
      </w:pPr>
      <w:r w:rsidRPr="00677B46">
        <w:rPr>
          <w:rFonts w:ascii="Times New Roman" w:hAnsi="Times New Roman"/>
          <w:noProof/>
          <w:color w:val="000000"/>
          <w:sz w:val="24"/>
          <w:szCs w:val="24"/>
        </w:rPr>
        <w:t>Proiectul va avea impact redus, numai în zona şi pe perioada în care se vor executa lucrările.</w:t>
      </w:r>
    </w:p>
    <w:p w:rsidR="00677B46" w:rsidRPr="00677B46" w:rsidRDefault="00D905A2" w:rsidP="00677B46">
      <w:pPr>
        <w:pStyle w:val="Frspaiere"/>
        <w:spacing w:before="120"/>
        <w:jc w:val="both"/>
        <w:rPr>
          <w:rFonts w:ascii="Times New Roman" w:hAnsi="Times New Roman"/>
          <w:noProof/>
          <w:color w:val="000000"/>
          <w:sz w:val="24"/>
          <w:szCs w:val="24"/>
        </w:rPr>
      </w:pPr>
      <w:r w:rsidRPr="00677B46">
        <w:rPr>
          <w:rFonts w:ascii="Times New Roman" w:hAnsi="Times New Roman"/>
          <w:noProof/>
          <w:color w:val="000000"/>
          <w:sz w:val="24"/>
          <w:szCs w:val="24"/>
        </w:rPr>
        <w:t xml:space="preserve">Pentru fiecare aspect de mediu sunt propuse măsuri de prevenire şi reducere a impactului atât pe perioda lucrărilor de </w:t>
      </w:r>
      <w:r w:rsidR="00601193">
        <w:rPr>
          <w:rFonts w:ascii="Times New Roman" w:hAnsi="Times New Roman"/>
          <w:noProof/>
          <w:color w:val="000000"/>
          <w:sz w:val="24"/>
          <w:szCs w:val="24"/>
        </w:rPr>
        <w:t>construire</w:t>
      </w:r>
      <w:r w:rsidRPr="00677B46">
        <w:rPr>
          <w:rFonts w:ascii="Times New Roman" w:hAnsi="Times New Roman"/>
          <w:noProof/>
          <w:color w:val="000000"/>
          <w:sz w:val="24"/>
          <w:szCs w:val="24"/>
        </w:rPr>
        <w:t>. Efecte negative asupra solului s-ar putea produce doar în caz de scurgeri accidentale, dar se vor lua măsuri de prevenire a poluării.</w:t>
      </w:r>
    </w:p>
    <w:p w:rsidR="00677B46" w:rsidRPr="00677B46" w:rsidRDefault="00D905A2" w:rsidP="00677B46">
      <w:pPr>
        <w:pStyle w:val="Frspaiere"/>
        <w:spacing w:before="120"/>
        <w:jc w:val="both"/>
        <w:rPr>
          <w:rFonts w:ascii="Times New Roman" w:hAnsi="Times New Roman"/>
          <w:noProof/>
          <w:color w:val="000000"/>
          <w:sz w:val="24"/>
          <w:szCs w:val="24"/>
        </w:rPr>
      </w:pPr>
      <w:r w:rsidRPr="00677B46">
        <w:rPr>
          <w:rFonts w:ascii="Times New Roman" w:hAnsi="Times New Roman"/>
          <w:noProof/>
          <w:color w:val="000000"/>
          <w:sz w:val="24"/>
          <w:szCs w:val="24"/>
        </w:rPr>
        <w:t xml:space="preserve">Funcţionarea utilajelor şi vehiculelor utilizate pentru activităţi de transport, </w:t>
      </w:r>
      <w:r w:rsidR="00601193">
        <w:rPr>
          <w:rFonts w:ascii="Times New Roman" w:hAnsi="Times New Roman"/>
          <w:noProof/>
          <w:color w:val="000000"/>
          <w:sz w:val="24"/>
          <w:szCs w:val="24"/>
        </w:rPr>
        <w:t>construire,</w:t>
      </w:r>
      <w:r w:rsidRPr="00677B46">
        <w:rPr>
          <w:rFonts w:ascii="Times New Roman" w:hAnsi="Times New Roman"/>
          <w:noProof/>
          <w:color w:val="000000"/>
          <w:sz w:val="24"/>
          <w:szCs w:val="24"/>
        </w:rPr>
        <w:t xml:space="preserve"> va genera o serie de poluanţi specifici arderii motorinei. Se vor lua măsuri de prevenire şi reducere a poluării aerului, măsuri ce vor fi respectate pe întreaga perioada de </w:t>
      </w:r>
      <w:r w:rsidR="00601193">
        <w:rPr>
          <w:rFonts w:ascii="Times New Roman" w:hAnsi="Times New Roman"/>
          <w:noProof/>
          <w:color w:val="000000"/>
          <w:sz w:val="24"/>
          <w:szCs w:val="24"/>
        </w:rPr>
        <w:t>construire</w:t>
      </w:r>
      <w:r w:rsidRPr="00677B46">
        <w:rPr>
          <w:rFonts w:ascii="Times New Roman" w:hAnsi="Times New Roman"/>
          <w:noProof/>
          <w:color w:val="000000"/>
          <w:sz w:val="24"/>
          <w:szCs w:val="24"/>
        </w:rPr>
        <w:t>.</w:t>
      </w:r>
    </w:p>
    <w:p w:rsidR="00677B46" w:rsidRPr="00677B46" w:rsidRDefault="00D905A2" w:rsidP="00677B46">
      <w:pPr>
        <w:pStyle w:val="Frspaiere"/>
        <w:spacing w:before="120"/>
        <w:jc w:val="both"/>
        <w:rPr>
          <w:rFonts w:ascii="Times New Roman" w:hAnsi="Times New Roman"/>
          <w:noProof/>
          <w:color w:val="000000"/>
          <w:sz w:val="24"/>
          <w:szCs w:val="24"/>
        </w:rPr>
      </w:pPr>
      <w:r w:rsidRPr="00677B46">
        <w:rPr>
          <w:rFonts w:ascii="Times New Roman" w:hAnsi="Times New Roman"/>
          <w:noProof/>
          <w:color w:val="000000"/>
          <w:sz w:val="24"/>
          <w:szCs w:val="24"/>
        </w:rPr>
        <w:t xml:space="preserve">Zgomotul </w:t>
      </w:r>
      <w:r w:rsidR="00677B46" w:rsidRPr="00677B46">
        <w:rPr>
          <w:rFonts w:ascii="Times New Roman" w:hAnsi="Times New Roman"/>
          <w:noProof/>
          <w:color w:val="000000"/>
          <w:sz w:val="24"/>
          <w:szCs w:val="24"/>
        </w:rPr>
        <w:t>produs</w:t>
      </w:r>
      <w:r w:rsidRPr="00677B46">
        <w:rPr>
          <w:rFonts w:ascii="Times New Roman" w:hAnsi="Times New Roman"/>
          <w:noProof/>
          <w:color w:val="000000"/>
          <w:sz w:val="24"/>
          <w:szCs w:val="24"/>
        </w:rPr>
        <w:t xml:space="preserve"> de utilajele şi vehiculele folosite pe şantier pentru activităţi de </w:t>
      </w:r>
      <w:r w:rsidR="00677B46" w:rsidRPr="00677B46">
        <w:rPr>
          <w:rFonts w:ascii="Times New Roman" w:hAnsi="Times New Roman"/>
          <w:noProof/>
          <w:color w:val="000000"/>
          <w:sz w:val="24"/>
          <w:szCs w:val="24"/>
        </w:rPr>
        <w:t>construire</w:t>
      </w:r>
      <w:r w:rsidRPr="00677B46">
        <w:rPr>
          <w:rFonts w:ascii="Times New Roman" w:hAnsi="Times New Roman"/>
          <w:noProof/>
          <w:color w:val="000000"/>
          <w:sz w:val="24"/>
          <w:szCs w:val="24"/>
        </w:rPr>
        <w:t xml:space="preserve"> se diminuează pe măsura creşterii distanţei faţă de sursă. Zgomotul din perioada de </w:t>
      </w:r>
      <w:r w:rsidR="00677B46" w:rsidRPr="00677B46">
        <w:rPr>
          <w:rFonts w:ascii="Times New Roman" w:hAnsi="Times New Roman"/>
          <w:noProof/>
          <w:color w:val="000000"/>
          <w:sz w:val="24"/>
          <w:szCs w:val="24"/>
        </w:rPr>
        <w:t>realizare a constructiilor</w:t>
      </w:r>
      <w:r w:rsidRPr="00677B46">
        <w:rPr>
          <w:rFonts w:ascii="Times New Roman" w:hAnsi="Times New Roman"/>
          <w:noProof/>
          <w:color w:val="000000"/>
          <w:sz w:val="24"/>
          <w:szCs w:val="24"/>
        </w:rPr>
        <w:t xml:space="preserve"> poate avea un impact pe termen scurt. Proiectul va avea impact redus direct si indirect pe termen scurt, numai în zona şi pe perioada în care se vor executa lucrări. Nu sunt identificate alte proiecte semnificative derulate în zona proiectului.</w:t>
      </w:r>
    </w:p>
    <w:p w:rsidR="00D905A2" w:rsidRPr="00677B46" w:rsidRDefault="00D905A2" w:rsidP="00677B46">
      <w:pPr>
        <w:pStyle w:val="Frspaiere"/>
        <w:spacing w:before="120"/>
        <w:jc w:val="both"/>
        <w:rPr>
          <w:rFonts w:ascii="Times New Roman" w:hAnsi="Times New Roman"/>
          <w:noProof/>
          <w:color w:val="000000"/>
          <w:sz w:val="24"/>
          <w:szCs w:val="24"/>
        </w:rPr>
      </w:pPr>
      <w:r w:rsidRPr="00677B46">
        <w:rPr>
          <w:rFonts w:ascii="Times New Roman" w:hAnsi="Times New Roman"/>
          <w:noProof/>
          <w:color w:val="000000"/>
          <w:sz w:val="24"/>
          <w:szCs w:val="24"/>
        </w:rPr>
        <w:t xml:space="preserve">Obiectivul propus pentru </w:t>
      </w:r>
      <w:r w:rsidR="00677B46" w:rsidRPr="00677B46">
        <w:rPr>
          <w:rFonts w:ascii="Times New Roman" w:hAnsi="Times New Roman"/>
          <w:noProof/>
          <w:color w:val="000000"/>
          <w:sz w:val="24"/>
          <w:szCs w:val="24"/>
        </w:rPr>
        <w:t>realizare</w:t>
      </w:r>
      <w:r w:rsidRPr="00677B46">
        <w:rPr>
          <w:rFonts w:ascii="Times New Roman" w:hAnsi="Times New Roman"/>
          <w:noProof/>
          <w:color w:val="000000"/>
          <w:sz w:val="24"/>
          <w:szCs w:val="24"/>
        </w:rPr>
        <w:t xml:space="preserve"> nu se afla in perimetrul sau vecinatatea unei arii protejate, deci lucrarile nu vor afecta habitate si /sau specii vegetale sau faunistice protejate. </w:t>
      </w:r>
    </w:p>
    <w:p w:rsidR="00D905A2" w:rsidRPr="00677B46" w:rsidRDefault="00D905A2" w:rsidP="00224288">
      <w:pPr>
        <w:pStyle w:val="Frspaiere"/>
        <w:spacing w:before="120"/>
        <w:jc w:val="both"/>
        <w:rPr>
          <w:rFonts w:ascii="Times New Roman" w:hAnsi="Times New Roman"/>
          <w:noProof/>
          <w:color w:val="000000"/>
          <w:sz w:val="24"/>
          <w:szCs w:val="24"/>
        </w:rPr>
      </w:pPr>
      <w:r w:rsidRPr="00677B46">
        <w:rPr>
          <w:rFonts w:ascii="Times New Roman" w:hAnsi="Times New Roman"/>
          <w:noProof/>
          <w:color w:val="000000"/>
          <w:sz w:val="24"/>
          <w:szCs w:val="24"/>
        </w:rPr>
        <w:t xml:space="preserve">Pentru a pastra dimensiunile pozitive ale activitatii, este necesar ca in timpul desfasurarii lucrarilor sa se respecte urmatoarele masuri: </w:t>
      </w:r>
    </w:p>
    <w:p w:rsidR="00224288" w:rsidRPr="00677B46" w:rsidRDefault="00D905A2" w:rsidP="00652590">
      <w:pPr>
        <w:pStyle w:val="Frspaiere"/>
        <w:spacing w:before="40"/>
        <w:ind w:left="720"/>
        <w:jc w:val="both"/>
        <w:rPr>
          <w:rFonts w:ascii="Times New Roman" w:hAnsi="Times New Roman"/>
          <w:noProof/>
          <w:color w:val="000000"/>
          <w:sz w:val="24"/>
          <w:szCs w:val="24"/>
        </w:rPr>
      </w:pPr>
      <w:r w:rsidRPr="00677B46">
        <w:rPr>
          <w:rFonts w:ascii="Times New Roman" w:hAnsi="Times New Roman"/>
          <w:noProof/>
          <w:color w:val="000000"/>
          <w:sz w:val="24"/>
          <w:szCs w:val="24"/>
        </w:rPr>
        <w:t>- nu se vor executa reparatii sau interventii tehnice la utilaje, in perimetrul obiectivului alimentarea cu carburanti sau ulei a utilajelelo</w:t>
      </w:r>
      <w:r w:rsidR="00224288" w:rsidRPr="00677B46">
        <w:rPr>
          <w:rFonts w:ascii="Times New Roman" w:hAnsi="Times New Roman"/>
          <w:noProof/>
          <w:color w:val="000000"/>
          <w:sz w:val="24"/>
          <w:szCs w:val="24"/>
        </w:rPr>
        <w:t>r se va face in locuri speciale</w:t>
      </w:r>
    </w:p>
    <w:p w:rsidR="00224288" w:rsidRPr="00677B46" w:rsidRDefault="00D905A2" w:rsidP="00224288">
      <w:pPr>
        <w:pStyle w:val="Frspaiere"/>
        <w:spacing w:before="120"/>
        <w:jc w:val="both"/>
        <w:rPr>
          <w:rFonts w:ascii="Times New Roman" w:hAnsi="Times New Roman"/>
          <w:noProof/>
          <w:color w:val="000000"/>
          <w:sz w:val="24"/>
          <w:szCs w:val="24"/>
        </w:rPr>
      </w:pPr>
      <w:r w:rsidRPr="00677B46">
        <w:rPr>
          <w:rFonts w:ascii="Times New Roman" w:hAnsi="Times New Roman"/>
          <w:noProof/>
          <w:color w:val="000000"/>
          <w:sz w:val="24"/>
          <w:szCs w:val="24"/>
        </w:rPr>
        <w:t>Impactul produs asupra factorului de mediu apă este redus. Se vor lua masuri de diminuare a impactului produs de utilizarea autovehiculelor grele, utilaje, astfel:</w:t>
      </w:r>
    </w:p>
    <w:p w:rsidR="00D905A2" w:rsidRPr="00677B46" w:rsidRDefault="00D905A2" w:rsidP="00224288">
      <w:pPr>
        <w:pStyle w:val="Frspaiere"/>
        <w:spacing w:before="40"/>
        <w:ind w:left="720"/>
        <w:jc w:val="both"/>
        <w:rPr>
          <w:rFonts w:ascii="Times New Roman" w:hAnsi="Times New Roman"/>
          <w:noProof/>
          <w:color w:val="000000"/>
          <w:sz w:val="24"/>
          <w:szCs w:val="24"/>
        </w:rPr>
      </w:pPr>
      <w:r w:rsidRPr="00677B46">
        <w:rPr>
          <w:rFonts w:ascii="Times New Roman" w:hAnsi="Times New Roman"/>
          <w:noProof/>
          <w:color w:val="000000"/>
          <w:sz w:val="24"/>
          <w:szCs w:val="24"/>
        </w:rPr>
        <w:t>- interzicerea spălar</w:t>
      </w:r>
      <w:r w:rsidR="00224288" w:rsidRPr="00677B46">
        <w:rPr>
          <w:rFonts w:ascii="Times New Roman" w:hAnsi="Times New Roman"/>
          <w:noProof/>
          <w:color w:val="000000"/>
          <w:sz w:val="24"/>
          <w:szCs w:val="24"/>
        </w:rPr>
        <w:t>ii acestora în zonele de lucru</w:t>
      </w:r>
    </w:p>
    <w:p w:rsidR="00D905A2" w:rsidRPr="00677B46" w:rsidRDefault="00D905A2" w:rsidP="00652590">
      <w:pPr>
        <w:pStyle w:val="Frspaiere"/>
        <w:spacing w:before="40"/>
        <w:ind w:left="720"/>
        <w:jc w:val="both"/>
        <w:rPr>
          <w:rFonts w:ascii="Times New Roman" w:hAnsi="Times New Roman"/>
          <w:noProof/>
          <w:color w:val="000000"/>
          <w:sz w:val="24"/>
          <w:szCs w:val="24"/>
        </w:rPr>
      </w:pPr>
      <w:r w:rsidRPr="00677B46">
        <w:rPr>
          <w:rFonts w:ascii="Times New Roman" w:hAnsi="Times New Roman"/>
          <w:noProof/>
          <w:color w:val="000000"/>
          <w:sz w:val="24"/>
          <w:szCs w:val="24"/>
        </w:rPr>
        <w:t>- retragerea din zona de lucru, la sfarsitul fiecarei zile de lucru, in vederea evit</w:t>
      </w:r>
      <w:r w:rsidR="00224288" w:rsidRPr="00677B46">
        <w:rPr>
          <w:rFonts w:ascii="Times New Roman" w:hAnsi="Times New Roman"/>
          <w:noProof/>
          <w:color w:val="000000"/>
          <w:sz w:val="24"/>
          <w:szCs w:val="24"/>
        </w:rPr>
        <w:t>arii unor situaţii neprevazute</w:t>
      </w:r>
    </w:p>
    <w:p w:rsidR="00652590" w:rsidRPr="00677B46" w:rsidRDefault="00D905A2" w:rsidP="00652590">
      <w:pPr>
        <w:pStyle w:val="Frspaiere"/>
        <w:spacing w:before="40"/>
        <w:ind w:left="720"/>
        <w:jc w:val="both"/>
        <w:rPr>
          <w:rFonts w:ascii="Times New Roman" w:hAnsi="Times New Roman"/>
          <w:noProof/>
          <w:color w:val="000000"/>
          <w:sz w:val="24"/>
          <w:szCs w:val="24"/>
        </w:rPr>
      </w:pPr>
      <w:r w:rsidRPr="00677B46">
        <w:rPr>
          <w:rFonts w:ascii="Times New Roman" w:hAnsi="Times New Roman"/>
          <w:noProof/>
          <w:color w:val="000000"/>
          <w:sz w:val="24"/>
          <w:szCs w:val="24"/>
        </w:rPr>
        <w:t>- schimbul de ulei si alimentarea cu motorina a acestora nu se va face decat in locuri special amenajate, de personal instruit</w:t>
      </w:r>
    </w:p>
    <w:p w:rsidR="00D905A2" w:rsidRPr="00677B46" w:rsidRDefault="00D905A2" w:rsidP="00652590">
      <w:pPr>
        <w:pStyle w:val="Frspaiere"/>
        <w:spacing w:before="120"/>
        <w:jc w:val="both"/>
        <w:rPr>
          <w:rFonts w:ascii="Times New Roman" w:hAnsi="Times New Roman"/>
          <w:noProof/>
          <w:color w:val="000000"/>
          <w:sz w:val="24"/>
          <w:szCs w:val="24"/>
        </w:rPr>
      </w:pPr>
      <w:r w:rsidRPr="00677B46">
        <w:rPr>
          <w:rFonts w:ascii="Times New Roman" w:hAnsi="Times New Roman"/>
          <w:noProof/>
          <w:color w:val="000000"/>
          <w:sz w:val="24"/>
          <w:szCs w:val="24"/>
        </w:rPr>
        <w:t xml:space="preserve">Se vor lua masuri de diminuare a impactului produs de funcţionarea utilajelor si managementul lucrarilor, astfel: </w:t>
      </w:r>
    </w:p>
    <w:p w:rsidR="00D905A2" w:rsidRPr="00677B46" w:rsidRDefault="00D905A2" w:rsidP="00652590">
      <w:pPr>
        <w:pStyle w:val="Frspaiere"/>
        <w:spacing w:before="40"/>
        <w:ind w:left="720"/>
        <w:jc w:val="both"/>
        <w:rPr>
          <w:rFonts w:ascii="Times New Roman" w:hAnsi="Times New Roman"/>
          <w:noProof/>
          <w:color w:val="000000"/>
          <w:sz w:val="24"/>
          <w:szCs w:val="24"/>
        </w:rPr>
      </w:pPr>
      <w:r w:rsidRPr="00677B46">
        <w:rPr>
          <w:rFonts w:ascii="Times New Roman" w:hAnsi="Times New Roman"/>
          <w:noProof/>
          <w:color w:val="000000"/>
          <w:sz w:val="24"/>
          <w:szCs w:val="24"/>
        </w:rPr>
        <w:t>- utilajele vor fi periodic verificate din punct de vedere tehnic în vederea creşterii performanţelor;</w:t>
      </w:r>
    </w:p>
    <w:p w:rsidR="00D905A2" w:rsidRPr="00677B46" w:rsidRDefault="00D905A2" w:rsidP="00652590">
      <w:pPr>
        <w:pStyle w:val="Frspaiere"/>
        <w:spacing w:before="40"/>
        <w:ind w:left="720"/>
        <w:jc w:val="both"/>
        <w:rPr>
          <w:rFonts w:ascii="Times New Roman" w:hAnsi="Times New Roman"/>
          <w:noProof/>
          <w:color w:val="000000"/>
          <w:sz w:val="24"/>
          <w:szCs w:val="24"/>
        </w:rPr>
      </w:pPr>
      <w:r w:rsidRPr="00677B46">
        <w:rPr>
          <w:rFonts w:ascii="Times New Roman" w:hAnsi="Times New Roman"/>
          <w:noProof/>
          <w:color w:val="000000"/>
          <w:sz w:val="24"/>
          <w:szCs w:val="24"/>
        </w:rPr>
        <w:t xml:space="preserve">- folosirea de utilaje şi camioane de generaţie recentă, prevăzute cu sisteme performante de minimizare şi reţinere a poluanţilor în atmosferă; </w:t>
      </w:r>
    </w:p>
    <w:p w:rsidR="00D905A2" w:rsidRPr="00677B46" w:rsidRDefault="00D905A2" w:rsidP="00652590">
      <w:pPr>
        <w:pStyle w:val="Frspaiere"/>
        <w:spacing w:before="40"/>
        <w:ind w:left="720"/>
        <w:jc w:val="both"/>
        <w:rPr>
          <w:rFonts w:ascii="Times New Roman" w:hAnsi="Times New Roman"/>
          <w:noProof/>
          <w:color w:val="000000"/>
          <w:sz w:val="24"/>
          <w:szCs w:val="24"/>
        </w:rPr>
      </w:pPr>
      <w:r w:rsidRPr="00677B46">
        <w:rPr>
          <w:rFonts w:ascii="Times New Roman" w:hAnsi="Times New Roman"/>
          <w:noProof/>
          <w:color w:val="000000"/>
          <w:sz w:val="24"/>
          <w:szCs w:val="24"/>
        </w:rPr>
        <w:t xml:space="preserve">- </w:t>
      </w:r>
      <w:r w:rsidR="00652590" w:rsidRPr="00677B46">
        <w:rPr>
          <w:rFonts w:ascii="Times New Roman" w:hAnsi="Times New Roman"/>
          <w:noProof/>
          <w:color w:val="000000"/>
          <w:sz w:val="24"/>
          <w:szCs w:val="24"/>
        </w:rPr>
        <w:t>p</w:t>
      </w:r>
      <w:r w:rsidRPr="00677B46">
        <w:rPr>
          <w:rFonts w:ascii="Times New Roman" w:hAnsi="Times New Roman"/>
          <w:noProof/>
          <w:color w:val="000000"/>
          <w:sz w:val="24"/>
          <w:szCs w:val="24"/>
        </w:rPr>
        <w:t xml:space="preserve">rocesele tehnologice care produc mult praf, cum este cazul umpluturilor de pământ, vor fi reduse în perioade cu vânt puternic sau se va realiza o umectare mai intensă a suprafeţelor; </w:t>
      </w:r>
    </w:p>
    <w:p w:rsidR="00D905A2" w:rsidRPr="00677B46" w:rsidRDefault="00D905A2" w:rsidP="00652590">
      <w:pPr>
        <w:pStyle w:val="Frspaiere"/>
        <w:spacing w:before="40"/>
        <w:ind w:left="720"/>
        <w:jc w:val="both"/>
        <w:rPr>
          <w:rFonts w:ascii="Times New Roman" w:hAnsi="Times New Roman"/>
          <w:noProof/>
          <w:color w:val="000000"/>
          <w:sz w:val="24"/>
          <w:szCs w:val="24"/>
        </w:rPr>
      </w:pPr>
      <w:r w:rsidRPr="00677B46">
        <w:rPr>
          <w:rFonts w:ascii="Times New Roman" w:hAnsi="Times New Roman"/>
          <w:noProof/>
          <w:color w:val="000000"/>
          <w:sz w:val="24"/>
          <w:szCs w:val="24"/>
        </w:rPr>
        <w:t xml:space="preserve">- </w:t>
      </w:r>
      <w:r w:rsidR="00652590" w:rsidRPr="00677B46">
        <w:rPr>
          <w:rFonts w:ascii="Times New Roman" w:hAnsi="Times New Roman"/>
          <w:noProof/>
          <w:color w:val="000000"/>
          <w:sz w:val="24"/>
          <w:szCs w:val="24"/>
        </w:rPr>
        <w:t>p</w:t>
      </w:r>
      <w:r w:rsidRPr="00677B46">
        <w:rPr>
          <w:rFonts w:ascii="Times New Roman" w:hAnsi="Times New Roman"/>
          <w:noProof/>
          <w:color w:val="000000"/>
          <w:sz w:val="24"/>
          <w:szCs w:val="24"/>
        </w:rPr>
        <w:t>eriodic, se va efectua curaţenia fronturilor de lucru, cu care ocazie se vor evacua deşeurile, se vor stivui materialele, se vor alinia utilajele etc. Impactul produs asupra factorului de mediu sol este redus. Pentru limitarea la maximum a influentelor negative asupra sistemelor locale vor trebui respectate cu strictete toate prevederile impuse de legislatia in vigoare.</w:t>
      </w:r>
    </w:p>
    <w:p w:rsidR="005E14B1" w:rsidRDefault="005E14B1" w:rsidP="00677B46">
      <w:pPr>
        <w:spacing w:before="120" w:after="120"/>
        <w:ind w:right="29"/>
        <w:jc w:val="both"/>
        <w:rPr>
          <w:rFonts w:ascii="Times New Roman" w:hAnsi="Times New Roman" w:cs="Times New Roman"/>
          <w:szCs w:val="22"/>
        </w:rPr>
      </w:pPr>
    </w:p>
    <w:p w:rsidR="005E14B1" w:rsidRDefault="005E14B1" w:rsidP="00677B46">
      <w:pPr>
        <w:spacing w:before="120" w:after="120"/>
        <w:ind w:right="29"/>
        <w:jc w:val="both"/>
        <w:rPr>
          <w:rFonts w:ascii="Times New Roman" w:hAnsi="Times New Roman" w:cs="Times New Roman"/>
          <w:szCs w:val="22"/>
        </w:rPr>
      </w:pPr>
    </w:p>
    <w:p w:rsidR="00D905A2" w:rsidRPr="00677B46" w:rsidRDefault="00D905A2" w:rsidP="00677B46">
      <w:pPr>
        <w:spacing w:before="120" w:after="120"/>
        <w:ind w:right="29"/>
        <w:jc w:val="both"/>
        <w:rPr>
          <w:rFonts w:ascii="Times New Roman" w:hAnsi="Times New Roman" w:cs="Times New Roman"/>
          <w:szCs w:val="22"/>
        </w:rPr>
      </w:pPr>
      <w:r w:rsidRPr="00677B46">
        <w:rPr>
          <w:rFonts w:ascii="Times New Roman" w:hAnsi="Times New Roman" w:cs="Times New Roman"/>
          <w:szCs w:val="22"/>
        </w:rPr>
        <w:t xml:space="preserve">Principalele domenii în care </w:t>
      </w:r>
      <w:r w:rsidR="00224288" w:rsidRPr="00677B46">
        <w:rPr>
          <w:rFonts w:ascii="Times New Roman" w:hAnsi="Times New Roman" w:cs="Times New Roman"/>
          <w:szCs w:val="22"/>
        </w:rPr>
        <w:t xml:space="preserve">se impune de </w:t>
      </w:r>
      <w:r w:rsidRPr="00677B46">
        <w:rPr>
          <w:rFonts w:ascii="Times New Roman" w:hAnsi="Times New Roman" w:cs="Times New Roman"/>
          <w:szCs w:val="22"/>
        </w:rPr>
        <w:t xml:space="preserve">actionat sunt: </w:t>
      </w:r>
    </w:p>
    <w:p w:rsidR="00D905A2" w:rsidRPr="00677B46" w:rsidRDefault="00D905A2" w:rsidP="00652590">
      <w:pPr>
        <w:pStyle w:val="Frspaiere"/>
        <w:spacing w:before="40"/>
        <w:ind w:left="720"/>
        <w:jc w:val="both"/>
        <w:rPr>
          <w:rFonts w:ascii="Times New Roman" w:hAnsi="Times New Roman"/>
          <w:noProof/>
          <w:color w:val="000000"/>
          <w:sz w:val="24"/>
          <w:szCs w:val="24"/>
        </w:rPr>
      </w:pPr>
      <w:r w:rsidRPr="00677B46">
        <w:rPr>
          <w:rFonts w:ascii="Times New Roman" w:hAnsi="Times New Roman"/>
          <w:noProof/>
          <w:color w:val="000000"/>
          <w:sz w:val="24"/>
          <w:szCs w:val="24"/>
        </w:rPr>
        <w:t>- interzicerea depozitarii deseurilor industriale si menajere în alte locur</w:t>
      </w:r>
      <w:r w:rsidR="00652590" w:rsidRPr="00677B46">
        <w:rPr>
          <w:rFonts w:ascii="Times New Roman" w:hAnsi="Times New Roman"/>
          <w:noProof/>
          <w:color w:val="000000"/>
          <w:sz w:val="24"/>
          <w:szCs w:val="24"/>
        </w:rPr>
        <w:t>i decat cele special amenajate</w:t>
      </w:r>
    </w:p>
    <w:p w:rsidR="00D905A2" w:rsidRPr="00677B46" w:rsidRDefault="00D905A2" w:rsidP="00652590">
      <w:pPr>
        <w:pStyle w:val="Frspaiere"/>
        <w:spacing w:before="40"/>
        <w:ind w:left="720"/>
        <w:jc w:val="both"/>
        <w:rPr>
          <w:rFonts w:ascii="Times New Roman" w:hAnsi="Times New Roman"/>
          <w:noProof/>
          <w:color w:val="000000"/>
          <w:sz w:val="24"/>
          <w:szCs w:val="24"/>
        </w:rPr>
      </w:pPr>
      <w:r w:rsidRPr="00677B46">
        <w:rPr>
          <w:rFonts w:ascii="Times New Roman" w:hAnsi="Times New Roman"/>
          <w:noProof/>
          <w:color w:val="000000"/>
          <w:sz w:val="24"/>
          <w:szCs w:val="24"/>
        </w:rPr>
        <w:t xml:space="preserve">- materialele metalice si nemetalice </w:t>
      </w:r>
      <w:r w:rsidR="00224288" w:rsidRPr="00677B46">
        <w:rPr>
          <w:rFonts w:ascii="Times New Roman" w:hAnsi="Times New Roman"/>
          <w:noProof/>
          <w:color w:val="000000"/>
          <w:sz w:val="24"/>
          <w:szCs w:val="24"/>
        </w:rPr>
        <w:t>care urmeaza sa fie puse in opera</w:t>
      </w:r>
      <w:r w:rsidRPr="00677B46">
        <w:rPr>
          <w:rFonts w:ascii="Times New Roman" w:hAnsi="Times New Roman"/>
          <w:noProof/>
          <w:color w:val="000000"/>
          <w:sz w:val="24"/>
          <w:szCs w:val="24"/>
        </w:rPr>
        <w:t xml:space="preserve"> vor fi depozitate in </w:t>
      </w:r>
      <w:r w:rsidR="00224288" w:rsidRPr="00677B46">
        <w:rPr>
          <w:rFonts w:ascii="Times New Roman" w:hAnsi="Times New Roman"/>
          <w:noProof/>
          <w:color w:val="000000"/>
          <w:sz w:val="24"/>
          <w:szCs w:val="24"/>
        </w:rPr>
        <w:t>conditii corespunzatoare</w:t>
      </w:r>
      <w:r w:rsidRPr="00677B46">
        <w:rPr>
          <w:rFonts w:ascii="Times New Roman" w:hAnsi="Times New Roman"/>
          <w:noProof/>
          <w:color w:val="000000"/>
          <w:sz w:val="24"/>
          <w:szCs w:val="24"/>
        </w:rPr>
        <w:t xml:space="preserve"> </w:t>
      </w:r>
    </w:p>
    <w:p w:rsidR="00D905A2" w:rsidRPr="00677B46" w:rsidRDefault="00D905A2" w:rsidP="00652590">
      <w:pPr>
        <w:pStyle w:val="Frspaiere"/>
        <w:spacing w:before="40"/>
        <w:ind w:left="720"/>
        <w:jc w:val="both"/>
        <w:rPr>
          <w:rFonts w:ascii="Times New Roman" w:hAnsi="Times New Roman"/>
          <w:noProof/>
          <w:color w:val="000000"/>
          <w:sz w:val="24"/>
          <w:szCs w:val="24"/>
        </w:rPr>
      </w:pPr>
      <w:r w:rsidRPr="00677B46">
        <w:rPr>
          <w:rFonts w:ascii="Times New Roman" w:hAnsi="Times New Roman"/>
          <w:noProof/>
          <w:color w:val="000000"/>
          <w:sz w:val="24"/>
          <w:szCs w:val="24"/>
        </w:rPr>
        <w:t>- manipularea si transportul spre valorificare a deseurilor/materialelor se vor realiza cu respectarea cerintelor privind</w:t>
      </w:r>
      <w:r w:rsidR="00224288" w:rsidRPr="00677B46">
        <w:rPr>
          <w:rFonts w:ascii="Times New Roman" w:hAnsi="Times New Roman"/>
          <w:noProof/>
          <w:color w:val="000000"/>
          <w:sz w:val="24"/>
          <w:szCs w:val="24"/>
        </w:rPr>
        <w:t xml:space="preserve"> protectia factorilor de mediu</w:t>
      </w:r>
    </w:p>
    <w:p w:rsidR="00D905A2" w:rsidRPr="00677B46" w:rsidRDefault="00D905A2" w:rsidP="00652590">
      <w:pPr>
        <w:pStyle w:val="Frspaiere"/>
        <w:spacing w:before="40"/>
        <w:ind w:left="720"/>
        <w:jc w:val="both"/>
        <w:rPr>
          <w:rFonts w:ascii="Times New Roman" w:hAnsi="Times New Roman"/>
          <w:noProof/>
          <w:color w:val="000000"/>
          <w:sz w:val="24"/>
          <w:szCs w:val="24"/>
        </w:rPr>
      </w:pPr>
      <w:r w:rsidRPr="00677B46">
        <w:rPr>
          <w:rFonts w:ascii="Times New Roman" w:hAnsi="Times New Roman"/>
          <w:noProof/>
          <w:color w:val="000000"/>
          <w:sz w:val="24"/>
          <w:szCs w:val="24"/>
        </w:rPr>
        <w:t>- interzicerea efectuarii de interventii la mijloacele de transport si echipamente la locul lucrarii, pentru a evita scapari a</w:t>
      </w:r>
      <w:r w:rsidR="00224288" w:rsidRPr="00677B46">
        <w:rPr>
          <w:rFonts w:ascii="Times New Roman" w:hAnsi="Times New Roman"/>
          <w:noProof/>
          <w:color w:val="000000"/>
          <w:sz w:val="24"/>
          <w:szCs w:val="24"/>
        </w:rPr>
        <w:t>ccidentale de produs petrolier</w:t>
      </w:r>
    </w:p>
    <w:p w:rsidR="00D905A2" w:rsidRPr="00677B46" w:rsidRDefault="00D905A2" w:rsidP="00652590">
      <w:pPr>
        <w:pStyle w:val="Frspaiere"/>
        <w:spacing w:before="40"/>
        <w:ind w:left="720"/>
        <w:jc w:val="both"/>
        <w:rPr>
          <w:rFonts w:ascii="Times New Roman" w:hAnsi="Times New Roman"/>
          <w:noProof/>
          <w:color w:val="000000"/>
          <w:sz w:val="24"/>
          <w:szCs w:val="24"/>
        </w:rPr>
      </w:pPr>
      <w:r w:rsidRPr="00677B46">
        <w:rPr>
          <w:rFonts w:ascii="Times New Roman" w:hAnsi="Times New Roman"/>
          <w:noProof/>
          <w:color w:val="000000"/>
          <w:sz w:val="24"/>
          <w:szCs w:val="24"/>
        </w:rPr>
        <w:t>- achizitionarea de material absorbant si interventia prompta in cazul scurgerilor de produse petroliere, chiar pe suprafetele betonate, pentru a evita migrarea l</w:t>
      </w:r>
      <w:r w:rsidR="00224288" w:rsidRPr="00677B46">
        <w:rPr>
          <w:rFonts w:ascii="Times New Roman" w:hAnsi="Times New Roman"/>
          <w:noProof/>
          <w:color w:val="000000"/>
          <w:sz w:val="24"/>
          <w:szCs w:val="24"/>
        </w:rPr>
        <w:t>or pe portiunile de sol/subsol</w:t>
      </w:r>
    </w:p>
    <w:p w:rsidR="00D905A2" w:rsidRPr="00677B46" w:rsidRDefault="00D905A2" w:rsidP="00652590">
      <w:pPr>
        <w:pStyle w:val="Frspaiere"/>
        <w:spacing w:before="40"/>
        <w:ind w:left="720"/>
        <w:jc w:val="both"/>
        <w:rPr>
          <w:rFonts w:ascii="Times New Roman" w:hAnsi="Times New Roman"/>
          <w:noProof/>
          <w:color w:val="000000"/>
          <w:sz w:val="24"/>
          <w:szCs w:val="24"/>
        </w:rPr>
      </w:pPr>
      <w:r w:rsidRPr="00677B46">
        <w:rPr>
          <w:rFonts w:ascii="Times New Roman" w:hAnsi="Times New Roman"/>
          <w:noProof/>
          <w:color w:val="000000"/>
          <w:sz w:val="24"/>
          <w:szCs w:val="24"/>
        </w:rPr>
        <w:t>- respectarea Legii nr. 211/2</w:t>
      </w:r>
      <w:r w:rsidR="00224288" w:rsidRPr="00677B46">
        <w:rPr>
          <w:rFonts w:ascii="Times New Roman" w:hAnsi="Times New Roman"/>
          <w:noProof/>
          <w:color w:val="000000"/>
          <w:sz w:val="24"/>
          <w:szCs w:val="24"/>
        </w:rPr>
        <w:t>011 privind regimul deseurilor</w:t>
      </w:r>
    </w:p>
    <w:p w:rsidR="00D905A2" w:rsidRPr="00677B46" w:rsidRDefault="00D905A2" w:rsidP="00652590">
      <w:pPr>
        <w:pStyle w:val="Frspaiere"/>
        <w:spacing w:before="40"/>
        <w:ind w:left="720"/>
        <w:jc w:val="both"/>
        <w:rPr>
          <w:rFonts w:ascii="Times New Roman" w:hAnsi="Times New Roman"/>
          <w:noProof/>
          <w:color w:val="000000"/>
          <w:sz w:val="24"/>
          <w:szCs w:val="24"/>
        </w:rPr>
      </w:pPr>
      <w:r w:rsidRPr="00677B46">
        <w:rPr>
          <w:rFonts w:ascii="Times New Roman" w:hAnsi="Times New Roman"/>
          <w:noProof/>
          <w:color w:val="000000"/>
          <w:sz w:val="24"/>
          <w:szCs w:val="24"/>
        </w:rPr>
        <w:t xml:space="preserve">- deseurile inerte generate din </w:t>
      </w:r>
      <w:r w:rsidR="00224288" w:rsidRPr="00677B46">
        <w:rPr>
          <w:rFonts w:ascii="Times New Roman" w:hAnsi="Times New Roman"/>
          <w:noProof/>
          <w:color w:val="000000"/>
          <w:sz w:val="24"/>
          <w:szCs w:val="24"/>
        </w:rPr>
        <w:t>activitatea de construire</w:t>
      </w:r>
      <w:r w:rsidRPr="00677B46">
        <w:rPr>
          <w:rFonts w:ascii="Times New Roman" w:hAnsi="Times New Roman"/>
          <w:noProof/>
          <w:color w:val="000000"/>
          <w:sz w:val="24"/>
          <w:szCs w:val="24"/>
        </w:rPr>
        <w:t xml:space="preserve"> vor </w:t>
      </w:r>
      <w:r w:rsidR="00224288" w:rsidRPr="00677B46">
        <w:rPr>
          <w:rFonts w:ascii="Times New Roman" w:hAnsi="Times New Roman"/>
          <w:noProof/>
          <w:color w:val="000000"/>
          <w:sz w:val="24"/>
          <w:szCs w:val="24"/>
        </w:rPr>
        <w:t xml:space="preserve">fi </w:t>
      </w:r>
      <w:r w:rsidRPr="00677B46">
        <w:rPr>
          <w:rFonts w:ascii="Times New Roman" w:hAnsi="Times New Roman"/>
          <w:noProof/>
          <w:color w:val="000000"/>
          <w:sz w:val="24"/>
          <w:szCs w:val="24"/>
        </w:rPr>
        <w:t>transporta</w:t>
      </w:r>
      <w:r w:rsidR="00224288" w:rsidRPr="00677B46">
        <w:rPr>
          <w:rFonts w:ascii="Times New Roman" w:hAnsi="Times New Roman"/>
          <w:noProof/>
          <w:color w:val="000000"/>
          <w:sz w:val="24"/>
          <w:szCs w:val="24"/>
        </w:rPr>
        <w:t>te</w:t>
      </w:r>
      <w:r w:rsidRPr="00677B46">
        <w:rPr>
          <w:rFonts w:ascii="Times New Roman" w:hAnsi="Times New Roman"/>
          <w:noProof/>
          <w:color w:val="000000"/>
          <w:sz w:val="24"/>
          <w:szCs w:val="24"/>
        </w:rPr>
        <w:t xml:space="preserve"> in vederea depozitarii finale, intr-un depozit de astfel de deseuri, autorizat d</w:t>
      </w:r>
      <w:r w:rsidR="00224288" w:rsidRPr="00677B46">
        <w:rPr>
          <w:rFonts w:ascii="Times New Roman" w:hAnsi="Times New Roman"/>
          <w:noProof/>
          <w:color w:val="000000"/>
          <w:sz w:val="24"/>
          <w:szCs w:val="24"/>
        </w:rPr>
        <w:t>in punct de vedere al mediului</w:t>
      </w:r>
    </w:p>
    <w:p w:rsidR="00D905A2" w:rsidRPr="00677B46" w:rsidRDefault="00D905A2" w:rsidP="00677B46">
      <w:pPr>
        <w:spacing w:before="120" w:after="120"/>
        <w:ind w:right="29"/>
        <w:jc w:val="both"/>
        <w:rPr>
          <w:rFonts w:ascii="Times New Roman" w:hAnsi="Times New Roman" w:cs="Times New Roman"/>
          <w:szCs w:val="22"/>
        </w:rPr>
      </w:pPr>
      <w:r w:rsidRPr="00677B46">
        <w:rPr>
          <w:rFonts w:ascii="Times New Roman" w:hAnsi="Times New Roman" w:cs="Times New Roman"/>
          <w:szCs w:val="22"/>
        </w:rPr>
        <w:t>In perioada de executie, zgomotul este produs de organizarea de santier, functionarea utilajelor pentru transport, dar zgomotul se produce local si temporar. Totodata, in vecinatatea amplasamentului, nu sunt amplasate elemente care sa apartina patrimoniului istoric si cultural national.</w:t>
      </w:r>
    </w:p>
    <w:p w:rsidR="00652590" w:rsidRPr="00677B46" w:rsidRDefault="00652590" w:rsidP="00652590">
      <w:pPr>
        <w:spacing w:before="120"/>
        <w:ind w:left="181" w:right="28"/>
        <w:jc w:val="both"/>
        <w:rPr>
          <w:rFonts w:ascii="Times New Roman" w:hAnsi="Times New Roman" w:cs="Times New Roman"/>
          <w:szCs w:val="22"/>
        </w:rPr>
      </w:pPr>
    </w:p>
    <w:p w:rsidR="00C34CD7" w:rsidRPr="00677B46" w:rsidRDefault="00D905A2" w:rsidP="00677B46">
      <w:pPr>
        <w:spacing w:before="120"/>
        <w:ind w:right="28"/>
        <w:jc w:val="both"/>
        <w:rPr>
          <w:rFonts w:ascii="Times New Roman" w:hAnsi="Times New Roman" w:cs="Times New Roman"/>
          <w:szCs w:val="22"/>
        </w:rPr>
      </w:pPr>
      <w:r w:rsidRPr="00677B46">
        <w:rPr>
          <w:rFonts w:ascii="Times New Roman" w:hAnsi="Times New Roman" w:cs="Times New Roman"/>
          <w:b/>
          <w:szCs w:val="22"/>
        </w:rPr>
        <w:t>Extinderea impactului (zona geografica, numarul populatiei/habitatelor/speciilor afectate):</w:t>
      </w:r>
      <w:r w:rsidRPr="00677B46">
        <w:rPr>
          <w:rFonts w:ascii="Times New Roman" w:hAnsi="Times New Roman" w:cs="Times New Roman"/>
          <w:szCs w:val="22"/>
        </w:rPr>
        <w:t xml:space="preserve"> Finalizarea lucrarilor </w:t>
      </w:r>
      <w:r w:rsidR="00652590" w:rsidRPr="00677B46">
        <w:rPr>
          <w:rFonts w:ascii="Times New Roman" w:hAnsi="Times New Roman" w:cs="Times New Roman"/>
          <w:szCs w:val="22"/>
        </w:rPr>
        <w:t>pentru obiectivul studiat</w:t>
      </w:r>
      <w:r w:rsidRPr="00677B46">
        <w:rPr>
          <w:rFonts w:ascii="Times New Roman" w:hAnsi="Times New Roman" w:cs="Times New Roman"/>
          <w:szCs w:val="22"/>
        </w:rPr>
        <w:t xml:space="preserve"> nu are un impact negativ asupra populatiei si nici a mediului inconjurator, intrucat este o lucrare cu caracter temporar. </w:t>
      </w:r>
    </w:p>
    <w:p w:rsidR="00652590" w:rsidRPr="00677B46" w:rsidRDefault="00652590" w:rsidP="00652590">
      <w:pPr>
        <w:spacing w:before="120"/>
        <w:ind w:left="181" w:right="28" w:firstLine="540"/>
        <w:jc w:val="both"/>
        <w:rPr>
          <w:rFonts w:ascii="Times New Roman" w:hAnsi="Times New Roman" w:cs="Times New Roman"/>
          <w:szCs w:val="22"/>
        </w:rPr>
      </w:pPr>
    </w:p>
    <w:p w:rsidR="00C34CD7" w:rsidRPr="00677B46" w:rsidRDefault="00D905A2" w:rsidP="00677B46">
      <w:pPr>
        <w:spacing w:before="120"/>
        <w:ind w:right="28"/>
        <w:jc w:val="both"/>
        <w:rPr>
          <w:rFonts w:ascii="Times New Roman" w:hAnsi="Times New Roman" w:cs="Times New Roman"/>
          <w:szCs w:val="22"/>
        </w:rPr>
      </w:pPr>
      <w:r w:rsidRPr="00677B46">
        <w:rPr>
          <w:rFonts w:ascii="Times New Roman" w:hAnsi="Times New Roman" w:cs="Times New Roman"/>
          <w:b/>
          <w:szCs w:val="22"/>
        </w:rPr>
        <w:t>Magnitudinea şi complexitatea impactului</w:t>
      </w:r>
      <w:r w:rsidR="00C34CD7" w:rsidRPr="00677B46">
        <w:rPr>
          <w:rFonts w:ascii="Times New Roman" w:hAnsi="Times New Roman" w:cs="Times New Roman"/>
          <w:b/>
          <w:szCs w:val="22"/>
        </w:rPr>
        <w:t>.</w:t>
      </w:r>
      <w:r w:rsidRPr="00677B46">
        <w:rPr>
          <w:rFonts w:ascii="Times New Roman" w:hAnsi="Times New Roman" w:cs="Times New Roman"/>
          <w:szCs w:val="22"/>
        </w:rPr>
        <w:t xml:space="preserve"> Se apreciaza ca proiectul va avea impact redus, numai în zona şi pe perioada în care se vor executa lucrări. </w:t>
      </w:r>
    </w:p>
    <w:p w:rsidR="00652590" w:rsidRPr="00677B46" w:rsidRDefault="00652590" w:rsidP="00652590">
      <w:pPr>
        <w:spacing w:before="120"/>
        <w:ind w:left="181" w:right="28" w:firstLine="540"/>
        <w:jc w:val="both"/>
        <w:rPr>
          <w:rFonts w:ascii="Times New Roman" w:hAnsi="Times New Roman" w:cs="Times New Roman"/>
          <w:szCs w:val="22"/>
        </w:rPr>
      </w:pPr>
    </w:p>
    <w:p w:rsidR="00C34CD7" w:rsidRPr="00677B46" w:rsidRDefault="00D905A2" w:rsidP="00677B46">
      <w:pPr>
        <w:spacing w:before="120"/>
        <w:ind w:right="28"/>
        <w:jc w:val="both"/>
        <w:rPr>
          <w:rFonts w:ascii="Times New Roman" w:hAnsi="Times New Roman" w:cs="Times New Roman"/>
          <w:szCs w:val="22"/>
        </w:rPr>
      </w:pPr>
      <w:r w:rsidRPr="00677B46">
        <w:rPr>
          <w:rFonts w:ascii="Times New Roman" w:hAnsi="Times New Roman" w:cs="Times New Roman"/>
          <w:b/>
          <w:szCs w:val="22"/>
        </w:rPr>
        <w:t>Probabilitatea impactului</w:t>
      </w:r>
      <w:r w:rsidR="00C34CD7" w:rsidRPr="00677B46">
        <w:rPr>
          <w:rFonts w:ascii="Times New Roman" w:hAnsi="Times New Roman" w:cs="Times New Roman"/>
          <w:szCs w:val="22"/>
        </w:rPr>
        <w:t>.</w:t>
      </w:r>
      <w:r w:rsidRPr="00677B46">
        <w:rPr>
          <w:rFonts w:ascii="Times New Roman" w:hAnsi="Times New Roman" w:cs="Times New Roman"/>
          <w:szCs w:val="22"/>
        </w:rPr>
        <w:t xml:space="preserve"> Probabilitatea impactului este considerată medie. Se ia în considerare şi faptul că este propus un set de măsuri de prevenire şi reducere a impactului asupra mediului. </w:t>
      </w:r>
    </w:p>
    <w:p w:rsidR="00652590" w:rsidRPr="00677B46" w:rsidRDefault="00652590" w:rsidP="00652590">
      <w:pPr>
        <w:spacing w:before="120"/>
        <w:ind w:left="181" w:right="28" w:firstLine="540"/>
        <w:jc w:val="both"/>
        <w:rPr>
          <w:rFonts w:ascii="Times New Roman" w:hAnsi="Times New Roman" w:cs="Times New Roman"/>
          <w:szCs w:val="22"/>
        </w:rPr>
      </w:pPr>
    </w:p>
    <w:p w:rsidR="00C34CD7" w:rsidRPr="00677B46" w:rsidRDefault="00D905A2" w:rsidP="00677B46">
      <w:pPr>
        <w:spacing w:before="120"/>
        <w:ind w:right="28"/>
        <w:jc w:val="both"/>
        <w:rPr>
          <w:rFonts w:ascii="Times New Roman" w:hAnsi="Times New Roman" w:cs="Times New Roman"/>
          <w:szCs w:val="22"/>
        </w:rPr>
      </w:pPr>
      <w:r w:rsidRPr="00677B46">
        <w:rPr>
          <w:rFonts w:ascii="Times New Roman" w:hAnsi="Times New Roman" w:cs="Times New Roman"/>
          <w:b/>
          <w:szCs w:val="22"/>
        </w:rPr>
        <w:t>Durata, frecvenţa şi reversibilitatea impactului</w:t>
      </w:r>
      <w:r w:rsidR="00C34CD7" w:rsidRPr="00677B46">
        <w:rPr>
          <w:rFonts w:ascii="Times New Roman" w:hAnsi="Times New Roman" w:cs="Times New Roman"/>
          <w:szCs w:val="22"/>
        </w:rPr>
        <w:t>.</w:t>
      </w:r>
      <w:r w:rsidRPr="00677B46">
        <w:rPr>
          <w:rFonts w:ascii="Times New Roman" w:hAnsi="Times New Roman" w:cs="Times New Roman"/>
          <w:szCs w:val="22"/>
        </w:rPr>
        <w:t xml:space="preserve"> Impactul va fi temporar si reversibil pentru perioada lucrărilor de execuţie. Pe perioada executarii lucrarilor de </w:t>
      </w:r>
      <w:r w:rsidR="00224288" w:rsidRPr="00677B46">
        <w:rPr>
          <w:rFonts w:ascii="Times New Roman" w:hAnsi="Times New Roman" w:cs="Times New Roman"/>
          <w:szCs w:val="22"/>
        </w:rPr>
        <w:t>construire</w:t>
      </w:r>
      <w:r w:rsidRPr="00677B46">
        <w:rPr>
          <w:rFonts w:ascii="Times New Roman" w:hAnsi="Times New Roman" w:cs="Times New Roman"/>
          <w:szCs w:val="22"/>
        </w:rPr>
        <w:t xml:space="preserve">, sunt propuse, pentru fiecare aspect de mediu în parte, măsuri de prevenire şi reducere a impactului asupra mediului. </w:t>
      </w:r>
    </w:p>
    <w:p w:rsidR="00652590" w:rsidRPr="00677B46" w:rsidRDefault="00652590" w:rsidP="00652590">
      <w:pPr>
        <w:spacing w:before="120"/>
        <w:ind w:left="181" w:right="28" w:firstLine="540"/>
        <w:jc w:val="both"/>
        <w:rPr>
          <w:rFonts w:ascii="Times New Roman" w:hAnsi="Times New Roman" w:cs="Times New Roman"/>
          <w:szCs w:val="22"/>
        </w:rPr>
      </w:pPr>
    </w:p>
    <w:p w:rsidR="00C34CD7" w:rsidRPr="00677B46" w:rsidRDefault="00D905A2" w:rsidP="00677B46">
      <w:pPr>
        <w:spacing w:before="120"/>
        <w:ind w:right="28"/>
        <w:jc w:val="both"/>
        <w:rPr>
          <w:rFonts w:ascii="Times New Roman" w:hAnsi="Times New Roman" w:cs="Times New Roman"/>
          <w:szCs w:val="22"/>
        </w:rPr>
      </w:pPr>
      <w:r w:rsidRPr="00677B46">
        <w:rPr>
          <w:rFonts w:ascii="Times New Roman" w:hAnsi="Times New Roman" w:cs="Times New Roman"/>
          <w:b/>
          <w:szCs w:val="22"/>
        </w:rPr>
        <w:t>Masurile de evitare, reducere sau ameliorare a impactului semnificativ asupra mediului</w:t>
      </w:r>
      <w:r w:rsidR="00C34CD7" w:rsidRPr="00677B46">
        <w:rPr>
          <w:rFonts w:ascii="Times New Roman" w:hAnsi="Times New Roman" w:cs="Times New Roman"/>
          <w:szCs w:val="22"/>
        </w:rPr>
        <w:t>.</w:t>
      </w:r>
      <w:r w:rsidRPr="00677B46">
        <w:rPr>
          <w:rFonts w:ascii="Times New Roman" w:hAnsi="Times New Roman" w:cs="Times New Roman"/>
          <w:szCs w:val="22"/>
        </w:rPr>
        <w:t xml:space="preserve"> Proiectul va avea impact redus si numai în zona şi pe perioada în care se vor executa lucrările. </w:t>
      </w:r>
    </w:p>
    <w:p w:rsidR="00652590" w:rsidRPr="00677B46" w:rsidRDefault="00652590" w:rsidP="00652590">
      <w:pPr>
        <w:spacing w:before="120"/>
        <w:ind w:left="181" w:right="28" w:firstLine="540"/>
        <w:jc w:val="both"/>
        <w:rPr>
          <w:rFonts w:ascii="Times New Roman" w:hAnsi="Times New Roman" w:cs="Times New Roman"/>
          <w:szCs w:val="22"/>
        </w:rPr>
      </w:pPr>
    </w:p>
    <w:p w:rsidR="00D905A2" w:rsidRPr="00677B46" w:rsidRDefault="00D905A2" w:rsidP="00677B46">
      <w:pPr>
        <w:spacing w:before="120"/>
        <w:ind w:right="28"/>
        <w:jc w:val="both"/>
        <w:rPr>
          <w:rFonts w:ascii="Times New Roman" w:hAnsi="Times New Roman" w:cs="Times New Roman"/>
          <w:szCs w:val="22"/>
        </w:rPr>
      </w:pPr>
      <w:r w:rsidRPr="00677B46">
        <w:rPr>
          <w:rFonts w:ascii="Times New Roman" w:hAnsi="Times New Roman" w:cs="Times New Roman"/>
          <w:b/>
          <w:szCs w:val="22"/>
        </w:rPr>
        <w:t>Natura transfrontieră a impactului</w:t>
      </w:r>
      <w:r w:rsidR="00C34CD7" w:rsidRPr="00677B46">
        <w:rPr>
          <w:rFonts w:ascii="Times New Roman" w:hAnsi="Times New Roman" w:cs="Times New Roman"/>
          <w:szCs w:val="22"/>
        </w:rPr>
        <w:t>.</w:t>
      </w:r>
      <w:r w:rsidRPr="00677B46">
        <w:rPr>
          <w:rFonts w:ascii="Times New Roman" w:hAnsi="Times New Roman" w:cs="Times New Roman"/>
          <w:szCs w:val="22"/>
        </w:rPr>
        <w:t xml:space="preserve"> Proiectul propus nu are impact transfrontieră.</w:t>
      </w:r>
    </w:p>
    <w:p w:rsidR="00852276" w:rsidRDefault="00852276">
      <w:pPr>
        <w:widowControl/>
        <w:rPr>
          <w:rFonts w:ascii="Times New Roman" w:hAnsi="Times New Roman" w:cs="Times New Roman"/>
          <w:szCs w:val="22"/>
        </w:rPr>
      </w:pPr>
      <w:r>
        <w:rPr>
          <w:rFonts w:ascii="Times New Roman" w:hAnsi="Times New Roman" w:cs="Times New Roman"/>
          <w:szCs w:val="22"/>
        </w:rPr>
        <w:br w:type="page"/>
      </w:r>
    </w:p>
    <w:p w:rsidR="00652590" w:rsidRPr="00677B46" w:rsidRDefault="00652590" w:rsidP="00652590">
      <w:pPr>
        <w:spacing w:before="120" w:after="120"/>
        <w:ind w:right="29"/>
        <w:jc w:val="both"/>
        <w:rPr>
          <w:rFonts w:ascii="Times New Roman" w:hAnsi="Times New Roman" w:cs="Times New Roman"/>
          <w:szCs w:val="22"/>
        </w:rPr>
      </w:pPr>
    </w:p>
    <w:p w:rsidR="00D905A2" w:rsidRPr="00D44665" w:rsidRDefault="00D905A2" w:rsidP="004C2E4F">
      <w:pPr>
        <w:pStyle w:val="Frspaiere"/>
        <w:spacing w:before="120"/>
        <w:jc w:val="both"/>
        <w:rPr>
          <w:rFonts w:ascii="Times New Roman" w:hAnsi="Times New Roman"/>
          <w:b/>
          <w:noProof/>
          <w:sz w:val="28"/>
          <w:szCs w:val="28"/>
          <w:u w:val="single"/>
        </w:rPr>
      </w:pPr>
      <w:r w:rsidRPr="00D44665">
        <w:rPr>
          <w:rFonts w:ascii="Times New Roman" w:hAnsi="Times New Roman"/>
          <w:b/>
          <w:noProof/>
          <w:sz w:val="28"/>
          <w:szCs w:val="28"/>
          <w:u w:val="single"/>
        </w:rPr>
        <w:t>IV</w:t>
      </w:r>
      <w:r w:rsidR="00652590">
        <w:rPr>
          <w:rFonts w:ascii="Times New Roman" w:hAnsi="Times New Roman"/>
          <w:b/>
          <w:noProof/>
          <w:sz w:val="28"/>
          <w:szCs w:val="28"/>
          <w:u w:val="single"/>
        </w:rPr>
        <w:t>.</w:t>
      </w:r>
      <w:r w:rsidRPr="00D44665">
        <w:rPr>
          <w:rFonts w:ascii="Times New Roman" w:hAnsi="Times New Roman"/>
          <w:b/>
          <w:noProof/>
          <w:sz w:val="28"/>
          <w:szCs w:val="28"/>
          <w:u w:val="single"/>
        </w:rPr>
        <w:t xml:space="preserve"> Surse de poluanti si instalatii pentru retinerea, evacuarea si dispersia poluantilor in mediu</w:t>
      </w:r>
    </w:p>
    <w:p w:rsidR="00B90A64" w:rsidRPr="00D44665" w:rsidRDefault="00C34CD7" w:rsidP="004C2E4F">
      <w:pPr>
        <w:pStyle w:val="Frspaiere"/>
        <w:spacing w:before="120"/>
        <w:jc w:val="both"/>
        <w:rPr>
          <w:rFonts w:ascii="Times New Roman" w:hAnsi="Times New Roman"/>
          <w:b/>
          <w:noProof/>
          <w:sz w:val="24"/>
          <w:szCs w:val="24"/>
        </w:rPr>
      </w:pPr>
      <w:r w:rsidRPr="00D44665">
        <w:rPr>
          <w:rFonts w:ascii="Times New Roman" w:hAnsi="Times New Roman"/>
          <w:b/>
          <w:noProof/>
          <w:sz w:val="24"/>
          <w:szCs w:val="24"/>
        </w:rPr>
        <w:t>IV.1.1 Protectia calitatii apelor.</w:t>
      </w:r>
    </w:p>
    <w:p w:rsidR="00895471" w:rsidRPr="00031825" w:rsidRDefault="00895471" w:rsidP="00895471">
      <w:pPr>
        <w:pStyle w:val="Frspaiere"/>
        <w:spacing w:before="120"/>
        <w:jc w:val="both"/>
        <w:rPr>
          <w:rFonts w:ascii="Times New Roman" w:hAnsi="Times New Roman"/>
          <w:noProof/>
          <w:color w:val="000000"/>
          <w:sz w:val="24"/>
          <w:szCs w:val="24"/>
        </w:rPr>
      </w:pPr>
      <w:r w:rsidRPr="00031825">
        <w:rPr>
          <w:rFonts w:ascii="Times New Roman" w:hAnsi="Times New Roman"/>
          <w:noProof/>
          <w:color w:val="000000"/>
          <w:sz w:val="24"/>
          <w:szCs w:val="24"/>
        </w:rPr>
        <w:t>În faza de execuție:</w:t>
      </w:r>
    </w:p>
    <w:p w:rsidR="00895471" w:rsidRPr="00031825" w:rsidRDefault="00895471" w:rsidP="00895471">
      <w:pPr>
        <w:pStyle w:val="Frspaiere"/>
        <w:spacing w:before="120"/>
        <w:jc w:val="both"/>
        <w:rPr>
          <w:rFonts w:ascii="Times New Roman" w:hAnsi="Times New Roman"/>
          <w:noProof/>
          <w:color w:val="000000"/>
          <w:sz w:val="24"/>
          <w:szCs w:val="24"/>
        </w:rPr>
      </w:pPr>
      <w:r w:rsidRPr="00031825">
        <w:rPr>
          <w:rFonts w:ascii="Times New Roman" w:hAnsi="Times New Roman"/>
          <w:noProof/>
          <w:color w:val="000000"/>
          <w:sz w:val="24"/>
          <w:szCs w:val="24"/>
        </w:rPr>
        <w:t>Pentru executia investitiei se va folosi apa dintr-un put forat, iar apa uzata menajera rezultata va fi evacuata intr-un bazin etans vidanjabil. Din procesul de construire nu vor rezulta substante care sa modifice calitatea apei, astfel ca se estimeaza un impact nesemnificativ asupra factorului de mediu apa.</w:t>
      </w:r>
    </w:p>
    <w:p w:rsidR="00895471" w:rsidRPr="00031825" w:rsidRDefault="00895471" w:rsidP="00895471">
      <w:pPr>
        <w:pStyle w:val="Frspaiere"/>
        <w:spacing w:before="120"/>
        <w:jc w:val="both"/>
        <w:rPr>
          <w:rFonts w:ascii="Times New Roman" w:hAnsi="Times New Roman"/>
          <w:noProof/>
          <w:color w:val="000000"/>
          <w:sz w:val="24"/>
          <w:szCs w:val="24"/>
        </w:rPr>
      </w:pPr>
    </w:p>
    <w:p w:rsidR="00895471" w:rsidRPr="00031825" w:rsidRDefault="00895471" w:rsidP="00895471">
      <w:pPr>
        <w:pStyle w:val="Frspaiere"/>
        <w:spacing w:before="120"/>
        <w:jc w:val="both"/>
        <w:rPr>
          <w:rFonts w:ascii="Times New Roman" w:hAnsi="Times New Roman"/>
          <w:noProof/>
          <w:color w:val="000000"/>
          <w:sz w:val="24"/>
          <w:szCs w:val="24"/>
        </w:rPr>
      </w:pPr>
      <w:r w:rsidRPr="00031825">
        <w:rPr>
          <w:rFonts w:ascii="Times New Roman" w:hAnsi="Times New Roman"/>
          <w:noProof/>
          <w:color w:val="000000"/>
          <w:sz w:val="24"/>
          <w:szCs w:val="24"/>
        </w:rPr>
        <w:t>În faza de funcționare:</w:t>
      </w:r>
    </w:p>
    <w:p w:rsidR="00895471" w:rsidRPr="00031825" w:rsidRDefault="00895471" w:rsidP="00895471">
      <w:pPr>
        <w:pStyle w:val="Frspaiere"/>
        <w:spacing w:before="120"/>
        <w:jc w:val="both"/>
        <w:rPr>
          <w:rFonts w:ascii="Times New Roman" w:hAnsi="Times New Roman"/>
          <w:noProof/>
          <w:color w:val="000000"/>
          <w:sz w:val="24"/>
          <w:szCs w:val="24"/>
        </w:rPr>
      </w:pPr>
      <w:r w:rsidRPr="00031825">
        <w:rPr>
          <w:rFonts w:ascii="Times New Roman" w:hAnsi="Times New Roman"/>
          <w:noProof/>
          <w:color w:val="000000"/>
          <w:sz w:val="24"/>
          <w:szCs w:val="24"/>
        </w:rPr>
        <w:t>In cadrul activitatii se foloseste apa pentru spalare-curatare autovehicole si pentru uz menajer. Pentru activitatea de spalatorie auto se vor utiliza aparate profesionale pentru spalarea autovehicolelor. Alimentarea cu apa se va face din sursa proprie.</w:t>
      </w:r>
    </w:p>
    <w:p w:rsidR="00895471" w:rsidRPr="00031825" w:rsidRDefault="00895471" w:rsidP="00895471">
      <w:pPr>
        <w:pStyle w:val="Frspaiere"/>
        <w:spacing w:before="120"/>
        <w:jc w:val="both"/>
        <w:rPr>
          <w:rFonts w:ascii="Times New Roman" w:hAnsi="Times New Roman"/>
          <w:noProof/>
          <w:color w:val="000000"/>
          <w:sz w:val="24"/>
          <w:szCs w:val="24"/>
        </w:rPr>
      </w:pPr>
      <w:r w:rsidRPr="00031825">
        <w:rPr>
          <w:rFonts w:ascii="Times New Roman" w:hAnsi="Times New Roman"/>
          <w:noProof/>
          <w:color w:val="000000"/>
          <w:sz w:val="24"/>
          <w:szCs w:val="24"/>
        </w:rPr>
        <w:t>Pentru asigurarea debitului de apa necesar spalatoriei, se va prevedea o sursa proprie, ce consta intr-un put forat de mare adancime, echipat cu pompa submersibila si hidrofor.</w:t>
      </w:r>
    </w:p>
    <w:p w:rsidR="00895471" w:rsidRPr="00031825" w:rsidRDefault="00895471" w:rsidP="00895471">
      <w:pPr>
        <w:pStyle w:val="Frspaiere"/>
        <w:spacing w:before="120"/>
        <w:jc w:val="both"/>
        <w:rPr>
          <w:rFonts w:ascii="Times New Roman" w:hAnsi="Times New Roman"/>
          <w:noProof/>
          <w:color w:val="000000"/>
          <w:sz w:val="24"/>
          <w:szCs w:val="24"/>
        </w:rPr>
      </w:pPr>
      <w:r w:rsidRPr="00031825">
        <w:rPr>
          <w:rFonts w:ascii="Times New Roman" w:hAnsi="Times New Roman"/>
          <w:noProof/>
          <w:color w:val="000000"/>
          <w:sz w:val="24"/>
          <w:szCs w:val="24"/>
        </w:rPr>
        <w:t>Apele reziduale rezultate in urma spalarii au un continut de namol si grasimi, sunt colectate de pe platforma betonata a spalatoriei, in prima etapa intr-un canal acoperit cu gratar, situat sub autovehicul, iar de aici prin sifonare sunt trecute in separatorul de namol, dupa care trec prin separatorul de grasimi (instalatii de preepurare). De aici sunt preluate si deversate intr-un bazin de retentie din fibra de sticla.</w:t>
      </w:r>
    </w:p>
    <w:p w:rsidR="00895471" w:rsidRPr="00031825" w:rsidRDefault="00895471" w:rsidP="00895471">
      <w:pPr>
        <w:pStyle w:val="Frspaiere"/>
        <w:spacing w:before="120"/>
        <w:jc w:val="both"/>
        <w:rPr>
          <w:rFonts w:ascii="Times New Roman" w:hAnsi="Times New Roman"/>
          <w:noProof/>
          <w:color w:val="000000"/>
          <w:sz w:val="24"/>
          <w:szCs w:val="24"/>
        </w:rPr>
      </w:pPr>
      <w:r w:rsidRPr="00031825">
        <w:rPr>
          <w:rFonts w:ascii="Times New Roman" w:hAnsi="Times New Roman"/>
          <w:noProof/>
          <w:color w:val="000000"/>
          <w:sz w:val="24"/>
          <w:szCs w:val="24"/>
        </w:rPr>
        <w:t>Deoarece in procesul de spalare-curatare se folosesc detergenti biodegradabili fara fosfati si cu alcalinitate redusa, produse de intretinere si produse de curatat ecologice, impactul activitatii desfasurate in cadrul obiectivului asupra apelor de suprafata si a panzei freatice din zona in conditiile respectarii instructiunilor de lucru, este nesemnificativ asupra factorului de mediu apa.</w:t>
      </w:r>
    </w:p>
    <w:p w:rsidR="00895471" w:rsidRPr="00031825" w:rsidRDefault="00895471" w:rsidP="00895471">
      <w:pPr>
        <w:pStyle w:val="Frspaiere"/>
        <w:spacing w:before="120"/>
        <w:jc w:val="both"/>
        <w:rPr>
          <w:rFonts w:ascii="Times New Roman" w:hAnsi="Times New Roman"/>
          <w:noProof/>
          <w:color w:val="000000"/>
          <w:sz w:val="24"/>
          <w:szCs w:val="24"/>
        </w:rPr>
      </w:pPr>
      <w:r w:rsidRPr="00031825">
        <w:rPr>
          <w:rFonts w:ascii="Times New Roman" w:hAnsi="Times New Roman"/>
          <w:noProof/>
          <w:color w:val="000000"/>
          <w:sz w:val="24"/>
          <w:szCs w:val="24"/>
        </w:rPr>
        <w:t>Apa rezultata din consumul menajer va fi evacuata intr-un bazin etans vidanjabil.</w:t>
      </w:r>
    </w:p>
    <w:p w:rsidR="00895471" w:rsidRPr="00031825" w:rsidRDefault="00895471" w:rsidP="00895471">
      <w:pPr>
        <w:pStyle w:val="Frspaiere"/>
        <w:spacing w:before="120"/>
        <w:jc w:val="both"/>
        <w:rPr>
          <w:rFonts w:ascii="Times New Roman" w:hAnsi="Times New Roman"/>
          <w:noProof/>
          <w:color w:val="000000"/>
          <w:sz w:val="24"/>
          <w:szCs w:val="24"/>
        </w:rPr>
      </w:pPr>
      <w:r w:rsidRPr="00031825">
        <w:rPr>
          <w:rFonts w:ascii="Times New Roman" w:hAnsi="Times New Roman"/>
          <w:noProof/>
          <w:color w:val="000000"/>
          <w:sz w:val="24"/>
          <w:szCs w:val="24"/>
        </w:rPr>
        <w:t>Apele pluviale din incinta dirijate de panta platformei amenajate se vor colecta in rigolele perimetrale existente si vor fi conduse in rbazinul de retentie al apelor tehnologice</w:t>
      </w:r>
    </w:p>
    <w:p w:rsidR="00895471" w:rsidRPr="00031825" w:rsidRDefault="00895471" w:rsidP="00895471">
      <w:pPr>
        <w:pStyle w:val="Frspaiere"/>
        <w:spacing w:before="120"/>
        <w:jc w:val="both"/>
        <w:rPr>
          <w:rFonts w:ascii="Times New Roman" w:hAnsi="Times New Roman"/>
          <w:noProof/>
          <w:color w:val="000000"/>
          <w:sz w:val="24"/>
          <w:szCs w:val="24"/>
        </w:rPr>
      </w:pPr>
      <w:r w:rsidRPr="00031825">
        <w:rPr>
          <w:rFonts w:ascii="Times New Roman" w:hAnsi="Times New Roman"/>
          <w:noProof/>
          <w:color w:val="000000"/>
          <w:sz w:val="24"/>
          <w:szCs w:val="24"/>
        </w:rPr>
        <w:t xml:space="preserve">Pentru factotul de mediu apa,  indicatorii de calitate ai apelor uzate evacuate se vor incadra in limitele prevazute de NTPA 002/2002 aprobat prin HG nr. 188/2002 pentru aprobarea unor norme privind conditiile de descarcare in mediul acvatic a apelor uzate, modificata si completata prin HG nr. 352/2005 si HG nr. 210/2007, astfel: </w:t>
      </w:r>
    </w:p>
    <w:p w:rsidR="00895471" w:rsidRPr="00031825" w:rsidRDefault="00895471" w:rsidP="00895471">
      <w:pPr>
        <w:widowControl/>
        <w:numPr>
          <w:ilvl w:val="0"/>
          <w:numId w:val="23"/>
        </w:numPr>
        <w:ind w:left="1077" w:hanging="357"/>
        <w:jc w:val="both"/>
        <w:rPr>
          <w:rFonts w:ascii="Times New Roman" w:hAnsi="Times New Roman" w:cs="Times New Roman"/>
          <w:szCs w:val="22"/>
        </w:rPr>
      </w:pPr>
      <w:r w:rsidRPr="00031825">
        <w:rPr>
          <w:rFonts w:ascii="Times New Roman" w:hAnsi="Times New Roman" w:cs="Times New Roman"/>
          <w:szCs w:val="22"/>
        </w:rPr>
        <w:t>pH 6,5</w:t>
      </w:r>
      <w:r w:rsidRPr="00031825">
        <w:rPr>
          <w:rFonts w:ascii="Times New Roman" w:hAnsi="Times New Roman" w:cs="Times New Roman"/>
          <w:szCs w:val="22"/>
        </w:rPr>
        <w:tab/>
      </w:r>
      <w:r w:rsidRPr="00031825">
        <w:rPr>
          <w:rFonts w:ascii="Times New Roman" w:hAnsi="Times New Roman" w:cs="Times New Roman"/>
          <w:szCs w:val="22"/>
        </w:rPr>
        <w:tab/>
      </w:r>
      <w:r w:rsidRPr="00031825">
        <w:rPr>
          <w:rFonts w:ascii="Times New Roman" w:hAnsi="Times New Roman" w:cs="Times New Roman"/>
          <w:szCs w:val="22"/>
        </w:rPr>
        <w:tab/>
      </w:r>
      <w:r w:rsidRPr="00031825">
        <w:rPr>
          <w:rFonts w:ascii="Times New Roman" w:hAnsi="Times New Roman" w:cs="Times New Roman"/>
          <w:szCs w:val="22"/>
        </w:rPr>
        <w:tab/>
      </w:r>
      <w:r w:rsidRPr="00031825">
        <w:rPr>
          <w:rFonts w:ascii="Times New Roman" w:hAnsi="Times New Roman" w:cs="Times New Roman"/>
          <w:szCs w:val="22"/>
        </w:rPr>
        <w:tab/>
        <w:t>- 8,5</w:t>
      </w:r>
    </w:p>
    <w:p w:rsidR="00895471" w:rsidRPr="00031825" w:rsidRDefault="00895471" w:rsidP="00895471">
      <w:pPr>
        <w:widowControl/>
        <w:numPr>
          <w:ilvl w:val="0"/>
          <w:numId w:val="23"/>
        </w:numPr>
        <w:ind w:left="1077" w:hanging="357"/>
        <w:jc w:val="both"/>
        <w:rPr>
          <w:rFonts w:ascii="Times New Roman" w:hAnsi="Times New Roman" w:cs="Times New Roman"/>
          <w:szCs w:val="22"/>
        </w:rPr>
      </w:pPr>
      <w:r w:rsidRPr="00031825">
        <w:rPr>
          <w:rFonts w:ascii="Times New Roman" w:hAnsi="Times New Roman" w:cs="Times New Roman"/>
          <w:szCs w:val="22"/>
        </w:rPr>
        <w:t>materii in suspensie</w:t>
      </w:r>
      <w:r w:rsidRPr="00031825">
        <w:rPr>
          <w:rFonts w:ascii="Times New Roman" w:hAnsi="Times New Roman" w:cs="Times New Roman"/>
          <w:szCs w:val="22"/>
        </w:rPr>
        <w:tab/>
      </w:r>
      <w:r w:rsidRPr="00031825">
        <w:rPr>
          <w:rFonts w:ascii="Times New Roman" w:hAnsi="Times New Roman" w:cs="Times New Roman"/>
          <w:szCs w:val="22"/>
        </w:rPr>
        <w:tab/>
      </w:r>
      <w:r w:rsidRPr="00031825">
        <w:rPr>
          <w:rFonts w:ascii="Times New Roman" w:hAnsi="Times New Roman" w:cs="Times New Roman"/>
          <w:szCs w:val="22"/>
        </w:rPr>
        <w:tab/>
        <w:t>- 350 mg/dmc</w:t>
      </w:r>
    </w:p>
    <w:p w:rsidR="00895471" w:rsidRPr="00031825" w:rsidRDefault="00895471" w:rsidP="00895471">
      <w:pPr>
        <w:widowControl/>
        <w:numPr>
          <w:ilvl w:val="0"/>
          <w:numId w:val="23"/>
        </w:numPr>
        <w:ind w:left="1077" w:hanging="357"/>
        <w:jc w:val="both"/>
        <w:rPr>
          <w:rFonts w:ascii="Times New Roman" w:hAnsi="Times New Roman" w:cs="Times New Roman"/>
          <w:szCs w:val="22"/>
        </w:rPr>
      </w:pPr>
      <w:r w:rsidRPr="00031825">
        <w:rPr>
          <w:rFonts w:ascii="Times New Roman" w:hAnsi="Times New Roman" w:cs="Times New Roman"/>
          <w:szCs w:val="22"/>
        </w:rPr>
        <w:t>CBO</w:t>
      </w:r>
      <w:r w:rsidRPr="00031825">
        <w:rPr>
          <w:rFonts w:ascii="Times New Roman" w:hAnsi="Times New Roman" w:cs="Times New Roman"/>
          <w:szCs w:val="22"/>
          <w:vertAlign w:val="subscript"/>
        </w:rPr>
        <w:t>5</w:t>
      </w:r>
      <w:r w:rsidRPr="00031825">
        <w:rPr>
          <w:rFonts w:ascii="Times New Roman" w:hAnsi="Times New Roman" w:cs="Times New Roman"/>
          <w:szCs w:val="22"/>
        </w:rPr>
        <w:t xml:space="preserve"> </w:t>
      </w:r>
      <w:r w:rsidRPr="00031825">
        <w:rPr>
          <w:rFonts w:ascii="Times New Roman" w:hAnsi="Times New Roman" w:cs="Times New Roman"/>
          <w:szCs w:val="22"/>
        </w:rPr>
        <w:tab/>
      </w:r>
      <w:r w:rsidRPr="00031825">
        <w:rPr>
          <w:rFonts w:ascii="Times New Roman" w:hAnsi="Times New Roman" w:cs="Times New Roman"/>
          <w:szCs w:val="22"/>
        </w:rPr>
        <w:tab/>
      </w:r>
      <w:r w:rsidRPr="00031825">
        <w:rPr>
          <w:rFonts w:ascii="Times New Roman" w:hAnsi="Times New Roman" w:cs="Times New Roman"/>
          <w:szCs w:val="22"/>
        </w:rPr>
        <w:tab/>
      </w:r>
      <w:r w:rsidRPr="00031825">
        <w:rPr>
          <w:rFonts w:ascii="Times New Roman" w:hAnsi="Times New Roman" w:cs="Times New Roman"/>
          <w:szCs w:val="22"/>
        </w:rPr>
        <w:tab/>
      </w:r>
      <w:r w:rsidRPr="00031825">
        <w:rPr>
          <w:rFonts w:ascii="Times New Roman" w:hAnsi="Times New Roman" w:cs="Times New Roman"/>
          <w:szCs w:val="22"/>
        </w:rPr>
        <w:tab/>
        <w:t>- 300 mgO</w:t>
      </w:r>
      <w:r w:rsidRPr="00031825">
        <w:rPr>
          <w:rFonts w:ascii="Times New Roman" w:hAnsi="Times New Roman" w:cs="Times New Roman"/>
          <w:szCs w:val="22"/>
          <w:vertAlign w:val="subscript"/>
        </w:rPr>
        <w:t>2</w:t>
      </w:r>
      <w:r w:rsidRPr="00031825">
        <w:rPr>
          <w:rFonts w:ascii="Times New Roman" w:hAnsi="Times New Roman" w:cs="Times New Roman"/>
          <w:szCs w:val="22"/>
        </w:rPr>
        <w:t>/dmc</w:t>
      </w:r>
    </w:p>
    <w:p w:rsidR="00895471" w:rsidRPr="00031825" w:rsidRDefault="00895471" w:rsidP="00895471">
      <w:pPr>
        <w:widowControl/>
        <w:numPr>
          <w:ilvl w:val="0"/>
          <w:numId w:val="23"/>
        </w:numPr>
        <w:ind w:left="1077" w:hanging="357"/>
        <w:jc w:val="both"/>
        <w:rPr>
          <w:rFonts w:ascii="Times New Roman" w:hAnsi="Times New Roman" w:cs="Times New Roman"/>
          <w:szCs w:val="22"/>
        </w:rPr>
      </w:pPr>
      <w:r w:rsidRPr="00031825">
        <w:rPr>
          <w:rFonts w:ascii="Times New Roman" w:hAnsi="Times New Roman" w:cs="Times New Roman"/>
          <w:szCs w:val="22"/>
        </w:rPr>
        <w:t>CCOCr</w:t>
      </w:r>
      <w:r w:rsidRPr="00031825">
        <w:rPr>
          <w:rFonts w:ascii="Times New Roman" w:hAnsi="Times New Roman" w:cs="Times New Roman"/>
          <w:szCs w:val="22"/>
        </w:rPr>
        <w:tab/>
      </w:r>
      <w:r w:rsidRPr="00031825">
        <w:rPr>
          <w:rFonts w:ascii="Times New Roman" w:hAnsi="Times New Roman" w:cs="Times New Roman"/>
          <w:szCs w:val="22"/>
        </w:rPr>
        <w:tab/>
      </w:r>
      <w:r w:rsidRPr="00031825">
        <w:rPr>
          <w:rFonts w:ascii="Times New Roman" w:hAnsi="Times New Roman" w:cs="Times New Roman"/>
          <w:szCs w:val="22"/>
        </w:rPr>
        <w:tab/>
      </w:r>
      <w:r w:rsidRPr="00031825">
        <w:rPr>
          <w:rFonts w:ascii="Times New Roman" w:hAnsi="Times New Roman" w:cs="Times New Roman"/>
          <w:szCs w:val="22"/>
        </w:rPr>
        <w:tab/>
      </w:r>
      <w:r w:rsidRPr="00031825">
        <w:rPr>
          <w:rFonts w:ascii="Times New Roman" w:hAnsi="Times New Roman" w:cs="Times New Roman"/>
          <w:szCs w:val="22"/>
        </w:rPr>
        <w:tab/>
        <w:t xml:space="preserve"> - 500 mgO</w:t>
      </w:r>
      <w:r w:rsidRPr="00031825">
        <w:rPr>
          <w:rFonts w:ascii="Times New Roman" w:hAnsi="Times New Roman" w:cs="Times New Roman"/>
          <w:szCs w:val="22"/>
          <w:vertAlign w:val="subscript"/>
        </w:rPr>
        <w:t>2</w:t>
      </w:r>
      <w:r w:rsidRPr="00031825">
        <w:rPr>
          <w:rFonts w:ascii="Times New Roman" w:hAnsi="Times New Roman" w:cs="Times New Roman"/>
          <w:szCs w:val="22"/>
        </w:rPr>
        <w:t>/dmc</w:t>
      </w:r>
    </w:p>
    <w:p w:rsidR="00895471" w:rsidRPr="00031825" w:rsidRDefault="00895471" w:rsidP="00895471">
      <w:pPr>
        <w:widowControl/>
        <w:numPr>
          <w:ilvl w:val="0"/>
          <w:numId w:val="23"/>
        </w:numPr>
        <w:ind w:left="1077" w:hanging="357"/>
        <w:jc w:val="both"/>
        <w:rPr>
          <w:rFonts w:ascii="Times New Roman" w:hAnsi="Times New Roman" w:cs="Times New Roman"/>
          <w:szCs w:val="22"/>
        </w:rPr>
      </w:pPr>
      <w:r w:rsidRPr="00031825">
        <w:rPr>
          <w:rFonts w:ascii="Times New Roman" w:hAnsi="Times New Roman" w:cs="Times New Roman"/>
          <w:szCs w:val="22"/>
        </w:rPr>
        <w:t>substante extractibile</w:t>
      </w:r>
      <w:r w:rsidRPr="00031825">
        <w:rPr>
          <w:rFonts w:ascii="Times New Roman" w:hAnsi="Times New Roman" w:cs="Times New Roman"/>
          <w:szCs w:val="22"/>
        </w:rPr>
        <w:tab/>
      </w:r>
      <w:r w:rsidRPr="00031825">
        <w:rPr>
          <w:rFonts w:ascii="Times New Roman" w:hAnsi="Times New Roman" w:cs="Times New Roman"/>
          <w:szCs w:val="22"/>
        </w:rPr>
        <w:tab/>
      </w:r>
      <w:r w:rsidRPr="00031825">
        <w:rPr>
          <w:rFonts w:ascii="Times New Roman" w:hAnsi="Times New Roman" w:cs="Times New Roman"/>
          <w:szCs w:val="22"/>
        </w:rPr>
        <w:tab/>
        <w:t>- 30 mg/dmc</w:t>
      </w:r>
    </w:p>
    <w:p w:rsidR="00895471" w:rsidRPr="00031825" w:rsidRDefault="00895471" w:rsidP="00895471">
      <w:pPr>
        <w:widowControl/>
        <w:numPr>
          <w:ilvl w:val="0"/>
          <w:numId w:val="23"/>
        </w:numPr>
        <w:ind w:left="1077" w:hanging="357"/>
        <w:jc w:val="both"/>
        <w:rPr>
          <w:rFonts w:ascii="Times New Roman" w:hAnsi="Times New Roman" w:cs="Times New Roman"/>
          <w:szCs w:val="22"/>
        </w:rPr>
      </w:pPr>
      <w:r w:rsidRPr="00031825">
        <w:rPr>
          <w:rFonts w:ascii="Times New Roman" w:hAnsi="Times New Roman" w:cs="Times New Roman"/>
          <w:szCs w:val="22"/>
        </w:rPr>
        <w:t>detergenti sintetici biodegradabili</w:t>
      </w:r>
      <w:r w:rsidRPr="00031825">
        <w:rPr>
          <w:rFonts w:ascii="Times New Roman" w:hAnsi="Times New Roman" w:cs="Times New Roman"/>
          <w:szCs w:val="22"/>
        </w:rPr>
        <w:tab/>
      </w:r>
      <w:r w:rsidRPr="00031825">
        <w:rPr>
          <w:rFonts w:ascii="Times New Roman" w:hAnsi="Times New Roman" w:cs="Times New Roman"/>
          <w:szCs w:val="22"/>
        </w:rPr>
        <w:tab/>
        <w:t>- 25 mg/dmc</w:t>
      </w:r>
    </w:p>
    <w:p w:rsidR="00C34CD7" w:rsidRPr="00031825" w:rsidRDefault="00C34CD7" w:rsidP="004C2E4F">
      <w:pPr>
        <w:pStyle w:val="Frspaiere"/>
        <w:spacing w:before="120"/>
        <w:jc w:val="both"/>
        <w:rPr>
          <w:rFonts w:ascii="Times New Roman" w:hAnsi="Times New Roman"/>
          <w:noProof/>
          <w:color w:val="000000"/>
          <w:sz w:val="24"/>
          <w:szCs w:val="24"/>
        </w:rPr>
      </w:pPr>
    </w:p>
    <w:p w:rsidR="00C34CD7" w:rsidRPr="00031825" w:rsidRDefault="00C34CD7" w:rsidP="004C2E4F">
      <w:pPr>
        <w:pStyle w:val="Frspaiere"/>
        <w:spacing w:before="120"/>
        <w:jc w:val="both"/>
        <w:rPr>
          <w:rFonts w:ascii="Times New Roman" w:hAnsi="Times New Roman"/>
          <w:b/>
          <w:noProof/>
          <w:color w:val="000000"/>
          <w:sz w:val="24"/>
        </w:rPr>
      </w:pPr>
      <w:r w:rsidRPr="00031825">
        <w:rPr>
          <w:rFonts w:ascii="Times New Roman" w:hAnsi="Times New Roman"/>
          <w:b/>
          <w:noProof/>
          <w:color w:val="000000"/>
          <w:sz w:val="24"/>
        </w:rPr>
        <w:t>IV.2. Protectia aerului</w:t>
      </w:r>
    </w:p>
    <w:p w:rsidR="00C34CD7" w:rsidRDefault="00C34CD7" w:rsidP="00D8195A">
      <w:pPr>
        <w:spacing w:before="120" w:after="120"/>
        <w:ind w:right="29"/>
        <w:jc w:val="both"/>
        <w:rPr>
          <w:rFonts w:ascii="Times New Roman" w:hAnsi="Times New Roman" w:cs="Times New Roman"/>
          <w:szCs w:val="22"/>
        </w:rPr>
      </w:pPr>
      <w:r w:rsidRPr="00031825">
        <w:rPr>
          <w:rFonts w:ascii="Times New Roman" w:hAnsi="Times New Roman" w:cs="Times New Roman"/>
          <w:szCs w:val="22"/>
        </w:rPr>
        <w:t>In cadrul obiectivului analizat, aerul atmosferic p</w:t>
      </w:r>
      <w:r w:rsidR="00D8195A" w:rsidRPr="00031825">
        <w:rPr>
          <w:rFonts w:ascii="Times New Roman" w:hAnsi="Times New Roman" w:cs="Times New Roman"/>
          <w:szCs w:val="22"/>
        </w:rPr>
        <w:t>oate</w:t>
      </w:r>
      <w:r w:rsidRPr="00031825">
        <w:rPr>
          <w:rFonts w:ascii="Times New Roman" w:hAnsi="Times New Roman" w:cs="Times New Roman"/>
          <w:szCs w:val="22"/>
        </w:rPr>
        <w:t xml:space="preserve"> fi </w:t>
      </w:r>
      <w:r w:rsidR="00D8195A" w:rsidRPr="00031825">
        <w:rPr>
          <w:rFonts w:ascii="Times New Roman" w:hAnsi="Times New Roman" w:cs="Times New Roman"/>
          <w:szCs w:val="22"/>
        </w:rPr>
        <w:t>afectat prin actiunea</w:t>
      </w:r>
      <w:r w:rsidRPr="00031825">
        <w:rPr>
          <w:rFonts w:ascii="Times New Roman" w:hAnsi="Times New Roman" w:cs="Times New Roman"/>
          <w:szCs w:val="22"/>
        </w:rPr>
        <w:t xml:space="preserve"> agenti</w:t>
      </w:r>
      <w:r w:rsidR="00D8195A" w:rsidRPr="00031825">
        <w:rPr>
          <w:rFonts w:ascii="Times New Roman" w:hAnsi="Times New Roman" w:cs="Times New Roman"/>
          <w:szCs w:val="22"/>
        </w:rPr>
        <w:t>lor</w:t>
      </w:r>
      <w:r w:rsidRPr="00031825">
        <w:rPr>
          <w:rFonts w:ascii="Times New Roman" w:hAnsi="Times New Roman" w:cs="Times New Roman"/>
          <w:szCs w:val="22"/>
        </w:rPr>
        <w:t xml:space="preserve"> poluanti emisi in urma arderii </w:t>
      </w:r>
      <w:r w:rsidR="00D8195A" w:rsidRPr="00031825">
        <w:rPr>
          <w:rFonts w:ascii="Times New Roman" w:hAnsi="Times New Roman" w:cs="Times New Roman"/>
          <w:szCs w:val="22"/>
        </w:rPr>
        <w:t>combustibilului</w:t>
      </w:r>
      <w:r w:rsidRPr="00031825">
        <w:rPr>
          <w:rFonts w:ascii="Times New Roman" w:hAnsi="Times New Roman" w:cs="Times New Roman"/>
          <w:szCs w:val="22"/>
        </w:rPr>
        <w:t xml:space="preserve"> in motoarele cu ardere interna, din dotarea masinilor ce vor rula in cadrul </w:t>
      </w:r>
      <w:r w:rsidR="00CB4B77" w:rsidRPr="00031825">
        <w:rPr>
          <w:rFonts w:ascii="Times New Roman" w:hAnsi="Times New Roman" w:cs="Times New Roman"/>
          <w:szCs w:val="22"/>
        </w:rPr>
        <w:t>incintei</w:t>
      </w:r>
      <w:r w:rsidRPr="00031825">
        <w:rPr>
          <w:rFonts w:ascii="Times New Roman" w:hAnsi="Times New Roman" w:cs="Times New Roman"/>
          <w:szCs w:val="22"/>
        </w:rPr>
        <w:t>. Poluantii ce vor rezulta sunt: SOx, NOx, COV, particule, etc. si pulberi sedimentabile</w:t>
      </w:r>
      <w:r w:rsidR="00D8195A" w:rsidRPr="00031825">
        <w:rPr>
          <w:rFonts w:ascii="Times New Roman" w:hAnsi="Times New Roman" w:cs="Times New Roman"/>
          <w:szCs w:val="22"/>
        </w:rPr>
        <w:t>, fiind</w:t>
      </w:r>
      <w:r w:rsidRPr="00031825">
        <w:rPr>
          <w:rFonts w:ascii="Times New Roman" w:hAnsi="Times New Roman" w:cs="Times New Roman"/>
          <w:szCs w:val="22"/>
        </w:rPr>
        <w:t xml:space="preserve"> produse </w:t>
      </w:r>
      <w:r w:rsidR="00D8195A" w:rsidRPr="00031825">
        <w:rPr>
          <w:rFonts w:ascii="Times New Roman" w:hAnsi="Times New Roman" w:cs="Times New Roman"/>
          <w:szCs w:val="22"/>
        </w:rPr>
        <w:t>prin</w:t>
      </w:r>
      <w:r w:rsidRPr="00031825">
        <w:rPr>
          <w:rFonts w:ascii="Times New Roman" w:hAnsi="Times New Roman" w:cs="Times New Roman"/>
          <w:szCs w:val="22"/>
        </w:rPr>
        <w:t xml:space="preserve"> circulatia mijloacelor de transport. In cadrul perimetrul analizat, poluantii evacuati in atmosfera vor fi in cantitati relativ mici si pe o perioada limitata de timp, iar impactul lor </w:t>
      </w:r>
      <w:r w:rsidR="00D8195A" w:rsidRPr="00031825">
        <w:rPr>
          <w:rFonts w:ascii="Times New Roman" w:hAnsi="Times New Roman" w:cs="Times New Roman"/>
          <w:szCs w:val="22"/>
        </w:rPr>
        <w:t>este</w:t>
      </w:r>
      <w:r w:rsidRPr="00031825">
        <w:rPr>
          <w:rFonts w:ascii="Times New Roman" w:hAnsi="Times New Roman" w:cs="Times New Roman"/>
          <w:szCs w:val="22"/>
        </w:rPr>
        <w:t xml:space="preserve"> strict local. </w:t>
      </w:r>
    </w:p>
    <w:p w:rsidR="00852276" w:rsidRDefault="00852276" w:rsidP="00D8195A">
      <w:pPr>
        <w:spacing w:before="120" w:after="120"/>
        <w:ind w:right="29"/>
        <w:jc w:val="both"/>
        <w:rPr>
          <w:rFonts w:ascii="Times New Roman" w:hAnsi="Times New Roman" w:cs="Times New Roman"/>
          <w:szCs w:val="22"/>
        </w:rPr>
      </w:pPr>
    </w:p>
    <w:p w:rsidR="00852276" w:rsidRPr="00031825" w:rsidRDefault="00852276" w:rsidP="00D8195A">
      <w:pPr>
        <w:spacing w:before="120" w:after="120"/>
        <w:ind w:right="29"/>
        <w:jc w:val="both"/>
        <w:rPr>
          <w:rFonts w:ascii="Times New Roman" w:hAnsi="Times New Roman" w:cs="Times New Roman"/>
          <w:szCs w:val="22"/>
        </w:rPr>
      </w:pPr>
    </w:p>
    <w:p w:rsidR="00C34CD7" w:rsidRDefault="00C34CD7" w:rsidP="00D8195A">
      <w:pPr>
        <w:spacing w:before="120" w:after="120"/>
        <w:ind w:right="29"/>
        <w:jc w:val="both"/>
        <w:rPr>
          <w:rFonts w:ascii="Times New Roman" w:hAnsi="Times New Roman" w:cs="Times New Roman"/>
          <w:szCs w:val="22"/>
        </w:rPr>
      </w:pPr>
      <w:r w:rsidRPr="00031825">
        <w:rPr>
          <w:rFonts w:ascii="Times New Roman" w:hAnsi="Times New Roman" w:cs="Times New Roman"/>
          <w:b/>
          <w:szCs w:val="22"/>
        </w:rPr>
        <w:t>Gazele de esapament</w:t>
      </w:r>
      <w:r w:rsidRPr="00031825">
        <w:rPr>
          <w:rFonts w:ascii="Times New Roman" w:hAnsi="Times New Roman" w:cs="Times New Roman"/>
          <w:szCs w:val="22"/>
        </w:rPr>
        <w:t xml:space="preserve"> rezultate in timpul functionarii utilajelor </w:t>
      </w:r>
      <w:r w:rsidR="00D8195A" w:rsidRPr="00031825">
        <w:rPr>
          <w:rFonts w:ascii="Times New Roman" w:hAnsi="Times New Roman" w:cs="Times New Roman"/>
          <w:szCs w:val="22"/>
        </w:rPr>
        <w:t>pentru</w:t>
      </w:r>
      <w:r w:rsidRPr="00031825">
        <w:rPr>
          <w:rFonts w:ascii="Times New Roman" w:hAnsi="Times New Roman" w:cs="Times New Roman"/>
          <w:szCs w:val="22"/>
        </w:rPr>
        <w:t xml:space="preserve"> transport sunt in functie de consumul de </w:t>
      </w:r>
      <w:r w:rsidR="00D8195A" w:rsidRPr="00031825">
        <w:rPr>
          <w:rFonts w:ascii="Times New Roman" w:hAnsi="Times New Roman" w:cs="Times New Roman"/>
          <w:szCs w:val="22"/>
        </w:rPr>
        <w:t>carburant</w:t>
      </w:r>
      <w:r w:rsidRPr="00031825">
        <w:rPr>
          <w:rFonts w:ascii="Times New Roman" w:hAnsi="Times New Roman" w:cs="Times New Roman"/>
          <w:szCs w:val="22"/>
        </w:rPr>
        <w:t xml:space="preserve"> al acestor utilaje. Se poate estima ca la functionarea tuturor utilajelor dotate cu motoare termice (Diesel), concentratiile de poluanti la emisie nu vor depasi concentratiile maxim admise de Ordinul 462/93 al MAPPM. De asemenea, prin debitul masic scazut, caracterul mobil al acestora cat si prin faptul ca emisiile nu sunt dirijate, sursele nu intra sub incidenta </w:t>
      </w:r>
      <w:r w:rsidR="00D8195A" w:rsidRPr="00031825">
        <w:rPr>
          <w:rFonts w:ascii="Times New Roman" w:hAnsi="Times New Roman" w:cs="Times New Roman"/>
          <w:szCs w:val="22"/>
        </w:rPr>
        <w:t>Ordinului</w:t>
      </w:r>
      <w:r w:rsidRPr="00031825">
        <w:rPr>
          <w:rFonts w:ascii="Times New Roman" w:hAnsi="Times New Roman" w:cs="Times New Roman"/>
          <w:szCs w:val="22"/>
        </w:rPr>
        <w:t xml:space="preserve"> 462/93. </w:t>
      </w:r>
    </w:p>
    <w:p w:rsidR="00852276" w:rsidRPr="00031825" w:rsidRDefault="00852276" w:rsidP="00D8195A">
      <w:pPr>
        <w:spacing w:before="120" w:after="120"/>
        <w:ind w:right="29"/>
        <w:jc w:val="both"/>
        <w:rPr>
          <w:rFonts w:ascii="Times New Roman" w:hAnsi="Times New Roman" w:cs="Times New Roman"/>
          <w:szCs w:val="22"/>
        </w:rPr>
      </w:pPr>
    </w:p>
    <w:p w:rsidR="00C34CD7" w:rsidRPr="00031825" w:rsidRDefault="00C34CD7" w:rsidP="00D8195A">
      <w:pPr>
        <w:spacing w:before="120" w:after="120"/>
        <w:ind w:right="29"/>
        <w:jc w:val="both"/>
        <w:rPr>
          <w:rFonts w:ascii="Times New Roman" w:hAnsi="Times New Roman" w:cs="Times New Roman"/>
          <w:szCs w:val="22"/>
        </w:rPr>
      </w:pPr>
      <w:r w:rsidRPr="00031825">
        <w:rPr>
          <w:rFonts w:ascii="Times New Roman" w:hAnsi="Times New Roman" w:cs="Times New Roman"/>
          <w:b/>
          <w:szCs w:val="22"/>
        </w:rPr>
        <w:t>Pulberi sedimentabile</w:t>
      </w:r>
      <w:r w:rsidR="00D8195A" w:rsidRPr="00031825">
        <w:rPr>
          <w:rFonts w:ascii="Times New Roman" w:hAnsi="Times New Roman" w:cs="Times New Roman"/>
          <w:b/>
          <w:szCs w:val="22"/>
        </w:rPr>
        <w:t>:</w:t>
      </w:r>
      <w:r w:rsidRPr="00031825">
        <w:rPr>
          <w:rFonts w:ascii="Times New Roman" w:hAnsi="Times New Roman" w:cs="Times New Roman"/>
          <w:szCs w:val="22"/>
        </w:rPr>
        <w:t xml:space="preserve"> cantitatile de pulberi sedimentabile ridicate in atmosfera, vor fi functie de gradul de umectare a drumurilor nemodernizate, viteza de deplasare a utilajelor de transport si numarul acestora. Emisiile sunt intermitente, au arie redusa de dispersie depunandu-se in zonele imediat limitrofe. Pentru combaterea emisiilor de pulberi sedimentabile in urma activitatilor de transport, se recomanda stropirea spatiilor tehnologice si a cailor de acces, si limitarea vitezei de deplasare, in perioadele secetoase pe toata durata activitatii zilnice. </w:t>
      </w:r>
    </w:p>
    <w:p w:rsidR="00183ED3" w:rsidRPr="00031825" w:rsidRDefault="00183ED3" w:rsidP="00C34CD7">
      <w:pPr>
        <w:spacing w:before="120" w:after="120"/>
        <w:ind w:right="29" w:firstLine="720"/>
        <w:jc w:val="both"/>
        <w:rPr>
          <w:rFonts w:ascii="Times New Roman" w:hAnsi="Times New Roman" w:cs="Times New Roman"/>
          <w:szCs w:val="22"/>
        </w:rPr>
      </w:pPr>
    </w:p>
    <w:p w:rsidR="00C34CD7" w:rsidRPr="00031825" w:rsidRDefault="00C34CD7" w:rsidP="0000746A">
      <w:pPr>
        <w:spacing w:before="120" w:after="120"/>
        <w:ind w:right="29"/>
        <w:jc w:val="both"/>
        <w:rPr>
          <w:rFonts w:ascii="Times New Roman" w:hAnsi="Times New Roman" w:cs="Times New Roman"/>
          <w:b/>
          <w:szCs w:val="22"/>
        </w:rPr>
      </w:pPr>
      <w:r w:rsidRPr="00031825">
        <w:rPr>
          <w:rFonts w:ascii="Times New Roman" w:hAnsi="Times New Roman" w:cs="Times New Roman"/>
          <w:b/>
          <w:szCs w:val="22"/>
        </w:rPr>
        <w:t xml:space="preserve">b). Poluanti evacuati in atmosfera si masurile de protectie a calitatii aerului </w:t>
      </w:r>
    </w:p>
    <w:p w:rsidR="00183ED3" w:rsidRPr="00031825" w:rsidRDefault="00183ED3" w:rsidP="00183ED3">
      <w:pPr>
        <w:spacing w:before="120" w:after="120"/>
        <w:ind w:right="29" w:firstLine="720"/>
        <w:jc w:val="both"/>
        <w:rPr>
          <w:rFonts w:ascii="Times New Roman" w:hAnsi="Times New Roman" w:cs="Times New Roman"/>
          <w:szCs w:val="22"/>
        </w:rPr>
      </w:pPr>
      <w:r w:rsidRPr="00031825">
        <w:rPr>
          <w:rFonts w:ascii="Times New Roman" w:hAnsi="Times New Roman" w:cs="Times New Roman"/>
          <w:szCs w:val="22"/>
        </w:rPr>
        <w:t>Poluantii evacuati in atmosfera in urma activitatilor de productie din cadrul perimetrului analizat, vor fi reprezentati de:</w:t>
      </w:r>
    </w:p>
    <w:p w:rsidR="00183ED3" w:rsidRPr="00031825" w:rsidRDefault="00183ED3" w:rsidP="0000746A">
      <w:pPr>
        <w:widowControl/>
        <w:numPr>
          <w:ilvl w:val="0"/>
          <w:numId w:val="23"/>
        </w:numPr>
        <w:ind w:left="1077" w:hanging="357"/>
        <w:jc w:val="both"/>
        <w:rPr>
          <w:rFonts w:ascii="Times New Roman" w:hAnsi="Times New Roman" w:cs="Times New Roman"/>
          <w:szCs w:val="22"/>
        </w:rPr>
      </w:pPr>
      <w:r w:rsidRPr="00031825">
        <w:rPr>
          <w:rFonts w:ascii="Times New Roman" w:hAnsi="Times New Roman" w:cs="Times New Roman"/>
          <w:szCs w:val="22"/>
        </w:rPr>
        <w:t xml:space="preserve">particule sedimentabile; </w:t>
      </w:r>
    </w:p>
    <w:p w:rsidR="00183ED3" w:rsidRPr="00031825" w:rsidRDefault="00183ED3" w:rsidP="0000746A">
      <w:pPr>
        <w:widowControl/>
        <w:numPr>
          <w:ilvl w:val="0"/>
          <w:numId w:val="23"/>
        </w:numPr>
        <w:ind w:left="1077" w:hanging="357"/>
        <w:jc w:val="both"/>
        <w:rPr>
          <w:rFonts w:ascii="Times New Roman" w:hAnsi="Times New Roman" w:cs="Times New Roman"/>
          <w:szCs w:val="22"/>
        </w:rPr>
      </w:pPr>
      <w:r w:rsidRPr="00031825">
        <w:rPr>
          <w:rFonts w:ascii="Times New Roman" w:hAnsi="Times New Roman" w:cs="Times New Roman"/>
          <w:szCs w:val="22"/>
        </w:rPr>
        <w:t xml:space="preserve">dioxid de carbon; </w:t>
      </w:r>
    </w:p>
    <w:p w:rsidR="00183ED3" w:rsidRPr="00031825" w:rsidRDefault="00183ED3" w:rsidP="0000746A">
      <w:pPr>
        <w:widowControl/>
        <w:numPr>
          <w:ilvl w:val="0"/>
          <w:numId w:val="23"/>
        </w:numPr>
        <w:ind w:left="1077" w:hanging="357"/>
        <w:jc w:val="both"/>
        <w:rPr>
          <w:rFonts w:ascii="Times New Roman" w:hAnsi="Times New Roman" w:cs="Times New Roman"/>
          <w:szCs w:val="22"/>
        </w:rPr>
      </w:pPr>
      <w:r w:rsidRPr="00031825">
        <w:rPr>
          <w:rFonts w:ascii="Times New Roman" w:hAnsi="Times New Roman" w:cs="Times New Roman"/>
          <w:szCs w:val="22"/>
        </w:rPr>
        <w:t xml:space="preserve">monoxid de carbon; </w:t>
      </w:r>
    </w:p>
    <w:p w:rsidR="00183ED3" w:rsidRPr="00031825" w:rsidRDefault="00183ED3" w:rsidP="0000746A">
      <w:pPr>
        <w:widowControl/>
        <w:numPr>
          <w:ilvl w:val="0"/>
          <w:numId w:val="23"/>
        </w:numPr>
        <w:ind w:left="1077" w:hanging="357"/>
        <w:jc w:val="both"/>
        <w:rPr>
          <w:rFonts w:ascii="Times New Roman" w:hAnsi="Times New Roman" w:cs="Times New Roman"/>
          <w:szCs w:val="22"/>
        </w:rPr>
      </w:pPr>
      <w:r w:rsidRPr="00031825">
        <w:rPr>
          <w:rFonts w:ascii="Times New Roman" w:hAnsi="Times New Roman" w:cs="Times New Roman"/>
          <w:szCs w:val="22"/>
        </w:rPr>
        <w:t xml:space="preserve">oxizi de azot; </w:t>
      </w:r>
    </w:p>
    <w:p w:rsidR="00183ED3" w:rsidRPr="00031825" w:rsidRDefault="00183ED3" w:rsidP="004C2E4F">
      <w:pPr>
        <w:pStyle w:val="Frspaiere"/>
        <w:spacing w:before="120"/>
        <w:jc w:val="both"/>
        <w:rPr>
          <w:rFonts w:ascii="Times New Roman" w:hAnsi="Times New Roman"/>
          <w:color w:val="000000"/>
          <w:sz w:val="24"/>
        </w:rPr>
      </w:pPr>
    </w:p>
    <w:p w:rsidR="00183ED3" w:rsidRPr="00031825" w:rsidRDefault="00183ED3" w:rsidP="003821A6">
      <w:pPr>
        <w:spacing w:after="120"/>
        <w:ind w:right="29"/>
        <w:jc w:val="both"/>
        <w:rPr>
          <w:rFonts w:ascii="Times New Roman" w:hAnsi="Times New Roman" w:cs="Times New Roman"/>
          <w:b/>
          <w:szCs w:val="22"/>
        </w:rPr>
      </w:pPr>
      <w:r w:rsidRPr="00031825">
        <w:rPr>
          <w:rFonts w:ascii="Times New Roman" w:hAnsi="Times New Roman" w:cs="Times New Roman"/>
          <w:b/>
          <w:szCs w:val="22"/>
        </w:rPr>
        <w:t>IV.3. Protectia aerului</w:t>
      </w:r>
    </w:p>
    <w:p w:rsidR="0000746A" w:rsidRPr="00031825" w:rsidRDefault="0000746A" w:rsidP="0000746A">
      <w:pPr>
        <w:spacing w:before="120" w:after="120"/>
        <w:ind w:right="29"/>
        <w:jc w:val="both"/>
        <w:rPr>
          <w:rFonts w:ascii="Times New Roman" w:hAnsi="Times New Roman" w:cs="Times New Roman"/>
          <w:szCs w:val="22"/>
        </w:rPr>
      </w:pPr>
      <w:r w:rsidRPr="00031825">
        <w:rPr>
          <w:rFonts w:ascii="Times New Roman" w:hAnsi="Times New Roman" w:cs="Times New Roman"/>
          <w:szCs w:val="22"/>
        </w:rPr>
        <w:t xml:space="preserve">Pentru factorul de mediu aer, indicatorii de calitate se vor incadra in limitele prevazute prin Ordinul MAPPM r. 462/1993 - Conditii de calitate privind protectia atmosferei, astfel: </w:t>
      </w:r>
    </w:p>
    <w:p w:rsidR="0000746A" w:rsidRPr="00031825" w:rsidRDefault="0000746A" w:rsidP="0000746A">
      <w:pPr>
        <w:widowControl/>
        <w:numPr>
          <w:ilvl w:val="0"/>
          <w:numId w:val="23"/>
        </w:numPr>
        <w:ind w:left="1077" w:hanging="357"/>
        <w:jc w:val="both"/>
        <w:rPr>
          <w:rFonts w:ascii="Times New Roman" w:hAnsi="Times New Roman" w:cs="Times New Roman"/>
          <w:szCs w:val="22"/>
        </w:rPr>
      </w:pPr>
      <w:r w:rsidRPr="00031825">
        <w:rPr>
          <w:rFonts w:ascii="Times New Roman" w:hAnsi="Times New Roman" w:cs="Times New Roman"/>
          <w:szCs w:val="22"/>
        </w:rPr>
        <w:t>pulberi</w:t>
      </w:r>
      <w:r w:rsidRPr="00031825">
        <w:rPr>
          <w:rFonts w:ascii="Times New Roman" w:hAnsi="Times New Roman" w:cs="Times New Roman"/>
          <w:szCs w:val="22"/>
        </w:rPr>
        <w:tab/>
        <w:t>- 50 mg/mcN</w:t>
      </w:r>
    </w:p>
    <w:p w:rsidR="0000746A" w:rsidRPr="00031825" w:rsidRDefault="0000746A" w:rsidP="0000746A">
      <w:pPr>
        <w:widowControl/>
        <w:numPr>
          <w:ilvl w:val="0"/>
          <w:numId w:val="23"/>
        </w:numPr>
        <w:ind w:left="1077" w:hanging="357"/>
        <w:jc w:val="both"/>
        <w:rPr>
          <w:rFonts w:ascii="Times New Roman" w:hAnsi="Times New Roman" w:cs="Times New Roman"/>
          <w:szCs w:val="22"/>
        </w:rPr>
      </w:pPr>
      <w:r w:rsidRPr="00031825">
        <w:rPr>
          <w:rFonts w:ascii="Times New Roman" w:hAnsi="Times New Roman" w:cs="Times New Roman"/>
          <w:szCs w:val="22"/>
        </w:rPr>
        <w:t>CO</w:t>
      </w:r>
      <w:r w:rsidRPr="00031825">
        <w:rPr>
          <w:rFonts w:ascii="Times New Roman" w:hAnsi="Times New Roman" w:cs="Times New Roman"/>
          <w:szCs w:val="22"/>
        </w:rPr>
        <w:tab/>
      </w:r>
      <w:r w:rsidRPr="00031825">
        <w:rPr>
          <w:rFonts w:ascii="Times New Roman" w:hAnsi="Times New Roman" w:cs="Times New Roman"/>
          <w:szCs w:val="22"/>
        </w:rPr>
        <w:tab/>
        <w:t>- 100 mg/mcN</w:t>
      </w:r>
    </w:p>
    <w:p w:rsidR="0000746A" w:rsidRPr="00031825" w:rsidRDefault="0000746A" w:rsidP="0000746A">
      <w:pPr>
        <w:widowControl/>
        <w:numPr>
          <w:ilvl w:val="0"/>
          <w:numId w:val="23"/>
        </w:numPr>
        <w:ind w:left="1077" w:hanging="357"/>
        <w:jc w:val="both"/>
        <w:rPr>
          <w:rFonts w:ascii="Times New Roman" w:hAnsi="Times New Roman" w:cs="Times New Roman"/>
          <w:szCs w:val="22"/>
        </w:rPr>
      </w:pPr>
      <w:r w:rsidRPr="00031825">
        <w:rPr>
          <w:rFonts w:ascii="Times New Roman" w:hAnsi="Times New Roman" w:cs="Times New Roman"/>
          <w:szCs w:val="22"/>
        </w:rPr>
        <w:t>Nox</w:t>
      </w:r>
      <w:r w:rsidRPr="00031825">
        <w:rPr>
          <w:rFonts w:ascii="Times New Roman" w:hAnsi="Times New Roman" w:cs="Times New Roman"/>
          <w:szCs w:val="22"/>
        </w:rPr>
        <w:tab/>
        <w:t>- 350 mg/mcN</w:t>
      </w:r>
    </w:p>
    <w:p w:rsidR="0000746A" w:rsidRPr="00031825" w:rsidRDefault="0000746A" w:rsidP="0000746A">
      <w:pPr>
        <w:widowControl/>
        <w:numPr>
          <w:ilvl w:val="0"/>
          <w:numId w:val="23"/>
        </w:numPr>
        <w:ind w:left="1077" w:hanging="357"/>
        <w:jc w:val="both"/>
        <w:rPr>
          <w:rFonts w:ascii="Times New Roman" w:hAnsi="Times New Roman" w:cs="Times New Roman"/>
          <w:szCs w:val="22"/>
        </w:rPr>
      </w:pPr>
      <w:r w:rsidRPr="00031825">
        <w:rPr>
          <w:rFonts w:ascii="Times New Roman" w:hAnsi="Times New Roman" w:cs="Times New Roman"/>
          <w:szCs w:val="22"/>
        </w:rPr>
        <w:t>Sox</w:t>
      </w:r>
      <w:r w:rsidRPr="00031825">
        <w:rPr>
          <w:rFonts w:ascii="Times New Roman" w:hAnsi="Times New Roman" w:cs="Times New Roman"/>
          <w:szCs w:val="22"/>
        </w:rPr>
        <w:tab/>
        <w:t>- 35 mg/mcN</w:t>
      </w:r>
    </w:p>
    <w:p w:rsidR="0000746A" w:rsidRPr="00031825" w:rsidRDefault="0000746A" w:rsidP="00EB3CAD">
      <w:pPr>
        <w:spacing w:after="120"/>
        <w:ind w:right="29" w:firstLine="720"/>
        <w:jc w:val="both"/>
        <w:rPr>
          <w:rFonts w:ascii="Times New Roman" w:hAnsi="Times New Roman" w:cs="Times New Roman"/>
          <w:iCs/>
          <w:szCs w:val="22"/>
        </w:rPr>
      </w:pPr>
    </w:p>
    <w:p w:rsidR="0000746A" w:rsidRPr="00031825" w:rsidRDefault="0000746A" w:rsidP="0000746A">
      <w:pPr>
        <w:tabs>
          <w:tab w:val="left" w:pos="6555"/>
        </w:tabs>
        <w:spacing w:after="120"/>
        <w:ind w:right="29"/>
        <w:jc w:val="both"/>
        <w:rPr>
          <w:rFonts w:ascii="Times New Roman" w:hAnsi="Times New Roman" w:cs="Times New Roman"/>
          <w:b/>
          <w:szCs w:val="22"/>
        </w:rPr>
      </w:pPr>
      <w:r w:rsidRPr="00031825">
        <w:rPr>
          <w:rFonts w:ascii="Times New Roman" w:hAnsi="Times New Roman" w:cs="Times New Roman"/>
          <w:b/>
          <w:szCs w:val="22"/>
        </w:rPr>
        <w:t>IV.4. Protectia împotriva zgomotului şi vibraţiilor</w:t>
      </w:r>
    </w:p>
    <w:p w:rsidR="0000746A" w:rsidRPr="00031825" w:rsidRDefault="0000746A" w:rsidP="0000746A">
      <w:pPr>
        <w:spacing w:before="120" w:after="120"/>
        <w:ind w:right="29"/>
        <w:jc w:val="both"/>
        <w:rPr>
          <w:rFonts w:ascii="Times New Roman" w:hAnsi="Times New Roman" w:cs="Times New Roman"/>
          <w:szCs w:val="22"/>
        </w:rPr>
      </w:pPr>
      <w:r w:rsidRPr="00031825">
        <w:rPr>
          <w:rFonts w:ascii="Times New Roman" w:hAnsi="Times New Roman" w:cs="Times New Roman"/>
          <w:szCs w:val="22"/>
        </w:rPr>
        <w:t xml:space="preserve">Pentru etapa de construire, zgomotul provine de la utilajele de construire, autovehiculele de transport, utilajele de constructii. Nivelul zgomotului va fi de scurta durata, iar in jurul obiectivului nu sunt cladiri sau constructii care sa necesite protectie. Nu se vor executa lucrari de </w:t>
      </w:r>
      <w:r w:rsidR="00601193">
        <w:rPr>
          <w:rFonts w:ascii="Times New Roman" w:hAnsi="Times New Roman" w:cs="Times New Roman"/>
          <w:szCs w:val="22"/>
        </w:rPr>
        <w:t>construire</w:t>
      </w:r>
      <w:r w:rsidRPr="00031825">
        <w:rPr>
          <w:rFonts w:ascii="Times New Roman" w:hAnsi="Times New Roman" w:cs="Times New Roman"/>
          <w:szCs w:val="22"/>
        </w:rPr>
        <w:t xml:space="preserve"> in timpul noptii.</w:t>
      </w:r>
    </w:p>
    <w:p w:rsidR="0000746A" w:rsidRPr="00031825" w:rsidRDefault="0000746A" w:rsidP="0000746A">
      <w:pPr>
        <w:spacing w:before="120" w:after="120"/>
        <w:ind w:right="29"/>
        <w:jc w:val="both"/>
        <w:rPr>
          <w:rFonts w:ascii="Times New Roman" w:hAnsi="Times New Roman" w:cs="Times New Roman"/>
          <w:szCs w:val="22"/>
        </w:rPr>
      </w:pPr>
      <w:r w:rsidRPr="00031825">
        <w:rPr>
          <w:rFonts w:ascii="Times New Roman" w:hAnsi="Times New Roman" w:cs="Times New Roman"/>
          <w:szCs w:val="22"/>
        </w:rPr>
        <w:t>Pentru nivelul de zgomot / vibratii - se vor respecta conditiile impuse prin HG nr.321/2005 privind evaluarea si gestionarea zgomotului ambiental, Ordinul Ministerului Sanatatii nr. 536/1997 (nivel acustic Ia limita incintei), cu modificarile ulterioare, STAS nr. 10009/1988 , Acustica urbana- Limite admisibile ale nivelului de zgomot, STAS nr. 6156/1986- protectia impotriva zgomotului in construciile civile si social-culturale - limite admisibile, alti parametri de izolare acustica.</w:t>
      </w:r>
    </w:p>
    <w:p w:rsidR="0000746A" w:rsidRPr="00031825" w:rsidRDefault="0000746A" w:rsidP="0000746A">
      <w:pPr>
        <w:spacing w:before="120" w:after="120"/>
        <w:ind w:right="29"/>
        <w:jc w:val="both"/>
        <w:rPr>
          <w:rFonts w:ascii="Times New Roman" w:hAnsi="Times New Roman" w:cs="Times New Roman"/>
          <w:szCs w:val="22"/>
        </w:rPr>
      </w:pPr>
    </w:p>
    <w:p w:rsidR="00EB3CAD" w:rsidRPr="00031825" w:rsidRDefault="00EB3CAD" w:rsidP="00EB3CAD">
      <w:pPr>
        <w:spacing w:after="120"/>
        <w:ind w:right="29"/>
        <w:jc w:val="both"/>
        <w:rPr>
          <w:rFonts w:ascii="Times New Roman" w:hAnsi="Times New Roman" w:cs="Times New Roman"/>
          <w:b/>
          <w:szCs w:val="22"/>
        </w:rPr>
      </w:pPr>
      <w:r w:rsidRPr="00031825">
        <w:rPr>
          <w:rFonts w:ascii="Times New Roman" w:hAnsi="Times New Roman" w:cs="Times New Roman"/>
          <w:b/>
          <w:szCs w:val="22"/>
        </w:rPr>
        <w:t>IV.</w:t>
      </w:r>
      <w:r w:rsidR="0000746A" w:rsidRPr="00031825">
        <w:rPr>
          <w:rFonts w:ascii="Times New Roman" w:hAnsi="Times New Roman" w:cs="Times New Roman"/>
          <w:b/>
          <w:szCs w:val="22"/>
        </w:rPr>
        <w:t>5</w:t>
      </w:r>
      <w:r w:rsidRPr="00031825">
        <w:rPr>
          <w:rFonts w:ascii="Times New Roman" w:hAnsi="Times New Roman" w:cs="Times New Roman"/>
          <w:b/>
          <w:szCs w:val="22"/>
        </w:rPr>
        <w:t>. Protecţia impotriva radiaţiilor</w:t>
      </w:r>
    </w:p>
    <w:p w:rsidR="00EB3CAD" w:rsidRPr="00031825" w:rsidRDefault="00EB3CAD" w:rsidP="00007057">
      <w:pPr>
        <w:pStyle w:val="Frspaiere"/>
        <w:spacing w:before="120"/>
        <w:jc w:val="both"/>
        <w:rPr>
          <w:rFonts w:ascii="Times New Roman" w:hAnsi="Times New Roman"/>
          <w:noProof/>
          <w:color w:val="000000"/>
          <w:sz w:val="24"/>
          <w:szCs w:val="24"/>
        </w:rPr>
      </w:pPr>
      <w:r w:rsidRPr="00031825">
        <w:rPr>
          <w:rFonts w:ascii="Times New Roman" w:hAnsi="Times New Roman"/>
          <w:noProof/>
          <w:color w:val="000000"/>
          <w:sz w:val="24"/>
          <w:szCs w:val="24"/>
        </w:rPr>
        <w:t xml:space="preserve">Activitatea de </w:t>
      </w:r>
      <w:r w:rsidR="0000746A" w:rsidRPr="00031825">
        <w:rPr>
          <w:rFonts w:ascii="Times New Roman" w:hAnsi="Times New Roman"/>
          <w:noProof/>
          <w:color w:val="000000"/>
          <w:sz w:val="24"/>
          <w:szCs w:val="24"/>
        </w:rPr>
        <w:t>construire</w:t>
      </w:r>
      <w:r w:rsidRPr="00031825">
        <w:rPr>
          <w:rFonts w:ascii="Times New Roman" w:hAnsi="Times New Roman"/>
          <w:noProof/>
          <w:color w:val="000000"/>
          <w:sz w:val="24"/>
          <w:szCs w:val="24"/>
        </w:rPr>
        <w:t xml:space="preserve"> nu va genera radiatii electromagnetice, radiatii ionizante si nici poluare biologica</w:t>
      </w:r>
      <w:r w:rsidR="0000746A" w:rsidRPr="00031825">
        <w:rPr>
          <w:rFonts w:ascii="Times New Roman" w:hAnsi="Times New Roman"/>
          <w:noProof/>
          <w:color w:val="000000"/>
          <w:sz w:val="24"/>
          <w:szCs w:val="24"/>
        </w:rPr>
        <w:t>.</w:t>
      </w:r>
    </w:p>
    <w:p w:rsidR="00C34CD7" w:rsidRDefault="00C34CD7" w:rsidP="00EB3CAD">
      <w:pPr>
        <w:spacing w:before="120" w:after="120"/>
        <w:ind w:right="29"/>
        <w:jc w:val="both"/>
        <w:rPr>
          <w:rFonts w:ascii="Times New Roman" w:hAnsi="Times New Roman" w:cs="Times New Roman"/>
          <w:szCs w:val="22"/>
        </w:rPr>
      </w:pPr>
    </w:p>
    <w:p w:rsidR="00852276" w:rsidRPr="00031825" w:rsidRDefault="00852276" w:rsidP="00EB3CAD">
      <w:pPr>
        <w:spacing w:before="120" w:after="120"/>
        <w:ind w:right="29"/>
        <w:jc w:val="both"/>
        <w:rPr>
          <w:rFonts w:ascii="Times New Roman" w:hAnsi="Times New Roman" w:cs="Times New Roman"/>
          <w:szCs w:val="22"/>
        </w:rPr>
      </w:pPr>
    </w:p>
    <w:p w:rsidR="00EB3CAD" w:rsidRPr="00031825" w:rsidRDefault="00EB3CAD" w:rsidP="00EB3CAD">
      <w:pPr>
        <w:spacing w:before="120" w:after="120"/>
        <w:ind w:right="29"/>
        <w:jc w:val="both"/>
        <w:rPr>
          <w:rFonts w:ascii="Times New Roman" w:hAnsi="Times New Roman" w:cs="Times New Roman"/>
          <w:b/>
          <w:szCs w:val="22"/>
        </w:rPr>
      </w:pPr>
      <w:r w:rsidRPr="00031825">
        <w:rPr>
          <w:rFonts w:ascii="Times New Roman" w:hAnsi="Times New Roman" w:cs="Times New Roman"/>
          <w:b/>
          <w:szCs w:val="22"/>
        </w:rPr>
        <w:t>IV.</w:t>
      </w:r>
      <w:r w:rsidR="0000746A" w:rsidRPr="00031825">
        <w:rPr>
          <w:rFonts w:ascii="Times New Roman" w:hAnsi="Times New Roman" w:cs="Times New Roman"/>
          <w:b/>
          <w:szCs w:val="22"/>
        </w:rPr>
        <w:t>6</w:t>
      </w:r>
      <w:r w:rsidRPr="00031825">
        <w:rPr>
          <w:rFonts w:ascii="Times New Roman" w:hAnsi="Times New Roman" w:cs="Times New Roman"/>
          <w:b/>
          <w:szCs w:val="22"/>
        </w:rPr>
        <w:t>. Protectia solului si a subsolului</w:t>
      </w:r>
    </w:p>
    <w:p w:rsidR="00C17931" w:rsidRPr="00031825" w:rsidRDefault="00C17931" w:rsidP="00007057">
      <w:pPr>
        <w:pStyle w:val="Frspaiere"/>
        <w:spacing w:before="120"/>
        <w:jc w:val="both"/>
        <w:rPr>
          <w:rFonts w:ascii="Times New Roman" w:hAnsi="Times New Roman"/>
          <w:noProof/>
          <w:color w:val="000000"/>
          <w:sz w:val="24"/>
          <w:szCs w:val="24"/>
        </w:rPr>
      </w:pPr>
      <w:r w:rsidRPr="00031825">
        <w:rPr>
          <w:rFonts w:ascii="Times New Roman" w:hAnsi="Times New Roman"/>
          <w:noProof/>
          <w:color w:val="000000"/>
          <w:sz w:val="24"/>
          <w:szCs w:val="24"/>
        </w:rPr>
        <w:t xml:space="preserve">Pe amplasament nu au fost identificate urme de poluare din activitatile desfasurate in timpul </w:t>
      </w:r>
      <w:r w:rsidR="0000746A" w:rsidRPr="00031825">
        <w:rPr>
          <w:rFonts w:ascii="Times New Roman" w:hAnsi="Times New Roman"/>
          <w:noProof/>
          <w:color w:val="000000"/>
          <w:sz w:val="24"/>
          <w:szCs w:val="24"/>
        </w:rPr>
        <w:t xml:space="preserve">construirii si </w:t>
      </w:r>
      <w:r w:rsidRPr="00031825">
        <w:rPr>
          <w:rFonts w:ascii="Times New Roman" w:hAnsi="Times New Roman"/>
          <w:noProof/>
          <w:color w:val="000000"/>
          <w:sz w:val="24"/>
          <w:szCs w:val="24"/>
        </w:rPr>
        <w:t xml:space="preserve">functionarii. Pe durata de </w:t>
      </w:r>
      <w:r w:rsidR="0000746A" w:rsidRPr="00031825">
        <w:rPr>
          <w:rFonts w:ascii="Times New Roman" w:hAnsi="Times New Roman"/>
          <w:noProof/>
          <w:color w:val="000000"/>
          <w:sz w:val="24"/>
          <w:szCs w:val="24"/>
        </w:rPr>
        <w:t xml:space="preserve">realizare </w:t>
      </w:r>
      <w:r w:rsidRPr="00031825">
        <w:rPr>
          <w:rFonts w:ascii="Times New Roman" w:hAnsi="Times New Roman"/>
          <w:noProof/>
          <w:color w:val="000000"/>
          <w:sz w:val="24"/>
          <w:szCs w:val="24"/>
        </w:rPr>
        <w:t xml:space="preserve">a lucrarilor de </w:t>
      </w:r>
      <w:r w:rsidR="0000746A" w:rsidRPr="00031825">
        <w:rPr>
          <w:rFonts w:ascii="Times New Roman" w:hAnsi="Times New Roman"/>
          <w:noProof/>
          <w:color w:val="000000"/>
          <w:sz w:val="24"/>
          <w:szCs w:val="24"/>
        </w:rPr>
        <w:t>construire</w:t>
      </w:r>
      <w:r w:rsidRPr="00031825">
        <w:rPr>
          <w:rFonts w:ascii="Times New Roman" w:hAnsi="Times New Roman"/>
          <w:noProof/>
          <w:color w:val="000000"/>
          <w:sz w:val="24"/>
          <w:szCs w:val="24"/>
        </w:rPr>
        <w:t xml:space="preserve">, sursele de poluare a solului ar putea fi depozitarea necorespunzatoare a </w:t>
      </w:r>
      <w:r w:rsidR="0000746A" w:rsidRPr="00031825">
        <w:rPr>
          <w:rFonts w:ascii="Times New Roman" w:hAnsi="Times New Roman"/>
          <w:noProof/>
          <w:color w:val="000000"/>
          <w:sz w:val="24"/>
          <w:szCs w:val="24"/>
        </w:rPr>
        <w:t>materialelor de construcție</w:t>
      </w:r>
      <w:r w:rsidRPr="00031825">
        <w:rPr>
          <w:rFonts w:ascii="Times New Roman" w:hAnsi="Times New Roman"/>
          <w:noProof/>
          <w:color w:val="000000"/>
          <w:sz w:val="24"/>
          <w:szCs w:val="24"/>
        </w:rPr>
        <w:t xml:space="preserve"> si scurgerile de carburanti/uleiuri de la utilaje. Deseurile generate in urma activitatii de </w:t>
      </w:r>
      <w:r w:rsidR="0000746A" w:rsidRPr="00031825">
        <w:rPr>
          <w:rFonts w:ascii="Times New Roman" w:hAnsi="Times New Roman"/>
          <w:noProof/>
          <w:color w:val="000000"/>
          <w:sz w:val="24"/>
          <w:szCs w:val="24"/>
        </w:rPr>
        <w:t>construire</w:t>
      </w:r>
      <w:r w:rsidRPr="00031825">
        <w:rPr>
          <w:rFonts w:ascii="Times New Roman" w:hAnsi="Times New Roman"/>
          <w:noProof/>
          <w:color w:val="000000"/>
          <w:sz w:val="24"/>
          <w:szCs w:val="24"/>
        </w:rPr>
        <w:t xml:space="preserve"> vor fi depozitate pe sorturi</w:t>
      </w:r>
      <w:r w:rsidR="0000746A" w:rsidRPr="00031825">
        <w:rPr>
          <w:rFonts w:ascii="Times New Roman" w:hAnsi="Times New Roman"/>
          <w:noProof/>
          <w:color w:val="000000"/>
          <w:sz w:val="24"/>
          <w:szCs w:val="24"/>
        </w:rPr>
        <w:t>,</w:t>
      </w:r>
      <w:r w:rsidRPr="00031825">
        <w:rPr>
          <w:rFonts w:ascii="Times New Roman" w:hAnsi="Times New Roman"/>
          <w:noProof/>
          <w:color w:val="000000"/>
          <w:sz w:val="24"/>
          <w:szCs w:val="24"/>
        </w:rPr>
        <w:t xml:space="preserve"> in recipienti etansi si vor fi predate agentilor economici autorizati pentru acest gen de activitate (colectare si preluare). Prin tehnologiile de </w:t>
      </w:r>
      <w:r w:rsidR="00DD417F" w:rsidRPr="00031825">
        <w:rPr>
          <w:rFonts w:ascii="Times New Roman" w:hAnsi="Times New Roman"/>
          <w:noProof/>
          <w:color w:val="000000"/>
          <w:sz w:val="24"/>
          <w:szCs w:val="24"/>
        </w:rPr>
        <w:t>construire propuse,</w:t>
      </w:r>
      <w:r w:rsidRPr="00031825">
        <w:rPr>
          <w:rFonts w:ascii="Times New Roman" w:hAnsi="Times New Roman"/>
          <w:noProof/>
          <w:color w:val="000000"/>
          <w:sz w:val="24"/>
          <w:szCs w:val="24"/>
        </w:rPr>
        <w:t xml:space="preserve"> n</w:t>
      </w:r>
      <w:r w:rsidR="00DD417F" w:rsidRPr="00031825">
        <w:rPr>
          <w:rFonts w:ascii="Times New Roman" w:hAnsi="Times New Roman"/>
          <w:noProof/>
          <w:color w:val="000000"/>
          <w:sz w:val="24"/>
          <w:szCs w:val="24"/>
        </w:rPr>
        <w:t>u</w:t>
      </w:r>
      <w:r w:rsidRPr="00031825">
        <w:rPr>
          <w:rFonts w:ascii="Times New Roman" w:hAnsi="Times New Roman"/>
          <w:noProof/>
          <w:color w:val="000000"/>
          <w:sz w:val="24"/>
          <w:szCs w:val="24"/>
        </w:rPr>
        <w:t xml:space="preserve"> se evacu</w:t>
      </w:r>
      <w:r w:rsidR="00DD417F" w:rsidRPr="00031825">
        <w:rPr>
          <w:rFonts w:ascii="Times New Roman" w:hAnsi="Times New Roman"/>
          <w:noProof/>
          <w:color w:val="000000"/>
          <w:sz w:val="24"/>
          <w:szCs w:val="24"/>
        </w:rPr>
        <w:t>e</w:t>
      </w:r>
      <w:r w:rsidRPr="00031825">
        <w:rPr>
          <w:rFonts w:ascii="Times New Roman" w:hAnsi="Times New Roman"/>
          <w:noProof/>
          <w:color w:val="000000"/>
          <w:sz w:val="24"/>
          <w:szCs w:val="24"/>
        </w:rPr>
        <w:t>a</w:t>
      </w:r>
      <w:r w:rsidR="00DD417F" w:rsidRPr="00031825">
        <w:rPr>
          <w:rFonts w:ascii="Times New Roman" w:hAnsi="Times New Roman"/>
          <w:noProof/>
          <w:color w:val="000000"/>
          <w:sz w:val="24"/>
          <w:szCs w:val="24"/>
        </w:rPr>
        <w:t>za</w:t>
      </w:r>
      <w:r w:rsidRPr="00031825">
        <w:rPr>
          <w:rFonts w:ascii="Times New Roman" w:hAnsi="Times New Roman"/>
          <w:noProof/>
          <w:color w:val="000000"/>
          <w:sz w:val="24"/>
          <w:szCs w:val="24"/>
        </w:rPr>
        <w:t xml:space="preserve"> ape uzate la suprafata solului sau in subteran, de asemenea nu se vor depozita materiale </w:t>
      </w:r>
      <w:r w:rsidR="00DD417F" w:rsidRPr="00031825">
        <w:rPr>
          <w:rFonts w:ascii="Times New Roman" w:hAnsi="Times New Roman"/>
          <w:noProof/>
          <w:color w:val="000000"/>
          <w:sz w:val="24"/>
          <w:szCs w:val="24"/>
        </w:rPr>
        <w:t xml:space="preserve">de constructie </w:t>
      </w:r>
      <w:r w:rsidRPr="00031825">
        <w:rPr>
          <w:rFonts w:ascii="Times New Roman" w:hAnsi="Times New Roman"/>
          <w:noProof/>
          <w:color w:val="000000"/>
          <w:sz w:val="24"/>
          <w:szCs w:val="24"/>
        </w:rPr>
        <w:t>sau substante periculoase direct pe sol, deci nu exista surse continue de poluare a solului.</w:t>
      </w:r>
    </w:p>
    <w:p w:rsidR="0000746A" w:rsidRPr="00031825" w:rsidRDefault="0000746A" w:rsidP="0000746A">
      <w:pPr>
        <w:spacing w:before="120" w:after="120"/>
        <w:ind w:right="29"/>
        <w:jc w:val="both"/>
        <w:rPr>
          <w:rFonts w:ascii="Times New Roman" w:hAnsi="Times New Roman" w:cs="Times New Roman"/>
          <w:szCs w:val="22"/>
        </w:rPr>
      </w:pPr>
      <w:r w:rsidRPr="00031825">
        <w:rPr>
          <w:rFonts w:ascii="Times New Roman" w:hAnsi="Times New Roman" w:cs="Times New Roman"/>
          <w:szCs w:val="22"/>
        </w:rPr>
        <w:t xml:space="preserve">Amplasamentul va dispune de : </w:t>
      </w:r>
    </w:p>
    <w:p w:rsidR="0000746A" w:rsidRPr="00031825" w:rsidRDefault="0000746A" w:rsidP="00DD417F">
      <w:pPr>
        <w:widowControl/>
        <w:numPr>
          <w:ilvl w:val="0"/>
          <w:numId w:val="23"/>
        </w:numPr>
        <w:ind w:left="567" w:hanging="142"/>
        <w:jc w:val="both"/>
        <w:rPr>
          <w:rFonts w:ascii="Times New Roman" w:hAnsi="Times New Roman" w:cs="Times New Roman"/>
          <w:szCs w:val="22"/>
        </w:rPr>
      </w:pPr>
      <w:r w:rsidRPr="00031825">
        <w:rPr>
          <w:rFonts w:ascii="Times New Roman" w:hAnsi="Times New Roman" w:cs="Times New Roman"/>
          <w:szCs w:val="22"/>
        </w:rPr>
        <w:t>containere (europubele) pentru colectarea temporara a deseurilor menajere si asimilabile, in vederea eliminarii lor finale la groapa de gunoi</w:t>
      </w:r>
    </w:p>
    <w:p w:rsidR="0000746A" w:rsidRPr="00031825" w:rsidRDefault="0000746A" w:rsidP="00DD417F">
      <w:pPr>
        <w:widowControl/>
        <w:numPr>
          <w:ilvl w:val="0"/>
          <w:numId w:val="23"/>
        </w:numPr>
        <w:ind w:left="567" w:hanging="142"/>
        <w:jc w:val="both"/>
        <w:rPr>
          <w:rFonts w:ascii="Times New Roman" w:hAnsi="Times New Roman" w:cs="Times New Roman"/>
          <w:szCs w:val="22"/>
        </w:rPr>
      </w:pPr>
      <w:r w:rsidRPr="00031825">
        <w:rPr>
          <w:rFonts w:ascii="Times New Roman" w:hAnsi="Times New Roman" w:cs="Times New Roman"/>
          <w:szCs w:val="22"/>
        </w:rPr>
        <w:t xml:space="preserve"> platforme betonate (acoperite) pentru depozitarea  temporara a deseurilor reciclabile</w:t>
      </w:r>
    </w:p>
    <w:p w:rsidR="0000746A" w:rsidRPr="00031825" w:rsidRDefault="0000746A" w:rsidP="00DD417F">
      <w:pPr>
        <w:widowControl/>
        <w:numPr>
          <w:ilvl w:val="0"/>
          <w:numId w:val="23"/>
        </w:numPr>
        <w:ind w:left="567" w:hanging="142"/>
        <w:jc w:val="both"/>
        <w:rPr>
          <w:rFonts w:ascii="Times New Roman" w:hAnsi="Times New Roman" w:cs="Times New Roman"/>
          <w:szCs w:val="22"/>
        </w:rPr>
      </w:pPr>
      <w:r w:rsidRPr="00031825">
        <w:rPr>
          <w:rFonts w:ascii="Times New Roman" w:hAnsi="Times New Roman" w:cs="Times New Roman"/>
          <w:szCs w:val="22"/>
        </w:rPr>
        <w:t>pardoselile din spatiul service-ului şi spălătoriei auto vor fi executate avand un grad ridicat de impermeabilitate (beton, placaj gresie), iar exteriorul clădirilor vor fi  prevazute izolatii hidrofuge din material bituminos. Prin aceste lucrari se elimina pericolul eventualelor infiltrari al apelor infestate in sol</w:t>
      </w:r>
    </w:p>
    <w:p w:rsidR="0000746A" w:rsidRPr="00031825" w:rsidRDefault="0000746A" w:rsidP="00DD417F">
      <w:pPr>
        <w:widowControl/>
        <w:numPr>
          <w:ilvl w:val="0"/>
          <w:numId w:val="23"/>
        </w:numPr>
        <w:ind w:left="567" w:hanging="142"/>
        <w:jc w:val="both"/>
        <w:rPr>
          <w:rFonts w:ascii="Times New Roman" w:hAnsi="Times New Roman" w:cs="Times New Roman"/>
          <w:szCs w:val="22"/>
        </w:rPr>
      </w:pPr>
      <w:r w:rsidRPr="00031825">
        <w:rPr>
          <w:rFonts w:ascii="Times New Roman" w:hAnsi="Times New Roman" w:cs="Times New Roman"/>
          <w:szCs w:val="22"/>
        </w:rPr>
        <w:t>constructiile hidroedilitare, reteaua de canalizare si caminele de canalizare vor fi executate cu materiale specifice hidrofuge, eliminand posibilitatea de contaminare a solului.</w:t>
      </w:r>
    </w:p>
    <w:p w:rsidR="0000746A" w:rsidRPr="00031825" w:rsidRDefault="0000746A" w:rsidP="0000746A">
      <w:pPr>
        <w:spacing w:after="120"/>
        <w:ind w:right="29"/>
        <w:jc w:val="both"/>
        <w:rPr>
          <w:rFonts w:ascii="Times New Roman" w:hAnsi="Times New Roman" w:cs="Times New Roman"/>
          <w:szCs w:val="22"/>
        </w:rPr>
      </w:pPr>
    </w:p>
    <w:p w:rsidR="00C17931" w:rsidRPr="00031825" w:rsidRDefault="00C17931" w:rsidP="00DD417F">
      <w:pPr>
        <w:spacing w:before="120" w:after="120"/>
        <w:ind w:right="29"/>
        <w:jc w:val="both"/>
        <w:rPr>
          <w:rFonts w:ascii="Times New Roman" w:hAnsi="Times New Roman" w:cs="Times New Roman"/>
          <w:szCs w:val="22"/>
        </w:rPr>
      </w:pPr>
      <w:r w:rsidRPr="00031825">
        <w:rPr>
          <w:rFonts w:ascii="Times New Roman" w:hAnsi="Times New Roman" w:cs="Times New Roman"/>
          <w:szCs w:val="22"/>
        </w:rPr>
        <w:t>Masuri propuse pentru protectia solului si a subsolului:</w:t>
      </w:r>
    </w:p>
    <w:p w:rsidR="00C17931" w:rsidRPr="00031825" w:rsidRDefault="00C17931" w:rsidP="00DD417F">
      <w:pPr>
        <w:widowControl/>
        <w:numPr>
          <w:ilvl w:val="0"/>
          <w:numId w:val="23"/>
        </w:numPr>
        <w:ind w:left="567" w:hanging="142"/>
        <w:jc w:val="both"/>
        <w:rPr>
          <w:rFonts w:ascii="Times New Roman" w:hAnsi="Times New Roman" w:cs="Times New Roman"/>
          <w:szCs w:val="22"/>
        </w:rPr>
      </w:pPr>
      <w:r w:rsidRPr="00031825">
        <w:rPr>
          <w:rFonts w:ascii="Times New Roman" w:hAnsi="Times New Roman" w:cs="Times New Roman"/>
          <w:szCs w:val="22"/>
        </w:rPr>
        <w:t>accesul auto si parcarea pe suprafetele prev</w:t>
      </w:r>
      <w:r w:rsidR="00DD417F" w:rsidRPr="00031825">
        <w:rPr>
          <w:rFonts w:ascii="Times New Roman" w:hAnsi="Times New Roman" w:cs="Times New Roman"/>
          <w:szCs w:val="22"/>
        </w:rPr>
        <w:t>azute pentru aceasta destinatie</w:t>
      </w:r>
    </w:p>
    <w:p w:rsidR="00C17931" w:rsidRPr="00031825" w:rsidRDefault="00C17931" w:rsidP="00DD417F">
      <w:pPr>
        <w:widowControl/>
        <w:numPr>
          <w:ilvl w:val="0"/>
          <w:numId w:val="23"/>
        </w:numPr>
        <w:ind w:left="567" w:hanging="142"/>
        <w:jc w:val="both"/>
        <w:rPr>
          <w:rFonts w:ascii="Times New Roman" w:hAnsi="Times New Roman" w:cs="Times New Roman"/>
          <w:szCs w:val="22"/>
        </w:rPr>
      </w:pPr>
      <w:r w:rsidRPr="00031825">
        <w:rPr>
          <w:rFonts w:ascii="Times New Roman" w:hAnsi="Times New Roman" w:cs="Times New Roman"/>
          <w:szCs w:val="22"/>
        </w:rPr>
        <w:t>zone amenajate pentru depozitarea deseurilor prin impermeabilizarea suprafetelor utilizate si asigurarea impotriva imprasiterii</w:t>
      </w:r>
    </w:p>
    <w:p w:rsidR="00C17931" w:rsidRPr="00031825" w:rsidRDefault="00C17931" w:rsidP="00DD417F">
      <w:pPr>
        <w:widowControl/>
        <w:numPr>
          <w:ilvl w:val="0"/>
          <w:numId w:val="23"/>
        </w:numPr>
        <w:ind w:left="567" w:hanging="142"/>
        <w:jc w:val="both"/>
        <w:rPr>
          <w:rFonts w:ascii="Times New Roman" w:hAnsi="Times New Roman" w:cs="Times New Roman"/>
          <w:szCs w:val="22"/>
        </w:rPr>
      </w:pPr>
      <w:r w:rsidRPr="00031825">
        <w:rPr>
          <w:rFonts w:ascii="Times New Roman" w:hAnsi="Times New Roman" w:cs="Times New Roman"/>
          <w:szCs w:val="22"/>
        </w:rPr>
        <w:t>reparatiile sau interventiile tehnice la utilaje se vor face numai in locuri autorizate</w:t>
      </w:r>
    </w:p>
    <w:p w:rsidR="00C17931" w:rsidRPr="00031825" w:rsidRDefault="00C17931" w:rsidP="00DD417F">
      <w:pPr>
        <w:widowControl/>
        <w:numPr>
          <w:ilvl w:val="0"/>
          <w:numId w:val="23"/>
        </w:numPr>
        <w:ind w:left="567" w:hanging="142"/>
        <w:jc w:val="both"/>
        <w:rPr>
          <w:rFonts w:ascii="Times New Roman" w:hAnsi="Times New Roman" w:cs="Times New Roman"/>
          <w:szCs w:val="22"/>
        </w:rPr>
      </w:pPr>
      <w:r w:rsidRPr="00031825">
        <w:rPr>
          <w:rFonts w:ascii="Times New Roman" w:hAnsi="Times New Roman" w:cs="Times New Roman"/>
          <w:szCs w:val="22"/>
        </w:rPr>
        <w:t>alimentarea cu carburanti sau ulei a utilajelor se va face in locuri speciale</w:t>
      </w:r>
    </w:p>
    <w:p w:rsidR="00C17931" w:rsidRPr="00031825" w:rsidRDefault="00C17931" w:rsidP="00DD417F">
      <w:pPr>
        <w:widowControl/>
        <w:numPr>
          <w:ilvl w:val="0"/>
          <w:numId w:val="23"/>
        </w:numPr>
        <w:ind w:left="567" w:hanging="142"/>
        <w:jc w:val="both"/>
        <w:rPr>
          <w:rFonts w:ascii="Times New Roman" w:hAnsi="Times New Roman" w:cs="Times New Roman"/>
          <w:szCs w:val="22"/>
        </w:rPr>
      </w:pPr>
      <w:r w:rsidRPr="00031825">
        <w:rPr>
          <w:rFonts w:ascii="Times New Roman" w:hAnsi="Times New Roman" w:cs="Times New Roman"/>
          <w:szCs w:val="22"/>
        </w:rPr>
        <w:t>in eventualitatea poluarii accidentale a solului cu produse petroliere si uleiuri minerale de la vehiculele grele si de la echipamentele mobile, se va proceda imediat la utilizarea materialelor absorbante, la decopertarea solului contaminat, stocarea temporară a deseurilor rezultate si a solului decopertat in recipienti adecvati, si preluarea si tratarea de catre firme specializate.</w:t>
      </w:r>
    </w:p>
    <w:p w:rsidR="00D44665" w:rsidRPr="00031825" w:rsidRDefault="00D44665" w:rsidP="00D44665">
      <w:pPr>
        <w:widowControl/>
        <w:spacing w:after="120" w:line="300" w:lineRule="auto"/>
        <w:ind w:right="29"/>
        <w:jc w:val="both"/>
        <w:rPr>
          <w:rFonts w:ascii="Times New Roman" w:hAnsi="Times New Roman" w:cs="Times New Roman"/>
          <w:szCs w:val="22"/>
        </w:rPr>
      </w:pPr>
    </w:p>
    <w:p w:rsidR="00C17931" w:rsidRPr="00031825" w:rsidRDefault="00C17931" w:rsidP="00C17931">
      <w:pPr>
        <w:spacing w:after="120"/>
        <w:ind w:right="29"/>
        <w:jc w:val="both"/>
        <w:rPr>
          <w:rFonts w:ascii="Times New Roman" w:hAnsi="Times New Roman" w:cs="Times New Roman"/>
          <w:b/>
          <w:szCs w:val="22"/>
        </w:rPr>
      </w:pPr>
      <w:r w:rsidRPr="00031825">
        <w:rPr>
          <w:rFonts w:ascii="Times New Roman" w:hAnsi="Times New Roman" w:cs="Times New Roman"/>
          <w:b/>
          <w:szCs w:val="22"/>
        </w:rPr>
        <w:t>IV.</w:t>
      </w:r>
      <w:r w:rsidR="0000746A" w:rsidRPr="00031825">
        <w:rPr>
          <w:rFonts w:ascii="Times New Roman" w:hAnsi="Times New Roman" w:cs="Times New Roman"/>
          <w:b/>
          <w:szCs w:val="22"/>
        </w:rPr>
        <w:t>7</w:t>
      </w:r>
      <w:r w:rsidRPr="00031825">
        <w:rPr>
          <w:rFonts w:ascii="Times New Roman" w:hAnsi="Times New Roman" w:cs="Times New Roman"/>
          <w:b/>
          <w:szCs w:val="22"/>
        </w:rPr>
        <w:t>. Protectia ecosistemelor terestre si acvatice</w:t>
      </w:r>
    </w:p>
    <w:p w:rsidR="00C34CD7" w:rsidRPr="00031825" w:rsidRDefault="00C17931" w:rsidP="00007057">
      <w:pPr>
        <w:pStyle w:val="Frspaiere"/>
        <w:spacing w:before="120"/>
        <w:jc w:val="both"/>
        <w:rPr>
          <w:rFonts w:ascii="Times New Roman" w:hAnsi="Times New Roman"/>
          <w:noProof/>
          <w:color w:val="000000"/>
          <w:sz w:val="24"/>
          <w:szCs w:val="24"/>
        </w:rPr>
      </w:pPr>
      <w:r w:rsidRPr="00031825">
        <w:rPr>
          <w:rFonts w:ascii="Times New Roman" w:hAnsi="Times New Roman"/>
          <w:noProof/>
          <w:color w:val="000000"/>
          <w:sz w:val="24"/>
          <w:szCs w:val="24"/>
        </w:rPr>
        <w:t>Vegetatia din zona invecinata perimetrului analizat, nu va suferi un impact negativ, intrucat prin dezafectarea constructiilor propuse nu se va modifica regimul hidric al zonei si intrucat calitatea aerului in zona nu va suferi modificari majore. Fauna terestra specifica zonei nu va fi afectata prin prezenta si zgomotul produs de utilajele de transport, deoarece speciile cu sensibilitate crescuta la stresul indus de zgomote au migrat deja in zone mai linistite. In zona obiectivului analizat si in imediata vecinatate nu se cunosc specii floristice si faunistice rare, ocrotite de lege.</w:t>
      </w:r>
    </w:p>
    <w:p w:rsidR="00C17931" w:rsidRPr="00031825" w:rsidRDefault="00C17931" w:rsidP="00007057">
      <w:pPr>
        <w:pStyle w:val="Frspaiere"/>
        <w:spacing w:before="120"/>
        <w:jc w:val="both"/>
        <w:rPr>
          <w:rFonts w:ascii="Times New Roman" w:hAnsi="Times New Roman"/>
          <w:noProof/>
          <w:color w:val="000000"/>
          <w:sz w:val="24"/>
          <w:szCs w:val="24"/>
        </w:rPr>
      </w:pPr>
      <w:r w:rsidRPr="00031825">
        <w:rPr>
          <w:rFonts w:ascii="Times New Roman" w:hAnsi="Times New Roman"/>
          <w:noProof/>
          <w:color w:val="000000"/>
          <w:sz w:val="24"/>
          <w:szCs w:val="24"/>
        </w:rPr>
        <w:t xml:space="preserve">Obiectivul </w:t>
      </w:r>
      <w:r w:rsidR="00DD417F" w:rsidRPr="00031825">
        <w:rPr>
          <w:rFonts w:ascii="Times New Roman" w:hAnsi="Times New Roman"/>
          <w:noProof/>
          <w:color w:val="000000"/>
          <w:sz w:val="24"/>
          <w:szCs w:val="24"/>
        </w:rPr>
        <w:t>propus pentru realizare</w:t>
      </w:r>
      <w:r w:rsidRPr="00031825">
        <w:rPr>
          <w:rFonts w:ascii="Times New Roman" w:hAnsi="Times New Roman"/>
          <w:noProof/>
          <w:color w:val="000000"/>
          <w:sz w:val="24"/>
          <w:szCs w:val="24"/>
        </w:rPr>
        <w:t xml:space="preserve"> </w:t>
      </w:r>
      <w:r w:rsidR="00DD417F" w:rsidRPr="00031825">
        <w:rPr>
          <w:rFonts w:ascii="Times New Roman" w:hAnsi="Times New Roman"/>
          <w:noProof/>
          <w:color w:val="000000"/>
          <w:sz w:val="24"/>
          <w:szCs w:val="24"/>
        </w:rPr>
        <w:t>este</w:t>
      </w:r>
      <w:r w:rsidRPr="00031825">
        <w:rPr>
          <w:rFonts w:ascii="Times New Roman" w:hAnsi="Times New Roman"/>
          <w:noProof/>
          <w:color w:val="000000"/>
          <w:sz w:val="24"/>
          <w:szCs w:val="24"/>
        </w:rPr>
        <w:t xml:space="preserve"> </w:t>
      </w:r>
      <w:r w:rsidR="00DD417F" w:rsidRPr="00031825">
        <w:rPr>
          <w:rFonts w:ascii="Times New Roman" w:hAnsi="Times New Roman"/>
          <w:noProof/>
          <w:color w:val="000000"/>
          <w:sz w:val="24"/>
          <w:szCs w:val="24"/>
        </w:rPr>
        <w:t xml:space="preserve">bine </w:t>
      </w:r>
      <w:r w:rsidRPr="00031825">
        <w:rPr>
          <w:rFonts w:ascii="Times New Roman" w:hAnsi="Times New Roman"/>
          <w:noProof/>
          <w:color w:val="000000"/>
          <w:sz w:val="24"/>
          <w:szCs w:val="24"/>
        </w:rPr>
        <w:t xml:space="preserve">delimitat </w:t>
      </w:r>
      <w:r w:rsidR="00DD417F" w:rsidRPr="00031825">
        <w:rPr>
          <w:rFonts w:ascii="Times New Roman" w:hAnsi="Times New Roman"/>
          <w:noProof/>
          <w:color w:val="000000"/>
          <w:sz w:val="24"/>
          <w:szCs w:val="24"/>
        </w:rPr>
        <w:t>si va fi</w:t>
      </w:r>
      <w:r w:rsidRPr="00031825">
        <w:rPr>
          <w:rFonts w:ascii="Times New Roman" w:hAnsi="Times New Roman"/>
          <w:noProof/>
          <w:color w:val="000000"/>
          <w:sz w:val="24"/>
          <w:szCs w:val="24"/>
        </w:rPr>
        <w:t xml:space="preserve"> securizata pe perioada lucrarilor. Ca urmare, se considera ca populatia, fauna, flora, peisajul si interrelatiile dintre acesti factori nu vor fi afectate prin lucrarile de </w:t>
      </w:r>
      <w:r w:rsidR="00DD417F" w:rsidRPr="00031825">
        <w:rPr>
          <w:rFonts w:ascii="Times New Roman" w:hAnsi="Times New Roman"/>
          <w:noProof/>
          <w:color w:val="000000"/>
          <w:sz w:val="24"/>
          <w:szCs w:val="24"/>
        </w:rPr>
        <w:t>construire</w:t>
      </w:r>
      <w:r w:rsidRPr="00031825">
        <w:rPr>
          <w:rFonts w:ascii="Times New Roman" w:hAnsi="Times New Roman"/>
          <w:noProof/>
          <w:color w:val="000000"/>
          <w:sz w:val="24"/>
          <w:szCs w:val="24"/>
        </w:rPr>
        <w:t>.</w:t>
      </w:r>
    </w:p>
    <w:p w:rsidR="00C17931" w:rsidRPr="00031825" w:rsidRDefault="00C17931" w:rsidP="00007057">
      <w:pPr>
        <w:pStyle w:val="Frspaiere"/>
        <w:spacing w:before="120"/>
        <w:jc w:val="both"/>
        <w:rPr>
          <w:rFonts w:ascii="Times New Roman" w:hAnsi="Times New Roman"/>
          <w:noProof/>
          <w:color w:val="000000"/>
          <w:sz w:val="24"/>
          <w:szCs w:val="24"/>
        </w:rPr>
      </w:pPr>
      <w:r w:rsidRPr="00031825">
        <w:rPr>
          <w:rFonts w:ascii="Times New Roman" w:hAnsi="Times New Roman"/>
          <w:noProof/>
          <w:color w:val="000000"/>
          <w:sz w:val="24"/>
          <w:szCs w:val="24"/>
        </w:rPr>
        <w:t>Impactul activitatilor desfasurate pe amplasament este considerat nesemnificativ pentru ecosistemele terestre.</w:t>
      </w:r>
    </w:p>
    <w:p w:rsidR="005B6380" w:rsidRPr="00031825" w:rsidRDefault="005B6380" w:rsidP="005B6380">
      <w:pPr>
        <w:spacing w:after="120"/>
        <w:ind w:right="29"/>
        <w:jc w:val="both"/>
        <w:rPr>
          <w:rFonts w:ascii="Times New Roman" w:hAnsi="Times New Roman" w:cs="Times New Roman"/>
          <w:szCs w:val="22"/>
        </w:rPr>
      </w:pPr>
    </w:p>
    <w:p w:rsidR="005B6380" w:rsidRPr="00031825" w:rsidRDefault="005B6380" w:rsidP="005B6380">
      <w:pPr>
        <w:spacing w:after="120"/>
        <w:ind w:right="29"/>
        <w:jc w:val="both"/>
        <w:rPr>
          <w:rFonts w:ascii="Times New Roman" w:hAnsi="Times New Roman" w:cs="Times New Roman"/>
          <w:b/>
          <w:szCs w:val="22"/>
        </w:rPr>
      </w:pPr>
      <w:r w:rsidRPr="00031825">
        <w:rPr>
          <w:rFonts w:ascii="Times New Roman" w:hAnsi="Times New Roman" w:cs="Times New Roman"/>
          <w:b/>
          <w:szCs w:val="22"/>
        </w:rPr>
        <w:t>IV.</w:t>
      </w:r>
      <w:r w:rsidR="0000746A" w:rsidRPr="00031825">
        <w:rPr>
          <w:rFonts w:ascii="Times New Roman" w:hAnsi="Times New Roman" w:cs="Times New Roman"/>
          <w:b/>
          <w:szCs w:val="22"/>
        </w:rPr>
        <w:t>8</w:t>
      </w:r>
      <w:r w:rsidRPr="00031825">
        <w:rPr>
          <w:rFonts w:ascii="Times New Roman" w:hAnsi="Times New Roman" w:cs="Times New Roman"/>
          <w:b/>
          <w:szCs w:val="22"/>
        </w:rPr>
        <w:t>.  Protecţia asezarilor umane si a altor obiective de interes public.</w:t>
      </w:r>
    </w:p>
    <w:p w:rsidR="005B6380" w:rsidRPr="00031825" w:rsidRDefault="00BF7C8B" w:rsidP="00007057">
      <w:pPr>
        <w:pStyle w:val="Frspaiere"/>
        <w:spacing w:before="120"/>
        <w:jc w:val="both"/>
        <w:rPr>
          <w:rFonts w:ascii="Times New Roman" w:hAnsi="Times New Roman"/>
          <w:noProof/>
          <w:color w:val="000000"/>
          <w:sz w:val="24"/>
          <w:szCs w:val="24"/>
        </w:rPr>
      </w:pPr>
      <w:r w:rsidRPr="00031825">
        <w:rPr>
          <w:rFonts w:ascii="Times New Roman" w:hAnsi="Times New Roman"/>
          <w:noProof/>
          <w:color w:val="000000"/>
          <w:sz w:val="24"/>
          <w:szCs w:val="24"/>
        </w:rPr>
        <w:t xml:space="preserve">La finalizarea lucrarilor de construire se va avea </w:t>
      </w:r>
      <w:r w:rsidR="005B6380" w:rsidRPr="00031825">
        <w:rPr>
          <w:rFonts w:ascii="Times New Roman" w:hAnsi="Times New Roman"/>
          <w:noProof/>
          <w:color w:val="000000"/>
          <w:sz w:val="24"/>
          <w:szCs w:val="24"/>
        </w:rPr>
        <w:t xml:space="preserve">vedere </w:t>
      </w:r>
      <w:r w:rsidRPr="00031825">
        <w:rPr>
          <w:rFonts w:ascii="Times New Roman" w:hAnsi="Times New Roman"/>
          <w:noProof/>
          <w:color w:val="000000"/>
          <w:sz w:val="24"/>
          <w:szCs w:val="24"/>
        </w:rPr>
        <w:t>refacerea terenului din incinta, prin lucrari de amenajare peisagistica si plantarea de spatii verzi</w:t>
      </w:r>
      <w:r w:rsidR="005B6380" w:rsidRPr="00031825">
        <w:rPr>
          <w:rFonts w:ascii="Times New Roman" w:hAnsi="Times New Roman"/>
          <w:noProof/>
          <w:color w:val="000000"/>
          <w:sz w:val="24"/>
          <w:szCs w:val="24"/>
        </w:rPr>
        <w:t>.</w:t>
      </w:r>
    </w:p>
    <w:p w:rsidR="005B6380" w:rsidRPr="00031825" w:rsidRDefault="005B6380" w:rsidP="00007057">
      <w:pPr>
        <w:pStyle w:val="Frspaiere"/>
        <w:spacing w:before="120"/>
        <w:jc w:val="both"/>
        <w:rPr>
          <w:rFonts w:ascii="Times New Roman" w:hAnsi="Times New Roman"/>
          <w:noProof/>
          <w:color w:val="000000"/>
          <w:sz w:val="24"/>
          <w:szCs w:val="24"/>
        </w:rPr>
      </w:pPr>
      <w:r w:rsidRPr="00031825">
        <w:rPr>
          <w:rFonts w:ascii="Times New Roman" w:hAnsi="Times New Roman"/>
          <w:noProof/>
          <w:color w:val="000000"/>
          <w:sz w:val="24"/>
          <w:szCs w:val="24"/>
        </w:rPr>
        <w:lastRenderedPageBreak/>
        <w:t>Cele mai apropiate zone rezidentiale sunt situate la distante mari, nefiinda afectate de lucrarile propuse. In zona amplasamentului nu sunt identificate situri arheologice.</w:t>
      </w:r>
    </w:p>
    <w:p w:rsidR="00677AF6" w:rsidRPr="00031825" w:rsidRDefault="00677AF6" w:rsidP="005B6380">
      <w:pPr>
        <w:spacing w:after="120"/>
        <w:ind w:right="29"/>
        <w:jc w:val="both"/>
        <w:rPr>
          <w:rFonts w:ascii="Times New Roman" w:hAnsi="Times New Roman" w:cs="Times New Roman"/>
          <w:szCs w:val="22"/>
          <w:lang w:val="it-IT"/>
        </w:rPr>
      </w:pPr>
    </w:p>
    <w:p w:rsidR="008A2CDE" w:rsidRPr="00031825" w:rsidRDefault="005B6380" w:rsidP="008A2CDE">
      <w:pPr>
        <w:spacing w:before="120" w:after="120"/>
        <w:ind w:right="29"/>
        <w:jc w:val="both"/>
        <w:rPr>
          <w:rFonts w:ascii="Times New Roman" w:hAnsi="Times New Roman" w:cs="Times New Roman"/>
          <w:b/>
          <w:szCs w:val="22"/>
        </w:rPr>
      </w:pPr>
      <w:r w:rsidRPr="00031825">
        <w:rPr>
          <w:rFonts w:ascii="Times New Roman" w:hAnsi="Times New Roman" w:cs="Times New Roman"/>
          <w:b/>
          <w:szCs w:val="22"/>
          <w:lang w:val="it-IT"/>
        </w:rPr>
        <w:t>IV.</w:t>
      </w:r>
      <w:r w:rsidR="0000746A" w:rsidRPr="00031825">
        <w:rPr>
          <w:rFonts w:ascii="Times New Roman" w:hAnsi="Times New Roman" w:cs="Times New Roman"/>
          <w:b/>
          <w:szCs w:val="22"/>
          <w:lang w:val="it-IT"/>
        </w:rPr>
        <w:t>9</w:t>
      </w:r>
      <w:r w:rsidR="008A2CDE" w:rsidRPr="00031825">
        <w:rPr>
          <w:rFonts w:ascii="Times New Roman" w:hAnsi="Times New Roman" w:cs="Times New Roman"/>
          <w:b/>
          <w:szCs w:val="22"/>
          <w:lang w:val="it-IT"/>
        </w:rPr>
        <w:t xml:space="preserve">. </w:t>
      </w:r>
      <w:r w:rsidR="008A2CDE" w:rsidRPr="00031825">
        <w:rPr>
          <w:rFonts w:ascii="Times New Roman" w:hAnsi="Times New Roman" w:cs="Times New Roman"/>
          <w:b/>
          <w:szCs w:val="22"/>
        </w:rPr>
        <w:t xml:space="preserve">Gospodarirea deseurilor generate pe amplasament </w:t>
      </w:r>
    </w:p>
    <w:p w:rsidR="008A2CDE" w:rsidRPr="00031825" w:rsidRDefault="008A2CDE" w:rsidP="00007057">
      <w:pPr>
        <w:pStyle w:val="Frspaiere"/>
        <w:spacing w:before="120"/>
        <w:jc w:val="both"/>
        <w:rPr>
          <w:rFonts w:ascii="Times New Roman" w:hAnsi="Times New Roman"/>
          <w:noProof/>
          <w:color w:val="000000"/>
          <w:sz w:val="24"/>
          <w:szCs w:val="24"/>
        </w:rPr>
      </w:pPr>
      <w:r w:rsidRPr="00031825">
        <w:rPr>
          <w:rFonts w:ascii="Times New Roman" w:hAnsi="Times New Roman"/>
          <w:noProof/>
          <w:color w:val="000000"/>
          <w:sz w:val="24"/>
          <w:szCs w:val="24"/>
        </w:rPr>
        <w:t xml:space="preserve">In perioada </w:t>
      </w:r>
      <w:r w:rsidR="005732FE" w:rsidRPr="00031825">
        <w:rPr>
          <w:rFonts w:ascii="Times New Roman" w:hAnsi="Times New Roman"/>
          <w:noProof/>
          <w:color w:val="000000"/>
          <w:sz w:val="24"/>
          <w:szCs w:val="24"/>
        </w:rPr>
        <w:t>realizarii construcțiilor</w:t>
      </w:r>
      <w:r w:rsidRPr="00031825">
        <w:rPr>
          <w:rFonts w:ascii="Times New Roman" w:hAnsi="Times New Roman"/>
          <w:noProof/>
          <w:color w:val="000000"/>
          <w:sz w:val="24"/>
          <w:szCs w:val="24"/>
        </w:rPr>
        <w:t xml:space="preserve"> se preconizeaza generarea urmatoarelor categorii de deseuri:</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7088"/>
      </w:tblGrid>
      <w:tr w:rsidR="008A2CDE" w:rsidRPr="00031825" w:rsidTr="004B6334">
        <w:tc>
          <w:tcPr>
            <w:tcW w:w="1559" w:type="dxa"/>
            <w:shd w:val="clear" w:color="auto" w:fill="auto"/>
          </w:tcPr>
          <w:p w:rsidR="008A2CDE" w:rsidRPr="00031825" w:rsidRDefault="008A2CDE" w:rsidP="004B6334">
            <w:pPr>
              <w:spacing w:before="60" w:after="60"/>
              <w:ind w:right="28"/>
              <w:jc w:val="center"/>
              <w:rPr>
                <w:rFonts w:ascii="Times New Roman" w:hAnsi="Times New Roman" w:cs="Times New Roman"/>
                <w:sz w:val="22"/>
                <w:szCs w:val="22"/>
              </w:rPr>
            </w:pPr>
            <w:r w:rsidRPr="00031825">
              <w:rPr>
                <w:rFonts w:ascii="Times New Roman" w:hAnsi="Times New Roman" w:cs="Times New Roman"/>
                <w:szCs w:val="22"/>
              </w:rPr>
              <w:t>Codul</w:t>
            </w:r>
          </w:p>
        </w:tc>
        <w:tc>
          <w:tcPr>
            <w:tcW w:w="7088" w:type="dxa"/>
            <w:shd w:val="clear" w:color="auto" w:fill="auto"/>
          </w:tcPr>
          <w:p w:rsidR="008A2CDE" w:rsidRPr="00031825" w:rsidRDefault="008A2CDE" w:rsidP="004B6334">
            <w:pPr>
              <w:spacing w:before="60" w:after="60"/>
              <w:ind w:right="28" w:firstLine="720"/>
              <w:jc w:val="center"/>
              <w:rPr>
                <w:rFonts w:ascii="Times New Roman" w:hAnsi="Times New Roman" w:cs="Times New Roman"/>
                <w:szCs w:val="22"/>
              </w:rPr>
            </w:pPr>
            <w:r w:rsidRPr="00031825">
              <w:rPr>
                <w:rFonts w:ascii="Times New Roman" w:hAnsi="Times New Roman" w:cs="Times New Roman"/>
                <w:szCs w:val="22"/>
              </w:rPr>
              <w:t>Denumirea deseului</w:t>
            </w:r>
          </w:p>
        </w:tc>
      </w:tr>
      <w:tr w:rsidR="008A2CDE" w:rsidRPr="00031825" w:rsidTr="004B6334">
        <w:tc>
          <w:tcPr>
            <w:tcW w:w="1559" w:type="dxa"/>
            <w:shd w:val="clear" w:color="auto" w:fill="auto"/>
            <w:vAlign w:val="center"/>
          </w:tcPr>
          <w:p w:rsidR="008A2CDE" w:rsidRPr="00031825" w:rsidRDefault="008A2CDE" w:rsidP="004B6334">
            <w:pPr>
              <w:spacing w:before="60" w:after="60"/>
              <w:ind w:right="28"/>
              <w:rPr>
                <w:rFonts w:ascii="Times New Roman" w:hAnsi="Times New Roman" w:cs="Times New Roman"/>
                <w:sz w:val="22"/>
                <w:szCs w:val="22"/>
              </w:rPr>
            </w:pPr>
            <w:r w:rsidRPr="00031825">
              <w:rPr>
                <w:rFonts w:ascii="Times New Roman" w:hAnsi="Times New Roman" w:cs="Times New Roman"/>
                <w:szCs w:val="22"/>
              </w:rPr>
              <w:t>17 01 01</w:t>
            </w:r>
          </w:p>
        </w:tc>
        <w:tc>
          <w:tcPr>
            <w:tcW w:w="7088" w:type="dxa"/>
            <w:shd w:val="clear" w:color="auto" w:fill="auto"/>
          </w:tcPr>
          <w:p w:rsidR="008A2CDE" w:rsidRPr="00031825" w:rsidRDefault="008A2CDE" w:rsidP="004B6334">
            <w:pPr>
              <w:spacing w:before="60" w:after="60"/>
              <w:ind w:right="28"/>
              <w:jc w:val="both"/>
              <w:rPr>
                <w:rFonts w:ascii="Times New Roman" w:hAnsi="Times New Roman" w:cs="Times New Roman"/>
                <w:szCs w:val="22"/>
              </w:rPr>
            </w:pPr>
            <w:r w:rsidRPr="00031825">
              <w:rPr>
                <w:rFonts w:ascii="Times New Roman" w:hAnsi="Times New Roman" w:cs="Times New Roman"/>
                <w:szCs w:val="22"/>
              </w:rPr>
              <w:t>Beton</w:t>
            </w:r>
          </w:p>
        </w:tc>
      </w:tr>
      <w:tr w:rsidR="008A2CDE" w:rsidRPr="00031825" w:rsidTr="004B6334">
        <w:tc>
          <w:tcPr>
            <w:tcW w:w="1559" w:type="dxa"/>
            <w:shd w:val="clear" w:color="auto" w:fill="auto"/>
            <w:vAlign w:val="center"/>
          </w:tcPr>
          <w:p w:rsidR="008A2CDE" w:rsidRPr="00031825" w:rsidRDefault="008A2CDE" w:rsidP="004B6334">
            <w:pPr>
              <w:spacing w:before="60" w:after="60"/>
              <w:ind w:right="28"/>
              <w:rPr>
                <w:rFonts w:ascii="Times New Roman" w:hAnsi="Times New Roman" w:cs="Times New Roman"/>
                <w:sz w:val="22"/>
                <w:szCs w:val="22"/>
              </w:rPr>
            </w:pPr>
            <w:r w:rsidRPr="00031825">
              <w:rPr>
                <w:rFonts w:ascii="Times New Roman" w:hAnsi="Times New Roman" w:cs="Times New Roman"/>
                <w:szCs w:val="22"/>
              </w:rPr>
              <w:t>17 01 07</w:t>
            </w:r>
          </w:p>
        </w:tc>
        <w:tc>
          <w:tcPr>
            <w:tcW w:w="7088" w:type="dxa"/>
            <w:shd w:val="clear" w:color="auto" w:fill="auto"/>
          </w:tcPr>
          <w:p w:rsidR="008A2CDE" w:rsidRPr="00031825" w:rsidRDefault="008A2CDE" w:rsidP="004B6334">
            <w:pPr>
              <w:spacing w:before="60" w:after="60"/>
              <w:ind w:right="28"/>
              <w:jc w:val="both"/>
              <w:rPr>
                <w:rFonts w:ascii="Times New Roman" w:hAnsi="Times New Roman" w:cs="Times New Roman"/>
                <w:szCs w:val="22"/>
              </w:rPr>
            </w:pPr>
            <w:r w:rsidRPr="00031825">
              <w:rPr>
                <w:rFonts w:ascii="Times New Roman" w:hAnsi="Times New Roman" w:cs="Times New Roman"/>
                <w:szCs w:val="22"/>
              </w:rPr>
              <w:t>amestecuri de beton, caramizi, tigle si materiale ceramice, altele decat cele specificate la 17 01 06</w:t>
            </w:r>
          </w:p>
        </w:tc>
      </w:tr>
      <w:tr w:rsidR="008A2CDE" w:rsidRPr="00031825" w:rsidTr="004B6334">
        <w:tc>
          <w:tcPr>
            <w:tcW w:w="1559" w:type="dxa"/>
            <w:shd w:val="clear" w:color="auto" w:fill="auto"/>
            <w:vAlign w:val="center"/>
          </w:tcPr>
          <w:p w:rsidR="008A2CDE" w:rsidRPr="00031825" w:rsidRDefault="008A2CDE" w:rsidP="004B6334">
            <w:pPr>
              <w:spacing w:before="60" w:after="60"/>
              <w:ind w:right="28"/>
              <w:rPr>
                <w:rFonts w:ascii="Times New Roman" w:hAnsi="Times New Roman" w:cs="Times New Roman"/>
                <w:sz w:val="22"/>
                <w:szCs w:val="22"/>
              </w:rPr>
            </w:pPr>
            <w:r w:rsidRPr="00031825">
              <w:rPr>
                <w:rFonts w:ascii="Times New Roman" w:hAnsi="Times New Roman" w:cs="Times New Roman"/>
                <w:szCs w:val="22"/>
              </w:rPr>
              <w:t>17 04 05</w:t>
            </w:r>
          </w:p>
        </w:tc>
        <w:tc>
          <w:tcPr>
            <w:tcW w:w="7088" w:type="dxa"/>
            <w:shd w:val="clear" w:color="auto" w:fill="auto"/>
          </w:tcPr>
          <w:p w:rsidR="008A2CDE" w:rsidRPr="00031825" w:rsidRDefault="008A2CDE" w:rsidP="004B6334">
            <w:pPr>
              <w:spacing w:before="60" w:after="60"/>
              <w:ind w:right="28"/>
              <w:jc w:val="both"/>
              <w:rPr>
                <w:rFonts w:ascii="Times New Roman" w:hAnsi="Times New Roman" w:cs="Times New Roman"/>
                <w:szCs w:val="22"/>
              </w:rPr>
            </w:pPr>
            <w:r w:rsidRPr="00031825">
              <w:rPr>
                <w:rFonts w:ascii="Times New Roman" w:hAnsi="Times New Roman" w:cs="Times New Roman"/>
                <w:szCs w:val="22"/>
              </w:rPr>
              <w:t>Fier si otel</w:t>
            </w:r>
          </w:p>
        </w:tc>
      </w:tr>
    </w:tbl>
    <w:p w:rsidR="008A2CDE" w:rsidRPr="00031825" w:rsidRDefault="005732FE" w:rsidP="00007057">
      <w:pPr>
        <w:pStyle w:val="Frspaiere"/>
        <w:spacing w:before="120"/>
        <w:jc w:val="both"/>
        <w:rPr>
          <w:rFonts w:ascii="Times New Roman" w:hAnsi="Times New Roman"/>
          <w:noProof/>
          <w:color w:val="000000"/>
          <w:sz w:val="24"/>
          <w:szCs w:val="24"/>
        </w:rPr>
      </w:pPr>
      <w:r w:rsidRPr="00031825">
        <w:rPr>
          <w:rFonts w:ascii="Times New Roman" w:hAnsi="Times New Roman"/>
          <w:noProof/>
          <w:color w:val="000000"/>
          <w:sz w:val="24"/>
          <w:szCs w:val="24"/>
        </w:rPr>
        <w:t xml:space="preserve">Deseurile nepericuloase si </w:t>
      </w:r>
      <w:r w:rsidR="008A2CDE" w:rsidRPr="00031825">
        <w:rPr>
          <w:rFonts w:ascii="Times New Roman" w:hAnsi="Times New Roman"/>
          <w:noProof/>
          <w:color w:val="000000"/>
          <w:sz w:val="24"/>
          <w:szCs w:val="24"/>
        </w:rPr>
        <w:t xml:space="preserve">materialele valorificabile </w:t>
      </w:r>
      <w:r w:rsidRPr="00031825">
        <w:rPr>
          <w:rFonts w:ascii="Times New Roman" w:hAnsi="Times New Roman"/>
          <w:noProof/>
          <w:color w:val="000000"/>
          <w:sz w:val="24"/>
          <w:szCs w:val="24"/>
        </w:rPr>
        <w:t xml:space="preserve">rezultate </w:t>
      </w:r>
      <w:r w:rsidR="008A2CDE" w:rsidRPr="00031825">
        <w:rPr>
          <w:rFonts w:ascii="Times New Roman" w:hAnsi="Times New Roman"/>
          <w:noProof/>
          <w:color w:val="000000"/>
          <w:sz w:val="24"/>
          <w:szCs w:val="24"/>
        </w:rPr>
        <w:t xml:space="preserve">vor fi predate catre agenti economici autorizati pentru astfel de activitati. Depozitarea </w:t>
      </w:r>
      <w:r w:rsidRPr="00031825">
        <w:rPr>
          <w:rFonts w:ascii="Times New Roman" w:hAnsi="Times New Roman"/>
          <w:noProof/>
          <w:color w:val="000000"/>
          <w:sz w:val="24"/>
          <w:szCs w:val="24"/>
        </w:rPr>
        <w:t>acestora se va face</w:t>
      </w:r>
      <w:r w:rsidR="008A2CDE" w:rsidRPr="00031825">
        <w:rPr>
          <w:rFonts w:ascii="Times New Roman" w:hAnsi="Times New Roman"/>
          <w:noProof/>
          <w:color w:val="000000"/>
          <w:sz w:val="24"/>
          <w:szCs w:val="24"/>
        </w:rPr>
        <w:t xml:space="preserve"> in spatii special amenajate</w:t>
      </w:r>
      <w:r w:rsidRPr="00031825">
        <w:rPr>
          <w:rFonts w:ascii="Times New Roman" w:hAnsi="Times New Roman"/>
          <w:noProof/>
          <w:color w:val="000000"/>
          <w:sz w:val="24"/>
          <w:szCs w:val="24"/>
        </w:rPr>
        <w:t>, fiind o atribuțiune</w:t>
      </w:r>
      <w:r w:rsidR="008A2CDE" w:rsidRPr="00031825">
        <w:rPr>
          <w:rFonts w:ascii="Times New Roman" w:hAnsi="Times New Roman"/>
          <w:noProof/>
          <w:color w:val="000000"/>
          <w:sz w:val="24"/>
          <w:szCs w:val="24"/>
        </w:rPr>
        <w:t xml:space="preserve"> exclusiv </w:t>
      </w:r>
      <w:r w:rsidRPr="00031825">
        <w:rPr>
          <w:rFonts w:ascii="Times New Roman" w:hAnsi="Times New Roman"/>
          <w:noProof/>
          <w:color w:val="000000"/>
          <w:sz w:val="24"/>
          <w:szCs w:val="24"/>
        </w:rPr>
        <w:t>a</w:t>
      </w:r>
      <w:r w:rsidR="008A2CDE" w:rsidRPr="00031825">
        <w:rPr>
          <w:rFonts w:ascii="Times New Roman" w:hAnsi="Times New Roman"/>
          <w:noProof/>
          <w:color w:val="000000"/>
          <w:sz w:val="24"/>
          <w:szCs w:val="24"/>
        </w:rPr>
        <w:t xml:space="preserve"> executantului. In timpul executiei lucrarilor, executantul raspunde in fata organelor si organismelor competente </w:t>
      </w:r>
      <w:r w:rsidRPr="00031825">
        <w:rPr>
          <w:rFonts w:ascii="Times New Roman" w:hAnsi="Times New Roman"/>
          <w:noProof/>
          <w:color w:val="000000"/>
          <w:sz w:val="24"/>
          <w:szCs w:val="24"/>
        </w:rPr>
        <w:t>pentru</w:t>
      </w:r>
      <w:r w:rsidR="008A2CDE" w:rsidRPr="00031825">
        <w:rPr>
          <w:rFonts w:ascii="Times New Roman" w:hAnsi="Times New Roman"/>
          <w:noProof/>
          <w:color w:val="000000"/>
          <w:sz w:val="24"/>
          <w:szCs w:val="24"/>
        </w:rPr>
        <w:t xml:space="preserve"> depoiztarea legala (selectiva) a deseurilor si materialelor rezultate.</w:t>
      </w:r>
    </w:p>
    <w:p w:rsidR="003821A6" w:rsidRPr="00031825" w:rsidRDefault="003821A6" w:rsidP="003821A6">
      <w:pPr>
        <w:ind w:right="29"/>
        <w:jc w:val="both"/>
        <w:rPr>
          <w:rFonts w:ascii="Times New Roman" w:hAnsi="Times New Roman" w:cs="Times New Roman"/>
          <w:szCs w:val="22"/>
        </w:rPr>
      </w:pPr>
    </w:p>
    <w:p w:rsidR="003821A6" w:rsidRPr="00031825" w:rsidRDefault="003821A6" w:rsidP="003821A6">
      <w:pPr>
        <w:ind w:right="29"/>
        <w:jc w:val="both"/>
        <w:rPr>
          <w:rFonts w:ascii="Times New Roman" w:hAnsi="Times New Roman" w:cs="Times New Roman"/>
          <w:b/>
          <w:szCs w:val="22"/>
        </w:rPr>
      </w:pPr>
      <w:r w:rsidRPr="00031825">
        <w:rPr>
          <w:rFonts w:ascii="Times New Roman" w:hAnsi="Times New Roman" w:cs="Times New Roman"/>
          <w:b/>
          <w:szCs w:val="22"/>
        </w:rPr>
        <w:t>IV.</w:t>
      </w:r>
      <w:r w:rsidR="0000746A" w:rsidRPr="00031825">
        <w:rPr>
          <w:rFonts w:ascii="Times New Roman" w:hAnsi="Times New Roman" w:cs="Times New Roman"/>
          <w:b/>
          <w:szCs w:val="22"/>
        </w:rPr>
        <w:t>10</w:t>
      </w:r>
      <w:r w:rsidRPr="00031825">
        <w:rPr>
          <w:rFonts w:ascii="Times New Roman" w:hAnsi="Times New Roman" w:cs="Times New Roman"/>
          <w:b/>
          <w:szCs w:val="22"/>
        </w:rPr>
        <w:t>. Gospodarirea substanţelor toxice si periculoase</w:t>
      </w:r>
    </w:p>
    <w:p w:rsidR="003821A6" w:rsidRPr="00031825" w:rsidRDefault="003821A6" w:rsidP="00007057">
      <w:pPr>
        <w:pStyle w:val="Frspaiere"/>
        <w:spacing w:before="120"/>
        <w:jc w:val="both"/>
        <w:rPr>
          <w:rFonts w:ascii="Times New Roman" w:hAnsi="Times New Roman"/>
          <w:noProof/>
          <w:color w:val="000000"/>
          <w:sz w:val="24"/>
          <w:szCs w:val="24"/>
        </w:rPr>
      </w:pPr>
      <w:r w:rsidRPr="00031825">
        <w:rPr>
          <w:rFonts w:ascii="Times New Roman" w:hAnsi="Times New Roman"/>
          <w:noProof/>
          <w:color w:val="000000"/>
          <w:sz w:val="24"/>
          <w:szCs w:val="24"/>
        </w:rPr>
        <w:t xml:space="preserve">Dintre substantele si preparatele clasificate prin legea 451/2001 ca periculoase, pe durata </w:t>
      </w:r>
      <w:r w:rsidR="00007057" w:rsidRPr="00031825">
        <w:rPr>
          <w:rFonts w:ascii="Times New Roman" w:hAnsi="Times New Roman"/>
          <w:noProof/>
          <w:color w:val="000000"/>
          <w:sz w:val="24"/>
          <w:szCs w:val="24"/>
        </w:rPr>
        <w:t>construirii</w:t>
      </w:r>
      <w:r w:rsidRPr="00031825">
        <w:rPr>
          <w:rFonts w:ascii="Times New Roman" w:hAnsi="Times New Roman"/>
          <w:noProof/>
          <w:color w:val="000000"/>
          <w:sz w:val="24"/>
          <w:szCs w:val="24"/>
        </w:rPr>
        <w:t xml:space="preserve"> va fi utilizat daor carburantul diesel pentru utilajele specifice utilizate.</w:t>
      </w:r>
    </w:p>
    <w:p w:rsidR="003821A6" w:rsidRPr="00031825" w:rsidRDefault="003821A6" w:rsidP="00007057">
      <w:pPr>
        <w:pStyle w:val="Frspaiere"/>
        <w:spacing w:before="120"/>
        <w:jc w:val="both"/>
        <w:rPr>
          <w:rFonts w:ascii="Times New Roman" w:hAnsi="Times New Roman"/>
          <w:noProof/>
          <w:color w:val="000000"/>
          <w:sz w:val="24"/>
          <w:szCs w:val="24"/>
        </w:rPr>
      </w:pPr>
      <w:r w:rsidRPr="00031825">
        <w:rPr>
          <w:rFonts w:ascii="Times New Roman" w:hAnsi="Times New Roman"/>
          <w:noProof/>
          <w:color w:val="000000"/>
          <w:sz w:val="24"/>
          <w:szCs w:val="24"/>
        </w:rPr>
        <w:t>Pentru cazuri de urgenta (deversari accidentale), pe amplasamente trebuie sa fie disponibile materiale absorbante (nisip, lopeti).</w:t>
      </w:r>
    </w:p>
    <w:p w:rsidR="003821A6" w:rsidRPr="00031825" w:rsidRDefault="003821A6" w:rsidP="003821A6">
      <w:pPr>
        <w:spacing w:line="360" w:lineRule="auto"/>
        <w:ind w:right="29"/>
        <w:rPr>
          <w:rFonts w:ascii="Times New Roman" w:hAnsi="Times New Roman" w:cs="Times New Roman"/>
          <w:b/>
          <w:sz w:val="28"/>
          <w:szCs w:val="28"/>
        </w:rPr>
      </w:pPr>
    </w:p>
    <w:p w:rsidR="003821A6" w:rsidRPr="00031825" w:rsidRDefault="003821A6" w:rsidP="003821A6">
      <w:pPr>
        <w:ind w:right="29"/>
        <w:jc w:val="both"/>
        <w:rPr>
          <w:rFonts w:ascii="Times New Roman" w:hAnsi="Times New Roman" w:cs="Times New Roman"/>
          <w:b/>
          <w:sz w:val="28"/>
          <w:szCs w:val="28"/>
          <w:u w:val="single"/>
        </w:rPr>
      </w:pPr>
      <w:r w:rsidRPr="00031825">
        <w:rPr>
          <w:rFonts w:ascii="Times New Roman" w:hAnsi="Times New Roman" w:cs="Times New Roman"/>
          <w:b/>
          <w:sz w:val="28"/>
          <w:szCs w:val="28"/>
          <w:u w:val="single"/>
        </w:rPr>
        <w:t>V. Prevederi pentru monitorizarea mediului</w:t>
      </w:r>
    </w:p>
    <w:p w:rsidR="003821A6" w:rsidRPr="00031825" w:rsidRDefault="003821A6" w:rsidP="00007057">
      <w:pPr>
        <w:pStyle w:val="Frspaiere"/>
        <w:spacing w:before="120"/>
        <w:jc w:val="both"/>
        <w:rPr>
          <w:rFonts w:ascii="Times New Roman" w:hAnsi="Times New Roman"/>
          <w:noProof/>
          <w:color w:val="000000"/>
          <w:sz w:val="24"/>
          <w:szCs w:val="24"/>
        </w:rPr>
      </w:pPr>
      <w:r w:rsidRPr="00031825">
        <w:rPr>
          <w:rFonts w:ascii="Times New Roman" w:hAnsi="Times New Roman"/>
          <w:noProof/>
          <w:color w:val="000000"/>
          <w:sz w:val="24"/>
          <w:szCs w:val="24"/>
        </w:rPr>
        <w:t xml:space="preserve">În timpul operatiuni de </w:t>
      </w:r>
      <w:r w:rsidR="00007057" w:rsidRPr="00031825">
        <w:rPr>
          <w:rFonts w:ascii="Times New Roman" w:hAnsi="Times New Roman"/>
          <w:noProof/>
          <w:color w:val="000000"/>
          <w:sz w:val="24"/>
          <w:szCs w:val="24"/>
        </w:rPr>
        <w:t>construire</w:t>
      </w:r>
      <w:r w:rsidRPr="00031825">
        <w:rPr>
          <w:rFonts w:ascii="Times New Roman" w:hAnsi="Times New Roman"/>
          <w:noProof/>
          <w:color w:val="000000"/>
          <w:sz w:val="24"/>
          <w:szCs w:val="24"/>
        </w:rPr>
        <w:t xml:space="preserve">, în scopul eliminării eventualelor disfuncţionalităţi, pe întreaga durată a </w:t>
      </w:r>
      <w:r w:rsidR="00007057" w:rsidRPr="00031825">
        <w:rPr>
          <w:rFonts w:ascii="Times New Roman" w:hAnsi="Times New Roman"/>
          <w:noProof/>
          <w:color w:val="000000"/>
          <w:sz w:val="24"/>
          <w:szCs w:val="24"/>
        </w:rPr>
        <w:t xml:space="preserve">activitatii </w:t>
      </w:r>
      <w:r w:rsidRPr="00031825">
        <w:rPr>
          <w:rFonts w:ascii="Times New Roman" w:hAnsi="Times New Roman"/>
          <w:noProof/>
          <w:color w:val="000000"/>
          <w:sz w:val="24"/>
          <w:szCs w:val="24"/>
        </w:rPr>
        <w:t>şantierului</w:t>
      </w:r>
      <w:r w:rsidR="00007057" w:rsidRPr="00031825">
        <w:rPr>
          <w:rFonts w:ascii="Times New Roman" w:hAnsi="Times New Roman"/>
          <w:noProof/>
          <w:color w:val="000000"/>
          <w:sz w:val="24"/>
          <w:szCs w:val="24"/>
        </w:rPr>
        <w:t>, aceasta</w:t>
      </w:r>
      <w:r w:rsidRPr="00031825">
        <w:rPr>
          <w:rFonts w:ascii="Times New Roman" w:hAnsi="Times New Roman"/>
          <w:noProof/>
          <w:color w:val="000000"/>
          <w:sz w:val="24"/>
          <w:szCs w:val="24"/>
        </w:rPr>
        <w:t xml:space="preserve"> v</w:t>
      </w:r>
      <w:r w:rsidR="00007057" w:rsidRPr="00031825">
        <w:rPr>
          <w:rFonts w:ascii="Times New Roman" w:hAnsi="Times New Roman"/>
          <w:noProof/>
          <w:color w:val="000000"/>
          <w:sz w:val="24"/>
          <w:szCs w:val="24"/>
        </w:rPr>
        <w:t>a</w:t>
      </w:r>
      <w:r w:rsidRPr="00031825">
        <w:rPr>
          <w:rFonts w:ascii="Times New Roman" w:hAnsi="Times New Roman"/>
          <w:noProof/>
          <w:color w:val="000000"/>
          <w:sz w:val="24"/>
          <w:szCs w:val="24"/>
        </w:rPr>
        <w:t xml:space="preserve"> fi supravegheat</w:t>
      </w:r>
      <w:r w:rsidR="00007057" w:rsidRPr="00031825">
        <w:rPr>
          <w:rFonts w:ascii="Times New Roman" w:hAnsi="Times New Roman"/>
          <w:noProof/>
          <w:color w:val="000000"/>
          <w:sz w:val="24"/>
          <w:szCs w:val="24"/>
        </w:rPr>
        <w:t>a</w:t>
      </w:r>
      <w:r w:rsidRPr="00031825">
        <w:rPr>
          <w:rFonts w:ascii="Times New Roman" w:hAnsi="Times New Roman"/>
          <w:noProof/>
          <w:color w:val="000000"/>
          <w:sz w:val="24"/>
          <w:szCs w:val="24"/>
        </w:rPr>
        <w:t>. Executantul se supune legislatiei in vigoare pentru conservarea si protejarea mediului astfel :</w:t>
      </w:r>
    </w:p>
    <w:p w:rsidR="003821A6" w:rsidRPr="00031825" w:rsidRDefault="003821A6" w:rsidP="00852276">
      <w:pPr>
        <w:widowControl/>
        <w:numPr>
          <w:ilvl w:val="0"/>
          <w:numId w:val="23"/>
        </w:numPr>
        <w:spacing w:before="120"/>
        <w:ind w:left="567" w:hanging="142"/>
        <w:jc w:val="both"/>
        <w:rPr>
          <w:rFonts w:ascii="Times New Roman" w:hAnsi="Times New Roman" w:cs="Times New Roman"/>
          <w:szCs w:val="22"/>
        </w:rPr>
      </w:pPr>
      <w:r w:rsidRPr="00031825">
        <w:rPr>
          <w:rFonts w:ascii="Times New Roman" w:hAnsi="Times New Roman" w:cs="Times New Roman"/>
          <w:szCs w:val="22"/>
        </w:rPr>
        <w:t>conform HG856/2002 privind evidenta gestiunii deseurilor si pentru aprobarea listei cuprinzand deseurile, inclusiv deseurile periculoase ;</w:t>
      </w:r>
    </w:p>
    <w:p w:rsidR="003821A6" w:rsidRPr="00031825" w:rsidRDefault="003821A6" w:rsidP="00852276">
      <w:pPr>
        <w:widowControl/>
        <w:numPr>
          <w:ilvl w:val="0"/>
          <w:numId w:val="23"/>
        </w:numPr>
        <w:spacing w:before="120"/>
        <w:ind w:left="567" w:hanging="142"/>
        <w:jc w:val="both"/>
        <w:rPr>
          <w:rFonts w:ascii="Times New Roman" w:hAnsi="Times New Roman" w:cs="Times New Roman"/>
          <w:szCs w:val="22"/>
        </w:rPr>
      </w:pPr>
      <w:r w:rsidRPr="00031825">
        <w:rPr>
          <w:rFonts w:ascii="Times New Roman" w:hAnsi="Times New Roman" w:cs="Times New Roman"/>
          <w:szCs w:val="22"/>
        </w:rPr>
        <w:t>conform Ord. de urgenta a Guvernului privind regimul deseurilor nr. 78/2000 aprobat prin legea 426/2001, modificatasi completata cu Legea nr. 16/2001 privind gestionarea deseurilor industriale recivlabile</w:t>
      </w:r>
    </w:p>
    <w:p w:rsidR="003821A6" w:rsidRPr="00031825" w:rsidRDefault="003821A6" w:rsidP="00852276">
      <w:pPr>
        <w:widowControl/>
        <w:numPr>
          <w:ilvl w:val="0"/>
          <w:numId w:val="23"/>
        </w:numPr>
        <w:spacing w:before="120"/>
        <w:ind w:left="567" w:hanging="142"/>
        <w:jc w:val="both"/>
        <w:rPr>
          <w:rFonts w:ascii="Times New Roman" w:hAnsi="Times New Roman" w:cs="Times New Roman"/>
          <w:szCs w:val="22"/>
        </w:rPr>
      </w:pPr>
      <w:r w:rsidRPr="00031825">
        <w:rPr>
          <w:rFonts w:ascii="Times New Roman" w:hAnsi="Times New Roman" w:cs="Times New Roman"/>
          <w:szCs w:val="22"/>
        </w:rPr>
        <w:t>respectarea limitelor şi suprafeţelor destinate organizării de şantier;</w:t>
      </w:r>
    </w:p>
    <w:p w:rsidR="003821A6" w:rsidRPr="00031825" w:rsidRDefault="003821A6" w:rsidP="00852276">
      <w:pPr>
        <w:widowControl/>
        <w:numPr>
          <w:ilvl w:val="0"/>
          <w:numId w:val="23"/>
        </w:numPr>
        <w:spacing w:before="120"/>
        <w:ind w:left="567" w:hanging="142"/>
        <w:jc w:val="both"/>
        <w:rPr>
          <w:rFonts w:ascii="Times New Roman" w:hAnsi="Times New Roman" w:cs="Times New Roman"/>
          <w:szCs w:val="22"/>
        </w:rPr>
      </w:pPr>
      <w:r w:rsidRPr="00031825">
        <w:rPr>
          <w:rFonts w:ascii="Times New Roman" w:hAnsi="Times New Roman" w:cs="Times New Roman"/>
          <w:szCs w:val="22"/>
        </w:rPr>
        <w:t xml:space="preserve">buna funcţionare a utilajelor; </w:t>
      </w:r>
    </w:p>
    <w:p w:rsidR="003821A6" w:rsidRPr="00031825" w:rsidRDefault="003821A6" w:rsidP="00852276">
      <w:pPr>
        <w:widowControl/>
        <w:numPr>
          <w:ilvl w:val="0"/>
          <w:numId w:val="23"/>
        </w:numPr>
        <w:spacing w:before="120"/>
        <w:ind w:left="567" w:hanging="142"/>
        <w:jc w:val="both"/>
        <w:rPr>
          <w:rFonts w:ascii="Times New Roman" w:hAnsi="Times New Roman" w:cs="Times New Roman"/>
          <w:szCs w:val="22"/>
        </w:rPr>
      </w:pPr>
      <w:r w:rsidRPr="00031825">
        <w:rPr>
          <w:rFonts w:ascii="Times New Roman" w:hAnsi="Times New Roman" w:cs="Times New Roman"/>
          <w:szCs w:val="22"/>
        </w:rPr>
        <w:t xml:space="preserve">calitatea solului în zonele dezafectate; </w:t>
      </w:r>
    </w:p>
    <w:p w:rsidR="003821A6" w:rsidRPr="00031825" w:rsidRDefault="003821A6" w:rsidP="00852276">
      <w:pPr>
        <w:widowControl/>
        <w:numPr>
          <w:ilvl w:val="0"/>
          <w:numId w:val="23"/>
        </w:numPr>
        <w:spacing w:before="120"/>
        <w:ind w:left="567" w:hanging="142"/>
        <w:jc w:val="both"/>
        <w:rPr>
          <w:rFonts w:ascii="Times New Roman" w:hAnsi="Times New Roman" w:cs="Times New Roman"/>
          <w:szCs w:val="22"/>
        </w:rPr>
      </w:pPr>
      <w:r w:rsidRPr="00031825">
        <w:rPr>
          <w:rFonts w:ascii="Times New Roman" w:hAnsi="Times New Roman" w:cs="Times New Roman"/>
          <w:szCs w:val="22"/>
        </w:rPr>
        <w:t xml:space="preserve">modul de depozitare a deşeurilor rezultate din realizarea proiectului şi monitorizarea cantităţilor de deşeuri, conform HG nr. 856/2002; </w:t>
      </w:r>
    </w:p>
    <w:p w:rsidR="003821A6" w:rsidRPr="00031825" w:rsidRDefault="003821A6" w:rsidP="00852276">
      <w:pPr>
        <w:widowControl/>
        <w:numPr>
          <w:ilvl w:val="0"/>
          <w:numId w:val="23"/>
        </w:numPr>
        <w:spacing w:before="120"/>
        <w:ind w:left="567" w:hanging="142"/>
        <w:jc w:val="both"/>
        <w:rPr>
          <w:rFonts w:ascii="Times New Roman" w:hAnsi="Times New Roman" w:cs="Times New Roman"/>
          <w:szCs w:val="22"/>
        </w:rPr>
      </w:pPr>
      <w:r w:rsidRPr="00031825">
        <w:rPr>
          <w:rFonts w:ascii="Times New Roman" w:hAnsi="Times New Roman" w:cs="Times New Roman"/>
          <w:szCs w:val="22"/>
        </w:rPr>
        <w:t>respectarea normelor de securitate, respectiv a normelor de securitate a muncii;</w:t>
      </w:r>
    </w:p>
    <w:p w:rsidR="003821A6" w:rsidRPr="00031825" w:rsidRDefault="003821A6" w:rsidP="00852276">
      <w:pPr>
        <w:widowControl/>
        <w:numPr>
          <w:ilvl w:val="0"/>
          <w:numId w:val="23"/>
        </w:numPr>
        <w:spacing w:before="120"/>
        <w:ind w:left="567" w:hanging="142"/>
        <w:jc w:val="both"/>
        <w:rPr>
          <w:rFonts w:ascii="Times New Roman" w:hAnsi="Times New Roman" w:cs="Times New Roman"/>
          <w:szCs w:val="22"/>
        </w:rPr>
      </w:pPr>
      <w:r w:rsidRPr="00031825">
        <w:rPr>
          <w:rFonts w:ascii="Times New Roman" w:hAnsi="Times New Roman" w:cs="Times New Roman"/>
          <w:szCs w:val="22"/>
        </w:rPr>
        <w:t>respectarea măsurilor de reducere a poluării;</w:t>
      </w:r>
    </w:p>
    <w:p w:rsidR="005B6380" w:rsidRPr="00031825" w:rsidRDefault="003821A6" w:rsidP="00852276">
      <w:pPr>
        <w:widowControl/>
        <w:numPr>
          <w:ilvl w:val="0"/>
          <w:numId w:val="23"/>
        </w:numPr>
        <w:spacing w:before="120"/>
        <w:ind w:left="567" w:hanging="142"/>
        <w:jc w:val="both"/>
        <w:rPr>
          <w:rFonts w:ascii="Times New Roman" w:hAnsi="Times New Roman" w:cs="Times New Roman"/>
          <w:szCs w:val="22"/>
        </w:rPr>
      </w:pPr>
      <w:r w:rsidRPr="00031825">
        <w:rPr>
          <w:rFonts w:ascii="Times New Roman" w:hAnsi="Times New Roman" w:cs="Times New Roman"/>
          <w:szCs w:val="22"/>
        </w:rPr>
        <w:t xml:space="preserve">refacerea zonelor afectate la sfârşitul lucrărilor de </w:t>
      </w:r>
      <w:r w:rsidR="00601193">
        <w:rPr>
          <w:rFonts w:ascii="Times New Roman" w:hAnsi="Times New Roman" w:cs="Times New Roman"/>
          <w:szCs w:val="22"/>
        </w:rPr>
        <w:t>construire</w:t>
      </w:r>
      <w:r w:rsidRPr="00031825">
        <w:rPr>
          <w:rFonts w:ascii="Times New Roman" w:hAnsi="Times New Roman" w:cs="Times New Roman"/>
          <w:szCs w:val="22"/>
        </w:rPr>
        <w:t>;</w:t>
      </w:r>
    </w:p>
    <w:p w:rsidR="00C34CD7" w:rsidRDefault="00C34CD7" w:rsidP="004C2E4F">
      <w:pPr>
        <w:pStyle w:val="Frspaiere"/>
        <w:spacing w:before="120"/>
        <w:jc w:val="both"/>
        <w:rPr>
          <w:rFonts w:ascii="Times New Roman" w:hAnsi="Times New Roman"/>
          <w:noProof/>
          <w:color w:val="000000"/>
          <w:sz w:val="24"/>
          <w:szCs w:val="24"/>
        </w:rPr>
      </w:pPr>
    </w:p>
    <w:p w:rsidR="00852276" w:rsidRDefault="00852276" w:rsidP="004C2E4F">
      <w:pPr>
        <w:pStyle w:val="Frspaiere"/>
        <w:spacing w:before="120"/>
        <w:jc w:val="both"/>
        <w:rPr>
          <w:rFonts w:ascii="Times New Roman" w:hAnsi="Times New Roman"/>
          <w:noProof/>
          <w:color w:val="000000"/>
          <w:sz w:val="24"/>
          <w:szCs w:val="24"/>
        </w:rPr>
      </w:pPr>
    </w:p>
    <w:p w:rsidR="00852276" w:rsidRDefault="00852276" w:rsidP="004C2E4F">
      <w:pPr>
        <w:pStyle w:val="Frspaiere"/>
        <w:spacing w:before="120"/>
        <w:jc w:val="both"/>
        <w:rPr>
          <w:rFonts w:ascii="Times New Roman" w:hAnsi="Times New Roman"/>
          <w:noProof/>
          <w:color w:val="000000"/>
          <w:sz w:val="24"/>
          <w:szCs w:val="24"/>
        </w:rPr>
      </w:pPr>
    </w:p>
    <w:p w:rsidR="00852276" w:rsidRPr="00031825" w:rsidRDefault="00852276" w:rsidP="004C2E4F">
      <w:pPr>
        <w:pStyle w:val="Frspaiere"/>
        <w:spacing w:before="120"/>
        <w:jc w:val="both"/>
        <w:rPr>
          <w:rFonts w:ascii="Times New Roman" w:hAnsi="Times New Roman"/>
          <w:noProof/>
          <w:color w:val="000000"/>
          <w:sz w:val="24"/>
          <w:szCs w:val="24"/>
        </w:rPr>
      </w:pPr>
    </w:p>
    <w:p w:rsidR="00677AF6" w:rsidRPr="00031825" w:rsidRDefault="00677AF6" w:rsidP="004C2E4F">
      <w:pPr>
        <w:pStyle w:val="Frspaiere"/>
        <w:spacing w:before="120"/>
        <w:jc w:val="both"/>
        <w:rPr>
          <w:rFonts w:ascii="Times New Roman" w:hAnsi="Times New Roman"/>
          <w:noProof/>
          <w:color w:val="000000"/>
          <w:sz w:val="24"/>
          <w:szCs w:val="24"/>
        </w:rPr>
      </w:pPr>
    </w:p>
    <w:p w:rsidR="00733F95" w:rsidRPr="00031825" w:rsidRDefault="00733F95" w:rsidP="00733F95">
      <w:pPr>
        <w:ind w:right="29"/>
        <w:jc w:val="both"/>
        <w:rPr>
          <w:rFonts w:ascii="Times New Roman" w:hAnsi="Times New Roman" w:cs="Times New Roman"/>
          <w:b/>
          <w:sz w:val="28"/>
          <w:szCs w:val="28"/>
          <w:u w:val="single"/>
        </w:rPr>
      </w:pPr>
      <w:r w:rsidRPr="00031825">
        <w:rPr>
          <w:rFonts w:ascii="Times New Roman" w:hAnsi="Times New Roman" w:cs="Times New Roman"/>
          <w:b/>
          <w:sz w:val="28"/>
          <w:szCs w:val="28"/>
          <w:u w:val="single"/>
        </w:rPr>
        <w:t>VI. Justificarea incadrarii proiectului, dupa caz, in prevederile altor acte normative naţionale care transpun legislaţia comunitara (IPPC, SEVESO, COV, LCP, Directiva-cadru apa, Directiva–cadru aer, Directiva–cadru a deseurilor etc)</w:t>
      </w:r>
    </w:p>
    <w:p w:rsidR="00733F95" w:rsidRPr="00031825" w:rsidRDefault="00733F95" w:rsidP="00007057">
      <w:pPr>
        <w:pStyle w:val="Frspaiere"/>
        <w:spacing w:before="120"/>
        <w:jc w:val="both"/>
        <w:rPr>
          <w:rFonts w:ascii="Times New Roman" w:hAnsi="Times New Roman"/>
          <w:noProof/>
          <w:color w:val="000000"/>
          <w:sz w:val="24"/>
          <w:szCs w:val="24"/>
        </w:rPr>
      </w:pPr>
      <w:r w:rsidRPr="00031825">
        <w:rPr>
          <w:rFonts w:ascii="Times New Roman" w:hAnsi="Times New Roman"/>
          <w:noProof/>
          <w:color w:val="000000"/>
          <w:sz w:val="24"/>
          <w:szCs w:val="24"/>
        </w:rPr>
        <w:t>Nu este cazul.</w:t>
      </w:r>
    </w:p>
    <w:p w:rsidR="00733F95" w:rsidRPr="00031825" w:rsidRDefault="00733F95" w:rsidP="004C2E4F">
      <w:pPr>
        <w:pStyle w:val="Frspaiere"/>
        <w:spacing w:before="120"/>
        <w:jc w:val="both"/>
        <w:rPr>
          <w:rFonts w:ascii="Times New Roman" w:hAnsi="Times New Roman"/>
          <w:noProof/>
          <w:color w:val="000000"/>
          <w:sz w:val="24"/>
          <w:szCs w:val="24"/>
        </w:rPr>
      </w:pPr>
    </w:p>
    <w:p w:rsidR="00B74218" w:rsidRPr="00031825" w:rsidRDefault="00B74218" w:rsidP="00B74218">
      <w:pPr>
        <w:ind w:right="29"/>
        <w:jc w:val="both"/>
        <w:rPr>
          <w:rFonts w:ascii="Times New Roman" w:hAnsi="Times New Roman" w:cs="Times New Roman"/>
          <w:b/>
          <w:sz w:val="28"/>
          <w:szCs w:val="28"/>
          <w:u w:val="single"/>
        </w:rPr>
      </w:pPr>
      <w:r w:rsidRPr="00031825">
        <w:rPr>
          <w:rFonts w:ascii="Times New Roman" w:hAnsi="Times New Roman" w:cs="Times New Roman"/>
          <w:b/>
          <w:sz w:val="28"/>
          <w:szCs w:val="28"/>
          <w:u w:val="single"/>
        </w:rPr>
        <w:t>VII. Lucrari necesare organizarii de santier</w:t>
      </w:r>
    </w:p>
    <w:p w:rsidR="00B74218" w:rsidRPr="00031825" w:rsidRDefault="00B74218" w:rsidP="00007057">
      <w:pPr>
        <w:pStyle w:val="Frspaiere"/>
        <w:spacing w:before="120"/>
        <w:jc w:val="both"/>
        <w:rPr>
          <w:rFonts w:ascii="Times New Roman" w:hAnsi="Times New Roman"/>
          <w:noProof/>
          <w:color w:val="000000"/>
          <w:sz w:val="24"/>
          <w:szCs w:val="24"/>
        </w:rPr>
      </w:pPr>
      <w:r w:rsidRPr="00031825">
        <w:rPr>
          <w:rFonts w:ascii="Times New Roman" w:hAnsi="Times New Roman"/>
          <w:noProof/>
          <w:color w:val="000000"/>
          <w:sz w:val="24"/>
          <w:szCs w:val="24"/>
        </w:rPr>
        <w:t>Lucrarile de organizare de santier presupun urmatoarele:</w:t>
      </w:r>
    </w:p>
    <w:p w:rsidR="00B74218" w:rsidRPr="00031825" w:rsidRDefault="00B74218" w:rsidP="00007057">
      <w:pPr>
        <w:widowControl/>
        <w:numPr>
          <w:ilvl w:val="0"/>
          <w:numId w:val="23"/>
        </w:numPr>
        <w:spacing w:before="60"/>
        <w:ind w:left="567" w:hanging="142"/>
        <w:jc w:val="both"/>
        <w:rPr>
          <w:rFonts w:ascii="Times New Roman" w:hAnsi="Times New Roman" w:cs="Times New Roman"/>
          <w:szCs w:val="22"/>
        </w:rPr>
      </w:pPr>
      <w:r w:rsidRPr="00031825">
        <w:rPr>
          <w:rFonts w:ascii="Times New Roman" w:hAnsi="Times New Roman" w:cs="Times New Roman"/>
          <w:szCs w:val="22"/>
        </w:rPr>
        <w:t>amplasarea santierului se face in incinta;</w:t>
      </w:r>
    </w:p>
    <w:p w:rsidR="00B74218" w:rsidRPr="00031825" w:rsidRDefault="00B74218" w:rsidP="00007057">
      <w:pPr>
        <w:widowControl/>
        <w:numPr>
          <w:ilvl w:val="0"/>
          <w:numId w:val="23"/>
        </w:numPr>
        <w:spacing w:before="60"/>
        <w:ind w:left="567" w:hanging="142"/>
        <w:jc w:val="both"/>
        <w:rPr>
          <w:rFonts w:ascii="Times New Roman" w:hAnsi="Times New Roman" w:cs="Times New Roman"/>
          <w:szCs w:val="22"/>
        </w:rPr>
      </w:pPr>
      <w:r w:rsidRPr="00031825">
        <w:rPr>
          <w:rFonts w:ascii="Times New Roman" w:hAnsi="Times New Roman" w:cs="Times New Roman"/>
          <w:szCs w:val="22"/>
        </w:rPr>
        <w:t xml:space="preserve">se va semnaliza santierul corespunzator cu normele in vigoare pentru ca nicio persoana straina sa nu aiba acces in zona lucrarilor de </w:t>
      </w:r>
      <w:r w:rsidR="00601193">
        <w:rPr>
          <w:rFonts w:ascii="Times New Roman" w:hAnsi="Times New Roman" w:cs="Times New Roman"/>
          <w:szCs w:val="22"/>
        </w:rPr>
        <w:t>construire</w:t>
      </w:r>
      <w:r w:rsidRPr="00031825">
        <w:rPr>
          <w:rFonts w:ascii="Times New Roman" w:hAnsi="Times New Roman" w:cs="Times New Roman"/>
          <w:szCs w:val="22"/>
        </w:rPr>
        <w:t>;</w:t>
      </w:r>
    </w:p>
    <w:p w:rsidR="00B74218" w:rsidRPr="00031825" w:rsidRDefault="00B74218" w:rsidP="00007057">
      <w:pPr>
        <w:widowControl/>
        <w:numPr>
          <w:ilvl w:val="0"/>
          <w:numId w:val="23"/>
        </w:numPr>
        <w:spacing w:before="60"/>
        <w:ind w:left="567" w:hanging="142"/>
        <w:jc w:val="both"/>
        <w:rPr>
          <w:rFonts w:ascii="Times New Roman" w:hAnsi="Times New Roman" w:cs="Times New Roman"/>
          <w:szCs w:val="22"/>
        </w:rPr>
      </w:pPr>
      <w:r w:rsidRPr="00031825">
        <w:rPr>
          <w:rFonts w:ascii="Times New Roman" w:hAnsi="Times New Roman" w:cs="Times New Roman"/>
          <w:szCs w:val="22"/>
        </w:rPr>
        <w:t>se vor amenaja constructiile necesare pentru asigurarea utilitatilor personalului din santier: baraci, grupuri sanitare ecologice, etc.;</w:t>
      </w:r>
    </w:p>
    <w:p w:rsidR="00B74218" w:rsidRPr="00031825" w:rsidRDefault="00B74218" w:rsidP="00007057">
      <w:pPr>
        <w:widowControl/>
        <w:numPr>
          <w:ilvl w:val="0"/>
          <w:numId w:val="23"/>
        </w:numPr>
        <w:spacing w:before="60"/>
        <w:ind w:left="567" w:hanging="142"/>
        <w:jc w:val="both"/>
        <w:rPr>
          <w:rFonts w:ascii="Times New Roman" w:hAnsi="Times New Roman" w:cs="Times New Roman"/>
          <w:szCs w:val="22"/>
        </w:rPr>
      </w:pPr>
      <w:r w:rsidRPr="00031825">
        <w:rPr>
          <w:rFonts w:ascii="Times New Roman" w:hAnsi="Times New Roman" w:cs="Times New Roman"/>
          <w:szCs w:val="22"/>
        </w:rPr>
        <w:t xml:space="preserve">se vor amenaja constructiile si instalatiile aferente pentru deserivrea lucrarilor de </w:t>
      </w:r>
      <w:r w:rsidR="00601193">
        <w:rPr>
          <w:rFonts w:ascii="Times New Roman" w:hAnsi="Times New Roman" w:cs="Times New Roman"/>
          <w:szCs w:val="22"/>
        </w:rPr>
        <w:t>construire</w:t>
      </w:r>
      <w:r w:rsidRPr="00031825">
        <w:rPr>
          <w:rFonts w:ascii="Times New Roman" w:hAnsi="Times New Roman" w:cs="Times New Roman"/>
          <w:szCs w:val="22"/>
        </w:rPr>
        <w:t>: magazii, imprejmuiri provizorii, panouri avertizare.</w:t>
      </w:r>
    </w:p>
    <w:p w:rsidR="00B74218" w:rsidRPr="00031825" w:rsidRDefault="00B74218" w:rsidP="00007057">
      <w:pPr>
        <w:pStyle w:val="Frspaiere"/>
        <w:spacing w:before="120"/>
        <w:jc w:val="both"/>
        <w:rPr>
          <w:rFonts w:ascii="Times New Roman" w:hAnsi="Times New Roman"/>
          <w:noProof/>
          <w:color w:val="000000"/>
          <w:sz w:val="24"/>
          <w:szCs w:val="24"/>
        </w:rPr>
      </w:pPr>
      <w:r w:rsidRPr="00031825">
        <w:rPr>
          <w:rFonts w:ascii="Times New Roman" w:hAnsi="Times New Roman"/>
          <w:noProof/>
          <w:color w:val="000000"/>
          <w:sz w:val="24"/>
          <w:szCs w:val="24"/>
        </w:rPr>
        <w:t xml:space="preserve">In timpul </w:t>
      </w:r>
      <w:r w:rsidR="00007057" w:rsidRPr="00031825">
        <w:rPr>
          <w:rFonts w:ascii="Times New Roman" w:hAnsi="Times New Roman"/>
          <w:noProof/>
          <w:color w:val="000000"/>
          <w:sz w:val="24"/>
          <w:szCs w:val="24"/>
        </w:rPr>
        <w:t xml:space="preserve">executiei </w:t>
      </w:r>
      <w:r w:rsidRPr="00031825">
        <w:rPr>
          <w:rFonts w:ascii="Times New Roman" w:hAnsi="Times New Roman"/>
          <w:noProof/>
          <w:color w:val="000000"/>
          <w:sz w:val="24"/>
          <w:szCs w:val="24"/>
        </w:rPr>
        <w:t xml:space="preserve">lucrarilor, santierul va fi aprovizionat atat cu apa necesara functionarii grupului sanitar cat si pentru consumul </w:t>
      </w:r>
      <w:r w:rsidR="00007057" w:rsidRPr="00031825">
        <w:rPr>
          <w:rFonts w:ascii="Times New Roman" w:hAnsi="Times New Roman"/>
          <w:noProof/>
          <w:color w:val="000000"/>
          <w:sz w:val="24"/>
          <w:szCs w:val="24"/>
        </w:rPr>
        <w:t xml:space="preserve">propriu al </w:t>
      </w:r>
      <w:r w:rsidRPr="00031825">
        <w:rPr>
          <w:rFonts w:ascii="Times New Roman" w:hAnsi="Times New Roman"/>
          <w:noProof/>
          <w:color w:val="000000"/>
          <w:sz w:val="24"/>
          <w:szCs w:val="24"/>
        </w:rPr>
        <w:t>muncitorilor. Pentru grupul sanitar se recomanda aprovizionare cu apa in recipiente de plastic, refolosibile cu volumul de aproxmativ 1</w:t>
      </w:r>
      <w:r w:rsidR="00007057" w:rsidRPr="00031825">
        <w:rPr>
          <w:rFonts w:ascii="Times New Roman" w:hAnsi="Times New Roman"/>
          <w:noProof/>
          <w:color w:val="000000"/>
          <w:sz w:val="24"/>
          <w:szCs w:val="24"/>
        </w:rPr>
        <w:t xml:space="preserve"> </w:t>
      </w:r>
      <w:r w:rsidRPr="00031825">
        <w:rPr>
          <w:rFonts w:ascii="Times New Roman" w:hAnsi="Times New Roman"/>
          <w:noProof/>
          <w:color w:val="000000"/>
          <w:sz w:val="24"/>
          <w:szCs w:val="24"/>
        </w:rPr>
        <w:t>mc.</w:t>
      </w:r>
    </w:p>
    <w:p w:rsidR="00C34CD7" w:rsidRPr="00031825" w:rsidRDefault="00C34CD7" w:rsidP="004C2E4F">
      <w:pPr>
        <w:pStyle w:val="Frspaiere"/>
        <w:spacing w:before="120"/>
        <w:jc w:val="both"/>
        <w:rPr>
          <w:rFonts w:ascii="Times New Roman" w:hAnsi="Times New Roman"/>
          <w:noProof/>
          <w:color w:val="000000"/>
          <w:sz w:val="24"/>
          <w:szCs w:val="24"/>
        </w:rPr>
      </w:pPr>
    </w:p>
    <w:p w:rsidR="00B74218" w:rsidRPr="00031825" w:rsidRDefault="00B74218" w:rsidP="004C2E4F">
      <w:pPr>
        <w:pStyle w:val="Frspaiere"/>
        <w:spacing w:before="120"/>
        <w:jc w:val="both"/>
        <w:rPr>
          <w:rFonts w:ascii="Times New Roman" w:hAnsi="Times New Roman"/>
          <w:noProof/>
          <w:color w:val="000000"/>
          <w:sz w:val="24"/>
          <w:szCs w:val="24"/>
        </w:rPr>
      </w:pPr>
    </w:p>
    <w:p w:rsidR="00B74218" w:rsidRPr="00031825" w:rsidRDefault="00B74218" w:rsidP="00B74218">
      <w:pPr>
        <w:ind w:right="29"/>
        <w:jc w:val="both"/>
        <w:rPr>
          <w:rFonts w:ascii="Times New Roman" w:hAnsi="Times New Roman" w:cs="Times New Roman"/>
          <w:b/>
          <w:sz w:val="28"/>
          <w:szCs w:val="28"/>
          <w:u w:val="single"/>
        </w:rPr>
      </w:pPr>
      <w:r w:rsidRPr="00031825">
        <w:rPr>
          <w:rFonts w:ascii="Times New Roman" w:hAnsi="Times New Roman" w:cs="Times New Roman"/>
          <w:b/>
          <w:sz w:val="28"/>
          <w:szCs w:val="28"/>
          <w:u w:val="single"/>
        </w:rPr>
        <w:t>VIII. Lucrari de refacere a amplasamentului la finalizarea investiţiei, in caz de accidente si/sau la incetarea activitaţii, in masura in care aceste informaţii sunt disponibile</w:t>
      </w:r>
    </w:p>
    <w:p w:rsidR="00B74218" w:rsidRPr="00031825" w:rsidRDefault="00B74218" w:rsidP="00B74218">
      <w:pPr>
        <w:ind w:right="-182"/>
        <w:jc w:val="both"/>
        <w:rPr>
          <w:rFonts w:ascii="Times New Roman" w:hAnsi="Times New Roman" w:cs="Times New Roman"/>
          <w:sz w:val="28"/>
          <w:szCs w:val="28"/>
        </w:rPr>
      </w:pPr>
    </w:p>
    <w:p w:rsidR="00B74218" w:rsidRPr="00031825" w:rsidRDefault="00B74218" w:rsidP="00007057">
      <w:pPr>
        <w:pStyle w:val="Frspaiere"/>
        <w:spacing w:before="120"/>
        <w:jc w:val="both"/>
        <w:rPr>
          <w:rFonts w:ascii="Times New Roman" w:hAnsi="Times New Roman"/>
          <w:noProof/>
          <w:color w:val="000000"/>
          <w:sz w:val="24"/>
          <w:szCs w:val="24"/>
        </w:rPr>
      </w:pPr>
      <w:r w:rsidRPr="00031825">
        <w:rPr>
          <w:rFonts w:ascii="Times New Roman" w:hAnsi="Times New Roman"/>
          <w:noProof/>
          <w:color w:val="000000"/>
          <w:sz w:val="24"/>
          <w:szCs w:val="24"/>
        </w:rPr>
        <w:t xml:space="preserve">Dupa finalizarea lucrarilor de </w:t>
      </w:r>
      <w:r w:rsidR="00007057" w:rsidRPr="00031825">
        <w:rPr>
          <w:rFonts w:ascii="Times New Roman" w:hAnsi="Times New Roman"/>
          <w:noProof/>
          <w:color w:val="000000"/>
          <w:sz w:val="24"/>
          <w:szCs w:val="24"/>
        </w:rPr>
        <w:t>construire</w:t>
      </w:r>
      <w:r w:rsidRPr="00031825">
        <w:rPr>
          <w:rFonts w:ascii="Times New Roman" w:hAnsi="Times New Roman"/>
          <w:noProof/>
          <w:color w:val="000000"/>
          <w:sz w:val="24"/>
          <w:szCs w:val="24"/>
        </w:rPr>
        <w:t xml:space="preserve"> si evacuare a deseurilor rezultate, daca se constata zone contaminate prin scurgeri accidentale cu produse petroliere de la utilaje, se vor preleva si analiza probe de sol, in vederea stabilirii masurilor optime pentru aducerea solului la starea initiala. In functie de rezultatele acestor probe, daca va fi cazul, se vor determina zonele, adancimea si volumul de sol contaminat care trebuie excavat.</w:t>
      </w:r>
    </w:p>
    <w:p w:rsidR="00B74218" w:rsidRPr="00031825" w:rsidRDefault="00B74218" w:rsidP="00007057">
      <w:pPr>
        <w:pStyle w:val="Frspaiere"/>
        <w:spacing w:before="120"/>
        <w:jc w:val="both"/>
        <w:rPr>
          <w:rFonts w:ascii="Times New Roman" w:hAnsi="Times New Roman"/>
          <w:noProof/>
          <w:color w:val="000000"/>
          <w:sz w:val="24"/>
          <w:szCs w:val="24"/>
        </w:rPr>
      </w:pPr>
      <w:r w:rsidRPr="00031825">
        <w:rPr>
          <w:rFonts w:ascii="Times New Roman" w:hAnsi="Times New Roman"/>
          <w:noProof/>
          <w:color w:val="000000"/>
          <w:sz w:val="24"/>
          <w:szCs w:val="24"/>
        </w:rPr>
        <w:t>Pentru a reda amplasamentul in circuitul natural se va proceda la reabilitarea solului contaminat. Procedura care se va urma este urmatoarea:</w:t>
      </w:r>
    </w:p>
    <w:p w:rsidR="00B74218" w:rsidRPr="00031825" w:rsidRDefault="00601193" w:rsidP="00852276">
      <w:pPr>
        <w:widowControl/>
        <w:numPr>
          <w:ilvl w:val="0"/>
          <w:numId w:val="23"/>
        </w:numPr>
        <w:spacing w:before="80"/>
        <w:ind w:left="567" w:hanging="142"/>
        <w:jc w:val="both"/>
        <w:rPr>
          <w:rFonts w:ascii="Times New Roman" w:hAnsi="Times New Roman" w:cs="Times New Roman"/>
          <w:szCs w:val="22"/>
        </w:rPr>
      </w:pPr>
      <w:r>
        <w:rPr>
          <w:rFonts w:ascii="Times New Roman" w:hAnsi="Times New Roman" w:cs="Times New Roman"/>
          <w:szCs w:val="22"/>
        </w:rPr>
        <w:t>realizarea</w:t>
      </w:r>
      <w:r w:rsidR="00B74218" w:rsidRPr="00031825">
        <w:rPr>
          <w:rFonts w:ascii="Times New Roman" w:hAnsi="Times New Roman" w:cs="Times New Roman"/>
          <w:szCs w:val="22"/>
        </w:rPr>
        <w:t xml:space="preserve"> facilitatilor existente pe amplasament si transportul deseurilor pe categorii cu firme specializate. </w:t>
      </w:r>
    </w:p>
    <w:p w:rsidR="00B74218" w:rsidRPr="00031825" w:rsidRDefault="00007057" w:rsidP="00852276">
      <w:pPr>
        <w:widowControl/>
        <w:numPr>
          <w:ilvl w:val="0"/>
          <w:numId w:val="23"/>
        </w:numPr>
        <w:spacing w:before="80"/>
        <w:ind w:left="567" w:hanging="142"/>
        <w:jc w:val="both"/>
        <w:rPr>
          <w:rFonts w:ascii="Times New Roman" w:hAnsi="Times New Roman" w:cs="Times New Roman"/>
          <w:szCs w:val="22"/>
        </w:rPr>
      </w:pPr>
      <w:r w:rsidRPr="00031825">
        <w:rPr>
          <w:rFonts w:ascii="Times New Roman" w:hAnsi="Times New Roman" w:cs="Times New Roman"/>
          <w:szCs w:val="22"/>
        </w:rPr>
        <w:t>p</w:t>
      </w:r>
      <w:r w:rsidR="00B74218" w:rsidRPr="00031825">
        <w:rPr>
          <w:rFonts w:ascii="Times New Roman" w:hAnsi="Times New Roman" w:cs="Times New Roman"/>
          <w:szCs w:val="22"/>
        </w:rPr>
        <w:t xml:space="preserve">relevarea de probe de sol de pe amplasament pentru a stabili nivelul de poluare in urma dezafectarii si comunicarea rezultatelor catre APM Satu Mare. </w:t>
      </w:r>
    </w:p>
    <w:p w:rsidR="00B74218" w:rsidRPr="00031825" w:rsidRDefault="00007057" w:rsidP="00852276">
      <w:pPr>
        <w:widowControl/>
        <w:numPr>
          <w:ilvl w:val="0"/>
          <w:numId w:val="23"/>
        </w:numPr>
        <w:spacing w:before="80"/>
        <w:ind w:left="567" w:hanging="142"/>
        <w:jc w:val="both"/>
        <w:rPr>
          <w:rFonts w:ascii="Times New Roman" w:hAnsi="Times New Roman" w:cs="Times New Roman"/>
          <w:szCs w:val="22"/>
        </w:rPr>
      </w:pPr>
      <w:r w:rsidRPr="00031825">
        <w:rPr>
          <w:rFonts w:ascii="Times New Roman" w:hAnsi="Times New Roman" w:cs="Times New Roman"/>
          <w:szCs w:val="22"/>
        </w:rPr>
        <w:t>i</w:t>
      </w:r>
      <w:r w:rsidR="00B74218" w:rsidRPr="00031825">
        <w:rPr>
          <w:rFonts w:ascii="Times New Roman" w:hAnsi="Times New Roman" w:cs="Times New Roman"/>
          <w:szCs w:val="22"/>
        </w:rPr>
        <w:t>n functie de rezultatele analizelor se va proceda la amenajarea amplasamentului prin umpluturi de pamant, nivelare si inierbarea acestuia. Aceasta se va realiza cu sol bioremediat, al carui continut in TPH va fi sub 2</w:t>
      </w:r>
      <w:r w:rsidRPr="00031825">
        <w:rPr>
          <w:rFonts w:ascii="Times New Roman" w:hAnsi="Times New Roman" w:cs="Times New Roman"/>
          <w:szCs w:val="22"/>
        </w:rPr>
        <w:t>.</w:t>
      </w:r>
      <w:r w:rsidR="00B74218" w:rsidRPr="00031825">
        <w:rPr>
          <w:rFonts w:ascii="Times New Roman" w:hAnsi="Times New Roman" w:cs="Times New Roman"/>
          <w:szCs w:val="22"/>
        </w:rPr>
        <w:t>000 ppm pana la 30</w:t>
      </w:r>
      <w:r w:rsidRPr="00031825">
        <w:rPr>
          <w:rFonts w:ascii="Times New Roman" w:hAnsi="Times New Roman" w:cs="Times New Roman"/>
          <w:szCs w:val="22"/>
        </w:rPr>
        <w:t xml:space="preserve"> </w:t>
      </w:r>
      <w:r w:rsidR="00B74218" w:rsidRPr="00031825">
        <w:rPr>
          <w:rFonts w:ascii="Times New Roman" w:hAnsi="Times New Roman" w:cs="Times New Roman"/>
          <w:szCs w:val="22"/>
        </w:rPr>
        <w:t>cm de suprafata, iar ultimii 30</w:t>
      </w:r>
      <w:r w:rsidRPr="00031825">
        <w:rPr>
          <w:rFonts w:ascii="Times New Roman" w:hAnsi="Times New Roman" w:cs="Times New Roman"/>
          <w:szCs w:val="22"/>
        </w:rPr>
        <w:t xml:space="preserve"> </w:t>
      </w:r>
      <w:r w:rsidR="00B74218" w:rsidRPr="00031825">
        <w:rPr>
          <w:rFonts w:ascii="Times New Roman" w:hAnsi="Times New Roman" w:cs="Times New Roman"/>
          <w:szCs w:val="22"/>
        </w:rPr>
        <w:t>cm vor fi umpluti cu sol bioremediat, avand continutul in TPH mai mic de 1000 ppm, valoarea corespunzatoarea unui sol mai putin sensibil conform clasificarii date de Ordinul 756/1997.</w:t>
      </w:r>
    </w:p>
    <w:p w:rsidR="00B74218" w:rsidRPr="00031825" w:rsidRDefault="00B74218" w:rsidP="00007057">
      <w:pPr>
        <w:pStyle w:val="Frspaiere"/>
        <w:spacing w:before="120"/>
        <w:jc w:val="both"/>
        <w:rPr>
          <w:rFonts w:ascii="Times New Roman" w:hAnsi="Times New Roman"/>
          <w:noProof/>
          <w:color w:val="000000"/>
          <w:sz w:val="24"/>
          <w:szCs w:val="24"/>
        </w:rPr>
      </w:pPr>
      <w:r w:rsidRPr="00031825">
        <w:rPr>
          <w:rFonts w:ascii="Times New Roman" w:hAnsi="Times New Roman"/>
          <w:noProof/>
          <w:color w:val="000000"/>
          <w:sz w:val="24"/>
          <w:szCs w:val="24"/>
        </w:rPr>
        <w:t xml:space="preserve">Operaţiunile care sunt executate in acest caz sunt: </w:t>
      </w:r>
    </w:p>
    <w:p w:rsidR="00B74218" w:rsidRPr="00031825" w:rsidRDefault="00B74218" w:rsidP="00852276">
      <w:pPr>
        <w:widowControl/>
        <w:numPr>
          <w:ilvl w:val="0"/>
          <w:numId w:val="23"/>
        </w:numPr>
        <w:spacing w:before="80"/>
        <w:ind w:left="567" w:hanging="142"/>
        <w:jc w:val="both"/>
        <w:rPr>
          <w:rFonts w:ascii="Times New Roman" w:hAnsi="Times New Roman" w:cs="Times New Roman"/>
          <w:szCs w:val="22"/>
        </w:rPr>
      </w:pPr>
      <w:r w:rsidRPr="00031825">
        <w:rPr>
          <w:rFonts w:ascii="Times New Roman" w:hAnsi="Times New Roman" w:cs="Times New Roman"/>
          <w:szCs w:val="22"/>
        </w:rPr>
        <w:t xml:space="preserve">efectuarea de o analiza in zona curatata in prezenta reprezentantului APM Satu Mare; </w:t>
      </w:r>
    </w:p>
    <w:p w:rsidR="00B74218" w:rsidRPr="00031825" w:rsidRDefault="00B74218" w:rsidP="00852276">
      <w:pPr>
        <w:widowControl/>
        <w:numPr>
          <w:ilvl w:val="0"/>
          <w:numId w:val="23"/>
        </w:numPr>
        <w:spacing w:before="80"/>
        <w:ind w:left="567" w:hanging="142"/>
        <w:jc w:val="both"/>
        <w:rPr>
          <w:rFonts w:ascii="Times New Roman" w:hAnsi="Times New Roman" w:cs="Times New Roman"/>
          <w:szCs w:val="22"/>
        </w:rPr>
      </w:pPr>
      <w:r w:rsidRPr="00031825">
        <w:rPr>
          <w:rFonts w:ascii="Times New Roman" w:hAnsi="Times New Roman" w:cs="Times New Roman"/>
          <w:szCs w:val="22"/>
        </w:rPr>
        <w:t xml:space="preserve">scarificarea mecanica a terenului pe adâncimea de 0,25 m; </w:t>
      </w:r>
    </w:p>
    <w:p w:rsidR="00B74218" w:rsidRPr="00031825" w:rsidRDefault="00B74218" w:rsidP="00852276">
      <w:pPr>
        <w:widowControl/>
        <w:numPr>
          <w:ilvl w:val="0"/>
          <w:numId w:val="23"/>
        </w:numPr>
        <w:spacing w:before="80"/>
        <w:ind w:left="567" w:hanging="142"/>
        <w:jc w:val="both"/>
        <w:rPr>
          <w:rFonts w:ascii="Times New Roman" w:hAnsi="Times New Roman" w:cs="Times New Roman"/>
          <w:szCs w:val="22"/>
        </w:rPr>
      </w:pPr>
      <w:r w:rsidRPr="00031825">
        <w:rPr>
          <w:rFonts w:ascii="Times New Roman" w:hAnsi="Times New Roman" w:cs="Times New Roman"/>
          <w:szCs w:val="22"/>
        </w:rPr>
        <w:t xml:space="preserve">sortarea balastului; </w:t>
      </w:r>
    </w:p>
    <w:p w:rsidR="00B74218" w:rsidRPr="00031825" w:rsidRDefault="00B74218" w:rsidP="00852276">
      <w:pPr>
        <w:widowControl/>
        <w:numPr>
          <w:ilvl w:val="0"/>
          <w:numId w:val="23"/>
        </w:numPr>
        <w:spacing w:before="80"/>
        <w:ind w:left="567" w:hanging="142"/>
        <w:jc w:val="both"/>
        <w:rPr>
          <w:rFonts w:ascii="Times New Roman" w:hAnsi="Times New Roman" w:cs="Times New Roman"/>
          <w:szCs w:val="22"/>
        </w:rPr>
      </w:pPr>
      <w:r w:rsidRPr="00031825">
        <w:rPr>
          <w:rFonts w:ascii="Times New Roman" w:hAnsi="Times New Roman" w:cs="Times New Roman"/>
          <w:szCs w:val="22"/>
        </w:rPr>
        <w:lastRenderedPageBreak/>
        <w:t xml:space="preserve">transportul materialului rezultat din sortare si utilizarea lui la/pe amplasamente existente sau depozitarea acestuia in bazele de materiale ale companiei pana la reutilizare; </w:t>
      </w:r>
    </w:p>
    <w:p w:rsidR="00B74218" w:rsidRPr="00031825" w:rsidRDefault="00B74218" w:rsidP="00852276">
      <w:pPr>
        <w:widowControl/>
        <w:numPr>
          <w:ilvl w:val="0"/>
          <w:numId w:val="23"/>
        </w:numPr>
        <w:spacing w:before="80"/>
        <w:ind w:left="567" w:hanging="142"/>
        <w:jc w:val="both"/>
        <w:rPr>
          <w:rFonts w:ascii="Times New Roman" w:hAnsi="Times New Roman" w:cs="Times New Roman"/>
          <w:szCs w:val="22"/>
        </w:rPr>
      </w:pPr>
      <w:r w:rsidRPr="00031825">
        <w:rPr>
          <w:rFonts w:ascii="Times New Roman" w:hAnsi="Times New Roman" w:cs="Times New Roman"/>
          <w:szCs w:val="22"/>
        </w:rPr>
        <w:t xml:space="preserve">liniile electrice sunt dezafectate si reutilizate in alte amplasamente. </w:t>
      </w:r>
    </w:p>
    <w:p w:rsidR="00B74218" w:rsidRPr="00031825" w:rsidRDefault="00B74218" w:rsidP="00852276">
      <w:pPr>
        <w:widowControl/>
        <w:numPr>
          <w:ilvl w:val="0"/>
          <w:numId w:val="23"/>
        </w:numPr>
        <w:spacing w:before="80"/>
        <w:ind w:left="567" w:hanging="142"/>
        <w:jc w:val="both"/>
        <w:rPr>
          <w:rFonts w:ascii="Times New Roman" w:hAnsi="Times New Roman" w:cs="Times New Roman"/>
          <w:szCs w:val="22"/>
        </w:rPr>
      </w:pPr>
      <w:r w:rsidRPr="00031825">
        <w:rPr>
          <w:rFonts w:ascii="Times New Roman" w:hAnsi="Times New Roman" w:cs="Times New Roman"/>
          <w:szCs w:val="22"/>
        </w:rPr>
        <w:t xml:space="preserve">stâlpii de susţinere a cablurilor de alimentare cu energie electrica – de beton armat sau metalici, sunt direcţionaţi către depozitele de materiale, ale companiei, iar de aici sunt direcţionaţi către reutilizare pe amplasamente existente. </w:t>
      </w:r>
    </w:p>
    <w:p w:rsidR="00C34CD7" w:rsidRPr="00031825" w:rsidRDefault="00B74218" w:rsidP="00007057">
      <w:pPr>
        <w:pStyle w:val="Frspaiere"/>
        <w:spacing w:before="120"/>
        <w:jc w:val="both"/>
        <w:rPr>
          <w:rFonts w:ascii="Times New Roman" w:hAnsi="Times New Roman"/>
          <w:noProof/>
          <w:color w:val="000000"/>
          <w:sz w:val="24"/>
          <w:szCs w:val="24"/>
        </w:rPr>
      </w:pPr>
      <w:r w:rsidRPr="00031825">
        <w:rPr>
          <w:rFonts w:ascii="Times New Roman" w:hAnsi="Times New Roman"/>
          <w:noProof/>
          <w:color w:val="000000"/>
          <w:sz w:val="24"/>
          <w:szCs w:val="24"/>
        </w:rPr>
        <w:t>Îndepărtarea/curatarea si decontaminarea solului poluat cu produse petroliere de pe suprafeţele de teren, daca este cazul.</w:t>
      </w:r>
    </w:p>
    <w:p w:rsidR="00B74218" w:rsidRPr="00031825" w:rsidRDefault="00B74218" w:rsidP="00007057">
      <w:pPr>
        <w:pStyle w:val="Frspaiere"/>
        <w:spacing w:before="120"/>
        <w:jc w:val="both"/>
        <w:rPr>
          <w:rFonts w:ascii="Times New Roman" w:hAnsi="Times New Roman"/>
          <w:noProof/>
          <w:color w:val="000000"/>
          <w:sz w:val="24"/>
          <w:szCs w:val="24"/>
        </w:rPr>
      </w:pPr>
      <w:r w:rsidRPr="00031825">
        <w:rPr>
          <w:rFonts w:ascii="Times New Roman" w:hAnsi="Times New Roman"/>
          <w:noProof/>
          <w:color w:val="000000"/>
          <w:sz w:val="24"/>
          <w:szCs w:val="24"/>
        </w:rPr>
        <w:t xml:space="preserve">Înainte de retrocedarea terenului, către proprietari, se vor efectua următoarele operaţiuni, in vederea aducerii amplasamentului la starea pe care acesta a avut-o, anterior existentei instalaţiei de producţie: </w:t>
      </w:r>
    </w:p>
    <w:p w:rsidR="00B74218" w:rsidRPr="00031825" w:rsidRDefault="00B74218" w:rsidP="00852276">
      <w:pPr>
        <w:widowControl/>
        <w:numPr>
          <w:ilvl w:val="0"/>
          <w:numId w:val="23"/>
        </w:numPr>
        <w:spacing w:before="80"/>
        <w:ind w:left="567" w:hanging="142"/>
        <w:jc w:val="both"/>
        <w:rPr>
          <w:rFonts w:ascii="Times New Roman" w:hAnsi="Times New Roman" w:cs="Times New Roman"/>
          <w:szCs w:val="22"/>
        </w:rPr>
      </w:pPr>
      <w:r w:rsidRPr="00031825">
        <w:rPr>
          <w:rFonts w:ascii="Times New Roman" w:hAnsi="Times New Roman" w:cs="Times New Roman"/>
          <w:szCs w:val="22"/>
        </w:rPr>
        <w:t xml:space="preserve">decopertarea/îndepărtarea solului poluat din zonele determinate, prin analize si completarea cu sol rezultat din bioremediere sau din alte lucrari executate de catre contractor; </w:t>
      </w:r>
    </w:p>
    <w:p w:rsidR="00B74218" w:rsidRPr="00031825" w:rsidRDefault="00B74218" w:rsidP="00852276">
      <w:pPr>
        <w:widowControl/>
        <w:numPr>
          <w:ilvl w:val="0"/>
          <w:numId w:val="23"/>
        </w:numPr>
        <w:spacing w:before="80"/>
        <w:ind w:left="567" w:hanging="142"/>
        <w:jc w:val="both"/>
        <w:rPr>
          <w:rFonts w:ascii="Times New Roman" w:hAnsi="Times New Roman" w:cs="Times New Roman"/>
          <w:szCs w:val="22"/>
        </w:rPr>
      </w:pPr>
      <w:r w:rsidRPr="00031825">
        <w:rPr>
          <w:rFonts w:ascii="Times New Roman" w:hAnsi="Times New Roman" w:cs="Times New Roman"/>
          <w:szCs w:val="22"/>
        </w:rPr>
        <w:t xml:space="preserve">scarificare; </w:t>
      </w:r>
    </w:p>
    <w:p w:rsidR="00B74218" w:rsidRPr="00031825" w:rsidRDefault="00B74218" w:rsidP="00852276">
      <w:pPr>
        <w:widowControl/>
        <w:numPr>
          <w:ilvl w:val="0"/>
          <w:numId w:val="23"/>
        </w:numPr>
        <w:spacing w:before="80"/>
        <w:ind w:left="567" w:hanging="142"/>
        <w:jc w:val="both"/>
        <w:rPr>
          <w:rFonts w:ascii="Times New Roman" w:hAnsi="Times New Roman" w:cs="Times New Roman"/>
          <w:szCs w:val="22"/>
        </w:rPr>
      </w:pPr>
      <w:r w:rsidRPr="00031825">
        <w:rPr>
          <w:rFonts w:ascii="Times New Roman" w:hAnsi="Times New Roman" w:cs="Times New Roman"/>
          <w:szCs w:val="22"/>
        </w:rPr>
        <w:t xml:space="preserve">doua arături adânci pe direcţii perpendiculare; o imbunatatirea calitatii solului prin adaugarea de ingrasaminte chimice; </w:t>
      </w:r>
    </w:p>
    <w:p w:rsidR="00B74218" w:rsidRPr="00031825" w:rsidRDefault="000B7779" w:rsidP="00852276">
      <w:pPr>
        <w:widowControl/>
        <w:numPr>
          <w:ilvl w:val="0"/>
          <w:numId w:val="23"/>
        </w:numPr>
        <w:spacing w:before="80"/>
        <w:ind w:left="567" w:hanging="142"/>
        <w:jc w:val="both"/>
        <w:rPr>
          <w:rFonts w:ascii="Times New Roman" w:hAnsi="Times New Roman" w:cs="Times New Roman"/>
          <w:szCs w:val="22"/>
        </w:rPr>
      </w:pPr>
      <w:r w:rsidRPr="00031825">
        <w:rPr>
          <w:rFonts w:ascii="Times New Roman" w:hAnsi="Times New Roman" w:cs="Times New Roman"/>
          <w:szCs w:val="22"/>
        </w:rPr>
        <w:t>discuire</w:t>
      </w:r>
    </w:p>
    <w:p w:rsidR="00B74218" w:rsidRPr="00031825" w:rsidRDefault="00601193" w:rsidP="00852276">
      <w:pPr>
        <w:widowControl/>
        <w:numPr>
          <w:ilvl w:val="0"/>
          <w:numId w:val="23"/>
        </w:numPr>
        <w:spacing w:before="80"/>
        <w:ind w:left="567" w:hanging="142"/>
        <w:jc w:val="both"/>
        <w:rPr>
          <w:rFonts w:ascii="Times New Roman" w:hAnsi="Times New Roman" w:cs="Times New Roman"/>
          <w:szCs w:val="22"/>
        </w:rPr>
      </w:pPr>
      <w:r>
        <w:rPr>
          <w:rFonts w:ascii="Times New Roman" w:hAnsi="Times New Roman" w:cs="Times New Roman"/>
          <w:szCs w:val="22"/>
        </w:rPr>
        <w:t>inerbare</w:t>
      </w:r>
    </w:p>
    <w:p w:rsidR="00761E10" w:rsidRPr="00852276" w:rsidRDefault="00B74218" w:rsidP="00852276">
      <w:pPr>
        <w:pStyle w:val="Frspaiere"/>
        <w:spacing w:before="120"/>
        <w:jc w:val="both"/>
        <w:rPr>
          <w:rFonts w:ascii="Times New Roman" w:hAnsi="Times New Roman"/>
          <w:noProof/>
          <w:color w:val="000000"/>
          <w:sz w:val="24"/>
          <w:szCs w:val="24"/>
        </w:rPr>
      </w:pPr>
      <w:r w:rsidRPr="00852276">
        <w:rPr>
          <w:rFonts w:ascii="Times New Roman" w:hAnsi="Times New Roman"/>
          <w:noProof/>
          <w:color w:val="000000"/>
          <w:sz w:val="24"/>
          <w:szCs w:val="24"/>
        </w:rPr>
        <w:t xml:space="preserve">In etapa de postinchidere, activitatea de dezafectare trebuie sa urmeze următoarele etape: </w:t>
      </w:r>
    </w:p>
    <w:p w:rsidR="00761E10" w:rsidRPr="00031825" w:rsidRDefault="00B74218" w:rsidP="00852276">
      <w:pPr>
        <w:widowControl/>
        <w:numPr>
          <w:ilvl w:val="0"/>
          <w:numId w:val="23"/>
        </w:numPr>
        <w:spacing w:before="80"/>
        <w:ind w:left="567" w:hanging="142"/>
        <w:jc w:val="both"/>
        <w:rPr>
          <w:rFonts w:ascii="Times New Roman" w:hAnsi="Times New Roman" w:cs="Times New Roman"/>
          <w:szCs w:val="22"/>
        </w:rPr>
      </w:pPr>
      <w:r w:rsidRPr="00031825">
        <w:rPr>
          <w:rFonts w:ascii="Times New Roman" w:hAnsi="Times New Roman" w:cs="Times New Roman"/>
          <w:szCs w:val="22"/>
        </w:rPr>
        <w:t xml:space="preserve">sa protejeze sănătatea si siguranţa publica; </w:t>
      </w:r>
    </w:p>
    <w:p w:rsidR="00761E10" w:rsidRPr="00031825" w:rsidRDefault="00B74218" w:rsidP="00852276">
      <w:pPr>
        <w:widowControl/>
        <w:numPr>
          <w:ilvl w:val="0"/>
          <w:numId w:val="23"/>
        </w:numPr>
        <w:spacing w:before="80"/>
        <w:ind w:left="567" w:hanging="142"/>
        <w:jc w:val="both"/>
        <w:rPr>
          <w:rFonts w:ascii="Times New Roman" w:hAnsi="Times New Roman" w:cs="Times New Roman"/>
          <w:szCs w:val="22"/>
        </w:rPr>
      </w:pPr>
      <w:r w:rsidRPr="00031825">
        <w:rPr>
          <w:rFonts w:ascii="Times New Roman" w:hAnsi="Times New Roman" w:cs="Times New Roman"/>
          <w:szCs w:val="22"/>
        </w:rPr>
        <w:t xml:space="preserve">sa reducă si - unde este posibil - sa elimine daunele ecologice, acolo unde si daca au existat accidental; In cazul unor poluari accidentale datorita unor deversari/scurgeri de combustil de la utilaje, sau in cazul unor lucrari de golire/curatare necorespunzatoare (accidentale) se va respecta Planul de Prevenire si combatere a poluarilor accidentale. Se vor respecta cu strictete masurile de prevenire, reducere, limitare a eventualelor poluari accidentale respectandu-se cu strictete procedurile privind dezafectarea sondei si redarea terenului la o stare care sa permita reutilizarea acestuia (categorie de folosinta mai putin sensibila) </w:t>
      </w:r>
    </w:p>
    <w:p w:rsidR="00B74218" w:rsidRPr="00031825" w:rsidRDefault="00B74218" w:rsidP="00852276">
      <w:pPr>
        <w:widowControl/>
        <w:numPr>
          <w:ilvl w:val="0"/>
          <w:numId w:val="23"/>
        </w:numPr>
        <w:spacing w:before="80"/>
        <w:ind w:left="567" w:hanging="142"/>
        <w:jc w:val="both"/>
        <w:rPr>
          <w:rFonts w:ascii="Times New Roman" w:hAnsi="Times New Roman" w:cs="Times New Roman"/>
          <w:szCs w:val="22"/>
        </w:rPr>
      </w:pPr>
      <w:r w:rsidRPr="00031825">
        <w:rPr>
          <w:rFonts w:ascii="Times New Roman" w:hAnsi="Times New Roman" w:cs="Times New Roman"/>
          <w:szCs w:val="22"/>
        </w:rPr>
        <w:t xml:space="preserve">sa redea terenul la o stare care sa permita reutilizarea acestuia. </w:t>
      </w:r>
    </w:p>
    <w:p w:rsidR="00C34CD7" w:rsidRPr="00031825" w:rsidRDefault="00B74218" w:rsidP="00007057">
      <w:pPr>
        <w:pStyle w:val="Frspaiere"/>
        <w:spacing w:before="120"/>
        <w:jc w:val="both"/>
        <w:rPr>
          <w:rFonts w:ascii="Times New Roman" w:hAnsi="Times New Roman"/>
          <w:noProof/>
          <w:color w:val="000000"/>
          <w:sz w:val="24"/>
          <w:szCs w:val="24"/>
        </w:rPr>
      </w:pPr>
      <w:r w:rsidRPr="00031825">
        <w:rPr>
          <w:rFonts w:ascii="Times New Roman" w:hAnsi="Times New Roman"/>
          <w:noProof/>
          <w:color w:val="000000"/>
          <w:sz w:val="24"/>
          <w:szCs w:val="24"/>
        </w:rPr>
        <w:t>Îngrijirea pasiva impusa imediat după încetarea operaţiunilor de dezafectare, trebuie sa îndeplinească trei condiţii:</w:t>
      </w:r>
    </w:p>
    <w:p w:rsidR="00761E10" w:rsidRPr="00031825" w:rsidRDefault="00761E10" w:rsidP="00007057">
      <w:pPr>
        <w:widowControl/>
        <w:numPr>
          <w:ilvl w:val="0"/>
          <w:numId w:val="23"/>
        </w:numPr>
        <w:spacing w:before="60"/>
        <w:ind w:left="567" w:hanging="142"/>
        <w:jc w:val="both"/>
        <w:rPr>
          <w:rFonts w:ascii="Times New Roman" w:hAnsi="Times New Roman" w:cs="Times New Roman"/>
          <w:szCs w:val="22"/>
        </w:rPr>
      </w:pPr>
      <w:r w:rsidRPr="00031825">
        <w:rPr>
          <w:rFonts w:ascii="Times New Roman" w:hAnsi="Times New Roman" w:cs="Times New Roman"/>
          <w:b/>
          <w:szCs w:val="22"/>
        </w:rPr>
        <w:t>stabilitate fizica</w:t>
      </w:r>
      <w:r w:rsidRPr="00031825">
        <w:rPr>
          <w:rFonts w:ascii="Times New Roman" w:hAnsi="Times New Roman" w:cs="Times New Roman"/>
          <w:szCs w:val="22"/>
        </w:rPr>
        <w:t xml:space="preserve"> - toate structurile ramase nu trebuie sa prezinte pericol neacceptabil pentru siguranţa si sănătatea publica sau pentru mediul înconjurător; </w:t>
      </w:r>
    </w:p>
    <w:p w:rsidR="00761E10" w:rsidRPr="00031825" w:rsidRDefault="00761E10" w:rsidP="00007057">
      <w:pPr>
        <w:widowControl/>
        <w:numPr>
          <w:ilvl w:val="0"/>
          <w:numId w:val="23"/>
        </w:numPr>
        <w:spacing w:before="60"/>
        <w:ind w:left="567" w:hanging="142"/>
        <w:jc w:val="both"/>
        <w:rPr>
          <w:rFonts w:ascii="Times New Roman" w:hAnsi="Times New Roman" w:cs="Times New Roman"/>
          <w:szCs w:val="22"/>
        </w:rPr>
      </w:pPr>
      <w:r w:rsidRPr="00031825">
        <w:rPr>
          <w:rFonts w:ascii="Times New Roman" w:hAnsi="Times New Roman" w:cs="Times New Roman"/>
          <w:b/>
          <w:szCs w:val="22"/>
        </w:rPr>
        <w:t>stabilitate chimica</w:t>
      </w:r>
      <w:r w:rsidRPr="00031825">
        <w:rPr>
          <w:rFonts w:ascii="Times New Roman" w:hAnsi="Times New Roman" w:cs="Times New Roman"/>
          <w:szCs w:val="22"/>
        </w:rPr>
        <w:t xml:space="preserve"> - toate materialele ramase nu trebuie sa prezinte un pericol pentru viitorii utilizatori ai amplasamentului, pentru sănătatea publica sau pentru mediul înconjurător; </w:t>
      </w:r>
    </w:p>
    <w:p w:rsidR="003E3A90" w:rsidRPr="00031825" w:rsidRDefault="00761E10" w:rsidP="00007057">
      <w:pPr>
        <w:widowControl/>
        <w:numPr>
          <w:ilvl w:val="0"/>
          <w:numId w:val="23"/>
        </w:numPr>
        <w:spacing w:before="60"/>
        <w:ind w:left="567" w:hanging="142"/>
        <w:jc w:val="both"/>
        <w:rPr>
          <w:rFonts w:ascii="Times New Roman" w:hAnsi="Times New Roman" w:cs="Times New Roman"/>
          <w:szCs w:val="22"/>
        </w:rPr>
      </w:pPr>
      <w:r w:rsidRPr="00031825">
        <w:rPr>
          <w:rFonts w:ascii="Times New Roman" w:hAnsi="Times New Roman" w:cs="Times New Roman"/>
          <w:szCs w:val="22"/>
        </w:rPr>
        <w:t xml:space="preserve">amplasamentul ecologizat trebuie sa fie adecvat pentru o folosinţa corespunzătoare a terenului, considerata compatibila cu zona înconjurătoare. </w:t>
      </w:r>
    </w:p>
    <w:p w:rsidR="00761E10" w:rsidRPr="00031825" w:rsidRDefault="00761E10" w:rsidP="00007057">
      <w:pPr>
        <w:pStyle w:val="Frspaiere"/>
        <w:spacing w:before="120"/>
        <w:jc w:val="both"/>
        <w:rPr>
          <w:rFonts w:ascii="Times New Roman" w:hAnsi="Times New Roman"/>
          <w:noProof/>
          <w:color w:val="000000"/>
          <w:sz w:val="24"/>
          <w:szCs w:val="24"/>
        </w:rPr>
      </w:pPr>
      <w:r w:rsidRPr="00031825">
        <w:rPr>
          <w:rFonts w:ascii="Times New Roman" w:hAnsi="Times New Roman"/>
          <w:noProof/>
          <w:color w:val="000000"/>
          <w:sz w:val="24"/>
          <w:szCs w:val="24"/>
        </w:rPr>
        <w:t xml:space="preserve">Lucrările de </w:t>
      </w:r>
      <w:r w:rsidR="00601193">
        <w:rPr>
          <w:rFonts w:ascii="Times New Roman" w:hAnsi="Times New Roman"/>
          <w:noProof/>
          <w:color w:val="000000"/>
          <w:sz w:val="24"/>
          <w:szCs w:val="24"/>
        </w:rPr>
        <w:t>construire</w:t>
      </w:r>
      <w:r w:rsidRPr="00031825">
        <w:rPr>
          <w:rFonts w:ascii="Times New Roman" w:hAnsi="Times New Roman"/>
          <w:noProof/>
          <w:color w:val="000000"/>
          <w:sz w:val="24"/>
          <w:szCs w:val="24"/>
        </w:rPr>
        <w:t xml:space="preserve"> vor avea un impact minim asupra mediului, înscriindu-se in panta naturala a terenului. După </w:t>
      </w:r>
      <w:r w:rsidR="00601193">
        <w:rPr>
          <w:rFonts w:ascii="Times New Roman" w:hAnsi="Times New Roman"/>
          <w:noProof/>
          <w:color w:val="000000"/>
          <w:sz w:val="24"/>
          <w:szCs w:val="24"/>
        </w:rPr>
        <w:t>realizarea</w:t>
      </w:r>
      <w:r w:rsidRPr="00031825">
        <w:rPr>
          <w:rFonts w:ascii="Times New Roman" w:hAnsi="Times New Roman"/>
          <w:noProof/>
          <w:color w:val="000000"/>
          <w:sz w:val="24"/>
          <w:szCs w:val="24"/>
        </w:rPr>
        <w:t xml:space="preserve"> construcţiilor, terenul se va reface si se va aduce la starea iniţiala.</w:t>
      </w:r>
    </w:p>
    <w:p w:rsidR="00852276" w:rsidRDefault="00852276">
      <w:pPr>
        <w:widowControl/>
        <w:rPr>
          <w:rFonts w:ascii="Times New Roman" w:hAnsi="Times New Roman" w:cs="Times New Roman"/>
          <w:lang w:val="it-IT"/>
        </w:rPr>
      </w:pPr>
      <w:r>
        <w:rPr>
          <w:rFonts w:ascii="Times New Roman" w:hAnsi="Times New Roman" w:cs="Times New Roman"/>
          <w:lang w:val="it-IT"/>
        </w:rPr>
        <w:br w:type="page"/>
      </w:r>
    </w:p>
    <w:p w:rsidR="003E3A90" w:rsidRPr="00031825" w:rsidRDefault="003E3A90" w:rsidP="00960A43">
      <w:pPr>
        <w:jc w:val="both"/>
        <w:rPr>
          <w:rFonts w:ascii="Times New Roman" w:hAnsi="Times New Roman" w:cs="Times New Roman"/>
          <w:lang w:val="it-IT"/>
        </w:rPr>
      </w:pPr>
    </w:p>
    <w:p w:rsidR="00677AF6" w:rsidRPr="00031825" w:rsidRDefault="00677AF6" w:rsidP="00960A43">
      <w:pPr>
        <w:jc w:val="both"/>
        <w:rPr>
          <w:rFonts w:ascii="Times New Roman" w:hAnsi="Times New Roman" w:cs="Times New Roman"/>
          <w:lang w:val="it-IT"/>
        </w:rPr>
      </w:pPr>
    </w:p>
    <w:p w:rsidR="00DB5BAE" w:rsidRPr="00031825" w:rsidRDefault="00DB5BAE" w:rsidP="00463CE0">
      <w:pPr>
        <w:adjustRightInd w:val="0"/>
        <w:spacing w:line="240" w:lineRule="atLeast"/>
        <w:jc w:val="both"/>
        <w:rPr>
          <w:rFonts w:ascii="Times New Roman" w:hAnsi="Times New Roman" w:cs="Times New Roman"/>
          <w:b/>
          <w:u w:val="single"/>
        </w:rPr>
      </w:pPr>
      <w:r w:rsidRPr="00031825">
        <w:rPr>
          <w:rFonts w:ascii="Times New Roman" w:hAnsi="Times New Roman" w:cs="Times New Roman"/>
          <w:b/>
          <w:u w:val="single"/>
        </w:rPr>
        <w:t>IX. ANEXE - PIESE DESENATE</w:t>
      </w:r>
    </w:p>
    <w:p w:rsidR="00DB5BAE" w:rsidRPr="00031825" w:rsidRDefault="00DB5BAE" w:rsidP="00463CE0">
      <w:pPr>
        <w:adjustRightInd w:val="0"/>
        <w:spacing w:line="240" w:lineRule="atLeast"/>
        <w:ind w:firstLine="225"/>
        <w:jc w:val="both"/>
        <w:rPr>
          <w:rFonts w:ascii="Times New Roman" w:hAnsi="Times New Roman" w:cs="Times New Roman"/>
          <w:b/>
        </w:rPr>
      </w:pPr>
      <w:r w:rsidRPr="00031825">
        <w:rPr>
          <w:rFonts w:ascii="Times New Roman" w:hAnsi="Times New Roman" w:cs="Times New Roman"/>
          <w:b/>
        </w:rPr>
        <w:t xml:space="preserve">    </w:t>
      </w:r>
    </w:p>
    <w:p w:rsidR="00DB5BAE" w:rsidRPr="00031825" w:rsidRDefault="00DB5BAE" w:rsidP="00960A43">
      <w:pPr>
        <w:adjustRightInd w:val="0"/>
        <w:spacing w:line="240" w:lineRule="atLeast"/>
        <w:jc w:val="both"/>
        <w:rPr>
          <w:rFonts w:ascii="Times New Roman" w:hAnsi="Times New Roman" w:cs="Times New Roman"/>
          <w:b/>
          <w:szCs w:val="22"/>
        </w:rPr>
      </w:pPr>
      <w:r w:rsidRPr="00031825">
        <w:rPr>
          <w:rFonts w:ascii="Times New Roman" w:hAnsi="Times New Roman" w:cs="Times New Roman"/>
          <w:b/>
          <w:szCs w:val="22"/>
        </w:rPr>
        <w:t>1. Planul de încadrare în zonă a obiectivului şi planul de situaţie, cu modul de planificare a utilizării suprafeţelor</w:t>
      </w:r>
    </w:p>
    <w:p w:rsidR="00852276" w:rsidRDefault="00852276" w:rsidP="003E3A90">
      <w:pPr>
        <w:tabs>
          <w:tab w:val="num" w:pos="993"/>
        </w:tabs>
        <w:ind w:right="-182"/>
        <w:jc w:val="both"/>
        <w:rPr>
          <w:rFonts w:ascii="Times New Roman" w:hAnsi="Times New Roman" w:cs="Times New Roman"/>
          <w:szCs w:val="22"/>
        </w:rPr>
      </w:pPr>
    </w:p>
    <w:p w:rsidR="00DB5BAE" w:rsidRPr="00031825" w:rsidRDefault="00DB5BAE" w:rsidP="003E3A90">
      <w:pPr>
        <w:tabs>
          <w:tab w:val="num" w:pos="993"/>
        </w:tabs>
        <w:ind w:right="-182"/>
        <w:jc w:val="both"/>
        <w:rPr>
          <w:rFonts w:ascii="Times New Roman" w:hAnsi="Times New Roman" w:cs="Times New Roman"/>
          <w:szCs w:val="22"/>
        </w:rPr>
      </w:pPr>
      <w:r w:rsidRPr="00031825">
        <w:rPr>
          <w:rFonts w:ascii="Times New Roman" w:hAnsi="Times New Roman" w:cs="Times New Roman"/>
          <w:szCs w:val="22"/>
        </w:rPr>
        <w:t>Formele fizice ale proiectului (planuri, clădiri, alte structuri, materiale de construcţie etc.)</w:t>
      </w:r>
    </w:p>
    <w:p w:rsidR="00852276" w:rsidRDefault="00852276" w:rsidP="003E3A90">
      <w:pPr>
        <w:tabs>
          <w:tab w:val="num" w:pos="993"/>
        </w:tabs>
        <w:ind w:right="-182"/>
        <w:jc w:val="both"/>
        <w:rPr>
          <w:rFonts w:ascii="Times New Roman" w:hAnsi="Times New Roman" w:cs="Times New Roman"/>
          <w:szCs w:val="22"/>
        </w:rPr>
      </w:pPr>
    </w:p>
    <w:p w:rsidR="00DB5BAE" w:rsidRPr="00D44665" w:rsidRDefault="00DB5BAE" w:rsidP="003E3A90">
      <w:pPr>
        <w:tabs>
          <w:tab w:val="num" w:pos="993"/>
        </w:tabs>
        <w:ind w:right="-182"/>
        <w:jc w:val="both"/>
        <w:rPr>
          <w:rFonts w:ascii="Times New Roman" w:hAnsi="Times New Roman" w:cs="Times New Roman"/>
          <w:szCs w:val="22"/>
        </w:rPr>
      </w:pPr>
      <w:r w:rsidRPr="00D44665">
        <w:rPr>
          <w:rFonts w:ascii="Times New Roman" w:hAnsi="Times New Roman" w:cs="Times New Roman"/>
          <w:szCs w:val="22"/>
        </w:rPr>
        <w:t>Planşe reprezentând limitele amplasamentului proiectului, inclusiv orice suprafaţă de teren solicitată pentru a fi folosită temporar (planuri de situaţie şi amplasamente)</w:t>
      </w:r>
    </w:p>
    <w:p w:rsidR="00A83CB7" w:rsidRPr="00A83CB7" w:rsidRDefault="00A83CB7" w:rsidP="00A83CB7">
      <w:pPr>
        <w:pStyle w:val="Frspaiere"/>
        <w:numPr>
          <w:ilvl w:val="0"/>
          <w:numId w:val="23"/>
        </w:numPr>
        <w:spacing w:before="120"/>
        <w:jc w:val="both"/>
        <w:rPr>
          <w:rFonts w:ascii="Times New Roman" w:hAnsi="Times New Roman"/>
          <w:caps/>
          <w:noProof/>
          <w:sz w:val="24"/>
        </w:rPr>
      </w:pPr>
      <w:r w:rsidRPr="00A83CB7">
        <w:rPr>
          <w:rFonts w:ascii="Times New Roman" w:hAnsi="Times New Roman"/>
          <w:caps/>
          <w:noProof/>
          <w:sz w:val="24"/>
        </w:rPr>
        <w:t>Plan de incadrare în zonă</w:t>
      </w:r>
      <w:r w:rsidRPr="00A83CB7">
        <w:rPr>
          <w:rFonts w:ascii="Times New Roman" w:hAnsi="Times New Roman"/>
          <w:caps/>
          <w:noProof/>
          <w:sz w:val="24"/>
        </w:rPr>
        <w:tab/>
      </w:r>
      <w:r w:rsidRPr="00A83CB7">
        <w:rPr>
          <w:rFonts w:ascii="Times New Roman" w:hAnsi="Times New Roman"/>
          <w:caps/>
          <w:noProof/>
          <w:sz w:val="24"/>
        </w:rPr>
        <w:tab/>
      </w:r>
      <w:r w:rsidRPr="00A83CB7">
        <w:rPr>
          <w:rFonts w:ascii="Times New Roman" w:hAnsi="Times New Roman"/>
          <w:caps/>
          <w:noProof/>
          <w:sz w:val="24"/>
        </w:rPr>
        <w:tab/>
      </w:r>
      <w:r w:rsidRPr="00A83CB7">
        <w:rPr>
          <w:rFonts w:ascii="Times New Roman" w:hAnsi="Times New Roman"/>
          <w:caps/>
          <w:noProof/>
          <w:sz w:val="24"/>
        </w:rPr>
        <w:tab/>
      </w:r>
    </w:p>
    <w:p w:rsidR="00A83CB7" w:rsidRPr="00A83CB7" w:rsidRDefault="00A83CB7" w:rsidP="00A83CB7">
      <w:pPr>
        <w:pStyle w:val="Frspaiere"/>
        <w:numPr>
          <w:ilvl w:val="0"/>
          <w:numId w:val="23"/>
        </w:numPr>
        <w:spacing w:before="120"/>
        <w:jc w:val="both"/>
        <w:rPr>
          <w:rFonts w:ascii="Times New Roman" w:hAnsi="Times New Roman"/>
          <w:caps/>
          <w:noProof/>
          <w:sz w:val="24"/>
        </w:rPr>
      </w:pPr>
      <w:r w:rsidRPr="00A83CB7">
        <w:rPr>
          <w:rFonts w:ascii="Times New Roman" w:hAnsi="Times New Roman"/>
          <w:caps/>
          <w:noProof/>
          <w:sz w:val="24"/>
        </w:rPr>
        <w:t>Plan de situație-situatia existenta</w:t>
      </w:r>
      <w:r w:rsidRPr="00A83CB7">
        <w:rPr>
          <w:rFonts w:ascii="Times New Roman" w:hAnsi="Times New Roman"/>
          <w:caps/>
          <w:noProof/>
          <w:sz w:val="24"/>
        </w:rPr>
        <w:tab/>
      </w:r>
      <w:r w:rsidRPr="00A83CB7">
        <w:rPr>
          <w:rFonts w:ascii="Times New Roman" w:hAnsi="Times New Roman"/>
          <w:caps/>
          <w:noProof/>
          <w:sz w:val="24"/>
        </w:rPr>
        <w:tab/>
      </w:r>
    </w:p>
    <w:p w:rsidR="00A83CB7" w:rsidRPr="00A83CB7" w:rsidRDefault="00A83CB7" w:rsidP="00A83CB7">
      <w:pPr>
        <w:pStyle w:val="Frspaiere"/>
        <w:numPr>
          <w:ilvl w:val="0"/>
          <w:numId w:val="23"/>
        </w:numPr>
        <w:spacing w:before="120"/>
        <w:jc w:val="both"/>
        <w:rPr>
          <w:rFonts w:ascii="Times New Roman" w:hAnsi="Times New Roman"/>
          <w:caps/>
          <w:noProof/>
          <w:sz w:val="24"/>
        </w:rPr>
      </w:pPr>
      <w:r w:rsidRPr="00A83CB7">
        <w:rPr>
          <w:rFonts w:ascii="Times New Roman" w:hAnsi="Times New Roman"/>
          <w:caps/>
          <w:noProof/>
          <w:sz w:val="24"/>
        </w:rPr>
        <w:t>Plan de situație- situatia propusa</w:t>
      </w:r>
      <w:r w:rsidRPr="00A83CB7">
        <w:rPr>
          <w:rFonts w:ascii="Times New Roman" w:hAnsi="Times New Roman"/>
          <w:caps/>
          <w:noProof/>
          <w:sz w:val="24"/>
        </w:rPr>
        <w:tab/>
      </w:r>
      <w:r w:rsidRPr="00A83CB7">
        <w:rPr>
          <w:rFonts w:ascii="Times New Roman" w:hAnsi="Times New Roman"/>
          <w:caps/>
          <w:noProof/>
          <w:sz w:val="24"/>
        </w:rPr>
        <w:tab/>
      </w:r>
    </w:p>
    <w:p w:rsidR="00A83CB7" w:rsidRPr="00A83CB7" w:rsidRDefault="00A83CB7" w:rsidP="00A83CB7">
      <w:pPr>
        <w:pStyle w:val="Frspaiere"/>
        <w:numPr>
          <w:ilvl w:val="0"/>
          <w:numId w:val="23"/>
        </w:numPr>
        <w:spacing w:before="120"/>
        <w:jc w:val="both"/>
        <w:rPr>
          <w:rFonts w:ascii="Times New Roman" w:hAnsi="Times New Roman"/>
          <w:caps/>
          <w:noProof/>
          <w:sz w:val="24"/>
        </w:rPr>
      </w:pPr>
      <w:r w:rsidRPr="00A83CB7">
        <w:rPr>
          <w:rFonts w:ascii="Times New Roman" w:hAnsi="Times New Roman"/>
          <w:caps/>
          <w:noProof/>
          <w:sz w:val="24"/>
        </w:rPr>
        <w:t>Plan parter - service auto</w:t>
      </w:r>
    </w:p>
    <w:p w:rsidR="00A83CB7" w:rsidRPr="00A83CB7" w:rsidRDefault="00A83CB7" w:rsidP="00A83CB7">
      <w:pPr>
        <w:pStyle w:val="Frspaiere"/>
        <w:numPr>
          <w:ilvl w:val="0"/>
          <w:numId w:val="23"/>
        </w:numPr>
        <w:spacing w:before="120"/>
        <w:jc w:val="both"/>
        <w:rPr>
          <w:rFonts w:ascii="Times New Roman" w:hAnsi="Times New Roman"/>
          <w:caps/>
          <w:noProof/>
          <w:sz w:val="24"/>
        </w:rPr>
      </w:pPr>
      <w:r w:rsidRPr="00A83CB7">
        <w:rPr>
          <w:rFonts w:ascii="Times New Roman" w:hAnsi="Times New Roman"/>
          <w:caps/>
          <w:noProof/>
          <w:sz w:val="24"/>
        </w:rPr>
        <w:t>Plan etaj - service auto</w:t>
      </w:r>
    </w:p>
    <w:p w:rsidR="00A83CB7" w:rsidRPr="00A83CB7" w:rsidRDefault="00A83CB7" w:rsidP="00A83CB7">
      <w:pPr>
        <w:pStyle w:val="Frspaiere"/>
        <w:numPr>
          <w:ilvl w:val="0"/>
          <w:numId w:val="23"/>
        </w:numPr>
        <w:spacing w:before="120"/>
        <w:jc w:val="both"/>
        <w:rPr>
          <w:rFonts w:ascii="Times New Roman" w:hAnsi="Times New Roman"/>
          <w:caps/>
          <w:noProof/>
          <w:sz w:val="24"/>
        </w:rPr>
      </w:pPr>
      <w:r w:rsidRPr="00A83CB7">
        <w:rPr>
          <w:rFonts w:ascii="Times New Roman" w:hAnsi="Times New Roman"/>
          <w:caps/>
          <w:noProof/>
          <w:sz w:val="24"/>
        </w:rPr>
        <w:t>Sectiune A-A - service auto</w:t>
      </w:r>
    </w:p>
    <w:p w:rsidR="00A83CB7" w:rsidRPr="00A83CB7" w:rsidRDefault="00A83CB7" w:rsidP="00A83CB7">
      <w:pPr>
        <w:pStyle w:val="Frspaiere"/>
        <w:numPr>
          <w:ilvl w:val="0"/>
          <w:numId w:val="23"/>
        </w:numPr>
        <w:spacing w:before="120"/>
        <w:jc w:val="both"/>
        <w:rPr>
          <w:rFonts w:ascii="Times New Roman" w:hAnsi="Times New Roman"/>
          <w:caps/>
          <w:noProof/>
          <w:sz w:val="24"/>
        </w:rPr>
      </w:pPr>
      <w:r w:rsidRPr="00A83CB7">
        <w:rPr>
          <w:rFonts w:ascii="Times New Roman" w:hAnsi="Times New Roman"/>
          <w:caps/>
          <w:noProof/>
          <w:sz w:val="24"/>
        </w:rPr>
        <w:t>Fatada vest - service auto</w:t>
      </w:r>
    </w:p>
    <w:p w:rsidR="00A83CB7" w:rsidRPr="00A83CB7" w:rsidRDefault="00A83CB7" w:rsidP="00A83CB7">
      <w:pPr>
        <w:pStyle w:val="Frspaiere"/>
        <w:numPr>
          <w:ilvl w:val="0"/>
          <w:numId w:val="23"/>
        </w:numPr>
        <w:spacing w:before="120"/>
        <w:jc w:val="both"/>
        <w:rPr>
          <w:rFonts w:ascii="Times New Roman" w:hAnsi="Times New Roman"/>
          <w:caps/>
          <w:noProof/>
          <w:sz w:val="24"/>
        </w:rPr>
      </w:pPr>
      <w:r w:rsidRPr="00A83CB7">
        <w:rPr>
          <w:rFonts w:ascii="Times New Roman" w:hAnsi="Times New Roman"/>
          <w:caps/>
          <w:noProof/>
          <w:sz w:val="24"/>
        </w:rPr>
        <w:t>Fatada nord - service auto</w:t>
      </w:r>
    </w:p>
    <w:p w:rsidR="00A83CB7" w:rsidRPr="00A83CB7" w:rsidRDefault="00A83CB7" w:rsidP="00A83CB7">
      <w:pPr>
        <w:pStyle w:val="Frspaiere"/>
        <w:numPr>
          <w:ilvl w:val="0"/>
          <w:numId w:val="23"/>
        </w:numPr>
        <w:spacing w:before="120"/>
        <w:jc w:val="both"/>
        <w:rPr>
          <w:rFonts w:ascii="Times New Roman" w:hAnsi="Times New Roman"/>
          <w:caps/>
          <w:noProof/>
          <w:sz w:val="24"/>
        </w:rPr>
      </w:pPr>
      <w:r w:rsidRPr="00A83CB7">
        <w:rPr>
          <w:rFonts w:ascii="Times New Roman" w:hAnsi="Times New Roman"/>
          <w:caps/>
          <w:noProof/>
          <w:sz w:val="24"/>
        </w:rPr>
        <w:t>Fatada est - service auto</w:t>
      </w:r>
    </w:p>
    <w:p w:rsidR="00A83CB7" w:rsidRPr="00A83CB7" w:rsidRDefault="00A83CB7" w:rsidP="00A83CB7">
      <w:pPr>
        <w:pStyle w:val="Frspaiere"/>
        <w:numPr>
          <w:ilvl w:val="0"/>
          <w:numId w:val="23"/>
        </w:numPr>
        <w:spacing w:before="120"/>
        <w:jc w:val="both"/>
        <w:rPr>
          <w:rFonts w:ascii="Times New Roman" w:hAnsi="Times New Roman"/>
          <w:caps/>
          <w:noProof/>
          <w:sz w:val="24"/>
        </w:rPr>
      </w:pPr>
      <w:r w:rsidRPr="00A83CB7">
        <w:rPr>
          <w:rFonts w:ascii="Times New Roman" w:hAnsi="Times New Roman"/>
          <w:caps/>
          <w:noProof/>
          <w:sz w:val="24"/>
        </w:rPr>
        <w:t>Fatada sud - service auto</w:t>
      </w:r>
    </w:p>
    <w:p w:rsidR="00A83CB7" w:rsidRPr="00A83CB7" w:rsidRDefault="00A83CB7" w:rsidP="00A83CB7">
      <w:pPr>
        <w:pStyle w:val="Frspaiere"/>
        <w:numPr>
          <w:ilvl w:val="0"/>
          <w:numId w:val="23"/>
        </w:numPr>
        <w:spacing w:before="120"/>
        <w:jc w:val="both"/>
        <w:rPr>
          <w:rFonts w:ascii="Times New Roman" w:hAnsi="Times New Roman"/>
          <w:caps/>
          <w:noProof/>
          <w:sz w:val="24"/>
        </w:rPr>
      </w:pPr>
      <w:r w:rsidRPr="00A83CB7">
        <w:rPr>
          <w:rFonts w:ascii="Times New Roman" w:hAnsi="Times New Roman"/>
          <w:caps/>
          <w:noProof/>
          <w:sz w:val="24"/>
        </w:rPr>
        <w:t>Plan parter - spalatorie auto</w:t>
      </w:r>
    </w:p>
    <w:p w:rsidR="00A83CB7" w:rsidRPr="00A83CB7" w:rsidRDefault="00A83CB7" w:rsidP="00A83CB7">
      <w:pPr>
        <w:pStyle w:val="Frspaiere"/>
        <w:numPr>
          <w:ilvl w:val="0"/>
          <w:numId w:val="23"/>
        </w:numPr>
        <w:spacing w:before="120"/>
        <w:jc w:val="both"/>
        <w:rPr>
          <w:rFonts w:ascii="Times New Roman" w:hAnsi="Times New Roman"/>
          <w:caps/>
          <w:noProof/>
          <w:sz w:val="24"/>
        </w:rPr>
      </w:pPr>
      <w:r w:rsidRPr="00A83CB7">
        <w:rPr>
          <w:rFonts w:ascii="Times New Roman" w:hAnsi="Times New Roman"/>
          <w:caps/>
          <w:noProof/>
          <w:sz w:val="24"/>
        </w:rPr>
        <w:t>Plan invelitoare - spalatorie auto</w:t>
      </w:r>
    </w:p>
    <w:p w:rsidR="00A83CB7" w:rsidRPr="00A83CB7" w:rsidRDefault="00A83CB7" w:rsidP="00A83CB7">
      <w:pPr>
        <w:pStyle w:val="Frspaiere"/>
        <w:numPr>
          <w:ilvl w:val="0"/>
          <w:numId w:val="23"/>
        </w:numPr>
        <w:spacing w:before="120"/>
        <w:jc w:val="both"/>
        <w:rPr>
          <w:rFonts w:ascii="Times New Roman" w:hAnsi="Times New Roman"/>
          <w:caps/>
          <w:noProof/>
          <w:sz w:val="24"/>
        </w:rPr>
      </w:pPr>
      <w:r w:rsidRPr="00A83CB7">
        <w:rPr>
          <w:rFonts w:ascii="Times New Roman" w:hAnsi="Times New Roman"/>
          <w:caps/>
          <w:noProof/>
          <w:sz w:val="24"/>
        </w:rPr>
        <w:t>Fatada vest - spalatorie auto</w:t>
      </w:r>
    </w:p>
    <w:p w:rsidR="00A83CB7" w:rsidRPr="00A83CB7" w:rsidRDefault="00A83CB7" w:rsidP="00A83CB7">
      <w:pPr>
        <w:pStyle w:val="Frspaiere"/>
        <w:numPr>
          <w:ilvl w:val="0"/>
          <w:numId w:val="23"/>
        </w:numPr>
        <w:spacing w:before="120"/>
        <w:jc w:val="both"/>
        <w:rPr>
          <w:rFonts w:ascii="Times New Roman" w:hAnsi="Times New Roman"/>
          <w:caps/>
          <w:noProof/>
          <w:sz w:val="24"/>
        </w:rPr>
      </w:pPr>
      <w:r w:rsidRPr="00A83CB7">
        <w:rPr>
          <w:rFonts w:ascii="Times New Roman" w:hAnsi="Times New Roman"/>
          <w:caps/>
          <w:noProof/>
          <w:sz w:val="24"/>
        </w:rPr>
        <w:t>Fatada nord - spalatorie auto</w:t>
      </w:r>
    </w:p>
    <w:p w:rsidR="00A83CB7" w:rsidRPr="00A83CB7" w:rsidRDefault="00A83CB7" w:rsidP="00A83CB7">
      <w:pPr>
        <w:pStyle w:val="Frspaiere"/>
        <w:numPr>
          <w:ilvl w:val="0"/>
          <w:numId w:val="23"/>
        </w:numPr>
        <w:spacing w:before="120"/>
        <w:jc w:val="both"/>
        <w:rPr>
          <w:rFonts w:ascii="Times New Roman" w:hAnsi="Times New Roman"/>
          <w:caps/>
          <w:noProof/>
          <w:sz w:val="24"/>
        </w:rPr>
      </w:pPr>
      <w:r w:rsidRPr="00A83CB7">
        <w:rPr>
          <w:rFonts w:ascii="Times New Roman" w:hAnsi="Times New Roman"/>
          <w:caps/>
          <w:noProof/>
          <w:sz w:val="24"/>
        </w:rPr>
        <w:t>Fatada est - spalatorie auto</w:t>
      </w:r>
    </w:p>
    <w:p w:rsidR="00A83CB7" w:rsidRPr="00A83CB7" w:rsidRDefault="00A83CB7" w:rsidP="00A83CB7">
      <w:pPr>
        <w:pStyle w:val="Frspaiere"/>
        <w:numPr>
          <w:ilvl w:val="0"/>
          <w:numId w:val="23"/>
        </w:numPr>
        <w:spacing w:before="120"/>
        <w:jc w:val="both"/>
        <w:rPr>
          <w:rFonts w:ascii="Times New Roman" w:hAnsi="Times New Roman"/>
          <w:caps/>
          <w:noProof/>
          <w:sz w:val="24"/>
        </w:rPr>
      </w:pPr>
      <w:r w:rsidRPr="00A83CB7">
        <w:rPr>
          <w:rFonts w:ascii="Times New Roman" w:hAnsi="Times New Roman"/>
          <w:caps/>
          <w:noProof/>
          <w:sz w:val="24"/>
        </w:rPr>
        <w:t>Fatada sud - spalatorie auto</w:t>
      </w:r>
    </w:p>
    <w:p w:rsidR="002C3308" w:rsidRPr="00D44665" w:rsidRDefault="002C3308" w:rsidP="00463CE0">
      <w:pPr>
        <w:adjustRightInd w:val="0"/>
        <w:spacing w:line="240" w:lineRule="atLeast"/>
        <w:ind w:firstLine="225"/>
        <w:jc w:val="both"/>
        <w:rPr>
          <w:rFonts w:ascii="Times New Roman" w:hAnsi="Times New Roman" w:cs="Times New Roman"/>
          <w:color w:val="191919"/>
        </w:rPr>
      </w:pPr>
    </w:p>
    <w:p w:rsidR="002C3308" w:rsidRPr="00D44665" w:rsidRDefault="002C3308" w:rsidP="00463CE0">
      <w:pPr>
        <w:adjustRightInd w:val="0"/>
        <w:spacing w:line="240" w:lineRule="atLeast"/>
        <w:ind w:firstLine="225"/>
        <w:jc w:val="both"/>
        <w:rPr>
          <w:rFonts w:ascii="Times New Roman" w:hAnsi="Times New Roman" w:cs="Times New Roman"/>
          <w:color w:val="191919"/>
        </w:rPr>
      </w:pPr>
    </w:p>
    <w:p w:rsidR="00DB5BAE" w:rsidRPr="00D44665" w:rsidRDefault="00DB5BAE" w:rsidP="00463CE0">
      <w:pPr>
        <w:ind w:left="135"/>
        <w:rPr>
          <w:rFonts w:ascii="Times New Roman" w:hAnsi="Times New Roman" w:cs="Times New Roman"/>
          <w:smallCaps/>
          <w:lang w:val="it-IT"/>
        </w:rPr>
      </w:pPr>
    </w:p>
    <w:p w:rsidR="006D6C16" w:rsidRPr="00D44665" w:rsidRDefault="00DB5BAE" w:rsidP="00463CE0">
      <w:pPr>
        <w:rPr>
          <w:rFonts w:ascii="Times New Roman" w:hAnsi="Times New Roman" w:cs="Times New Roman"/>
          <w:lang w:val="it-IT"/>
        </w:rPr>
      </w:pPr>
      <w:r w:rsidRPr="00D44665">
        <w:rPr>
          <w:rFonts w:ascii="Times New Roman" w:hAnsi="Times New Roman" w:cs="Times New Roman"/>
          <w:lang w:val="it-IT"/>
        </w:rPr>
        <w:t>Satu Mare,</w:t>
      </w:r>
    </w:p>
    <w:p w:rsidR="006D6C16" w:rsidRPr="00D44665" w:rsidRDefault="006D6C16" w:rsidP="00463CE0">
      <w:pPr>
        <w:rPr>
          <w:rFonts w:ascii="Times New Roman" w:hAnsi="Times New Roman" w:cs="Times New Roman"/>
          <w:lang w:val="it-IT"/>
        </w:rPr>
      </w:pPr>
    </w:p>
    <w:p w:rsidR="00DB5BAE" w:rsidRPr="00D44665" w:rsidRDefault="00DB5BAE" w:rsidP="00463CE0">
      <w:pPr>
        <w:rPr>
          <w:rFonts w:ascii="Times New Roman" w:hAnsi="Times New Roman" w:cs="Times New Roman"/>
          <w:lang w:val="it-IT"/>
        </w:rPr>
      </w:pPr>
      <w:r w:rsidRPr="00D44665">
        <w:rPr>
          <w:rFonts w:ascii="Times New Roman" w:hAnsi="Times New Roman" w:cs="Times New Roman"/>
          <w:lang w:val="it-IT"/>
        </w:rPr>
        <w:tab/>
      </w:r>
      <w:r w:rsidRPr="00D44665">
        <w:rPr>
          <w:rFonts w:ascii="Times New Roman" w:hAnsi="Times New Roman" w:cs="Times New Roman"/>
          <w:lang w:val="it-IT"/>
        </w:rPr>
        <w:tab/>
      </w:r>
      <w:r w:rsidRPr="00D44665">
        <w:rPr>
          <w:rFonts w:ascii="Times New Roman" w:hAnsi="Times New Roman" w:cs="Times New Roman"/>
          <w:lang w:val="it-IT"/>
        </w:rPr>
        <w:tab/>
      </w:r>
      <w:r w:rsidRPr="00D44665">
        <w:rPr>
          <w:rFonts w:ascii="Times New Roman" w:hAnsi="Times New Roman" w:cs="Times New Roman"/>
          <w:lang w:val="it-IT"/>
        </w:rPr>
        <w:tab/>
      </w:r>
      <w:r w:rsidRPr="00D44665">
        <w:rPr>
          <w:rFonts w:ascii="Times New Roman" w:hAnsi="Times New Roman" w:cs="Times New Roman"/>
          <w:lang w:val="it-IT"/>
        </w:rPr>
        <w:tab/>
      </w:r>
      <w:r w:rsidRPr="00D44665">
        <w:rPr>
          <w:rFonts w:ascii="Times New Roman" w:hAnsi="Times New Roman" w:cs="Times New Roman"/>
          <w:lang w:val="it-IT"/>
        </w:rPr>
        <w:tab/>
      </w:r>
      <w:r w:rsidRPr="00D44665">
        <w:rPr>
          <w:rFonts w:ascii="Times New Roman" w:hAnsi="Times New Roman" w:cs="Times New Roman"/>
          <w:lang w:val="it-IT"/>
        </w:rPr>
        <w:tab/>
      </w:r>
      <w:r w:rsidRPr="00D44665">
        <w:rPr>
          <w:rFonts w:ascii="Times New Roman" w:hAnsi="Times New Roman" w:cs="Times New Roman"/>
          <w:lang w:val="it-IT"/>
        </w:rPr>
        <w:tab/>
      </w:r>
      <w:r w:rsidRPr="00D44665">
        <w:rPr>
          <w:rFonts w:ascii="Times New Roman" w:hAnsi="Times New Roman" w:cs="Times New Roman"/>
          <w:lang w:val="it-IT"/>
        </w:rPr>
        <w:tab/>
        <w:t>Întocmit:</w:t>
      </w:r>
      <w:r w:rsidRPr="00D44665">
        <w:rPr>
          <w:rFonts w:ascii="Times New Roman" w:hAnsi="Times New Roman" w:cs="Times New Roman"/>
          <w:lang w:val="it-IT"/>
        </w:rPr>
        <w:tab/>
      </w:r>
      <w:r w:rsidRPr="00D44665">
        <w:rPr>
          <w:rFonts w:ascii="Times New Roman" w:hAnsi="Times New Roman" w:cs="Times New Roman"/>
          <w:lang w:val="it-IT"/>
        </w:rPr>
        <w:tab/>
      </w:r>
      <w:r w:rsidRPr="00D44665">
        <w:rPr>
          <w:rFonts w:ascii="Times New Roman" w:hAnsi="Times New Roman" w:cs="Times New Roman"/>
          <w:lang w:val="it-IT"/>
        </w:rPr>
        <w:tab/>
      </w:r>
      <w:r w:rsidRPr="00D44665">
        <w:rPr>
          <w:rFonts w:ascii="Times New Roman" w:hAnsi="Times New Roman" w:cs="Times New Roman"/>
          <w:lang w:val="it-IT"/>
        </w:rPr>
        <w:tab/>
      </w:r>
      <w:r w:rsidRPr="00D44665">
        <w:rPr>
          <w:rFonts w:ascii="Times New Roman" w:hAnsi="Times New Roman" w:cs="Times New Roman"/>
          <w:lang w:val="it-IT"/>
        </w:rPr>
        <w:tab/>
      </w:r>
      <w:r w:rsidRPr="00D44665">
        <w:rPr>
          <w:rFonts w:ascii="Times New Roman" w:hAnsi="Times New Roman" w:cs="Times New Roman"/>
          <w:lang w:val="it-IT"/>
        </w:rPr>
        <w:tab/>
      </w:r>
      <w:r w:rsidRPr="00D44665">
        <w:rPr>
          <w:rFonts w:ascii="Times New Roman" w:hAnsi="Times New Roman" w:cs="Times New Roman"/>
          <w:lang w:val="it-IT"/>
        </w:rPr>
        <w:tab/>
      </w:r>
      <w:r w:rsidRPr="00D44665">
        <w:rPr>
          <w:rFonts w:ascii="Times New Roman" w:hAnsi="Times New Roman" w:cs="Times New Roman"/>
          <w:lang w:val="it-IT"/>
        </w:rPr>
        <w:tab/>
      </w:r>
      <w:r w:rsidRPr="00D44665">
        <w:rPr>
          <w:rFonts w:ascii="Times New Roman" w:hAnsi="Times New Roman" w:cs="Times New Roman"/>
          <w:lang w:val="it-IT"/>
        </w:rPr>
        <w:tab/>
      </w:r>
      <w:r w:rsidRPr="00D44665">
        <w:rPr>
          <w:rFonts w:ascii="Times New Roman" w:hAnsi="Times New Roman" w:cs="Times New Roman"/>
          <w:lang w:val="it-IT"/>
        </w:rPr>
        <w:tab/>
      </w:r>
      <w:r w:rsidRPr="00D44665">
        <w:rPr>
          <w:rFonts w:ascii="Times New Roman" w:hAnsi="Times New Roman" w:cs="Times New Roman"/>
          <w:lang w:val="it-IT"/>
        </w:rPr>
        <w:tab/>
        <w:t xml:space="preserve">ing. </w:t>
      </w:r>
      <w:r w:rsidR="00954C97" w:rsidRPr="00D44665">
        <w:rPr>
          <w:rFonts w:ascii="Times New Roman" w:hAnsi="Times New Roman" w:cs="Times New Roman"/>
          <w:lang w:val="it-IT"/>
        </w:rPr>
        <w:t>Timaru Marian</w:t>
      </w:r>
    </w:p>
    <w:p w:rsidR="00DB5BAE" w:rsidRPr="00D44665" w:rsidRDefault="00DB5BAE" w:rsidP="00463CE0">
      <w:pPr>
        <w:ind w:firstLine="720"/>
        <w:rPr>
          <w:rFonts w:ascii="Times New Roman" w:hAnsi="Times New Roman" w:cs="Times New Roman"/>
          <w:noProof/>
          <w:lang w:val="it-IT"/>
        </w:rPr>
      </w:pPr>
    </w:p>
    <w:p w:rsidR="00DB5BAE" w:rsidRPr="00D44665" w:rsidRDefault="00DB5BAE" w:rsidP="00463CE0">
      <w:pPr>
        <w:adjustRightInd w:val="0"/>
        <w:spacing w:line="240" w:lineRule="atLeast"/>
        <w:ind w:firstLine="225"/>
        <w:jc w:val="both"/>
        <w:rPr>
          <w:rFonts w:ascii="Times New Roman" w:hAnsi="Times New Roman" w:cs="Times New Roman"/>
        </w:rPr>
      </w:pPr>
    </w:p>
    <w:p w:rsidR="00DB5BAE" w:rsidRPr="00D44665" w:rsidRDefault="00DB5BAE" w:rsidP="00463CE0">
      <w:pPr>
        <w:spacing w:before="120"/>
        <w:rPr>
          <w:rFonts w:ascii="Times New Roman" w:hAnsi="Times New Roman" w:cs="Times New Roman"/>
          <w:color w:val="auto"/>
          <w:lang w:eastAsia="en-US"/>
        </w:rPr>
      </w:pPr>
    </w:p>
    <w:p w:rsidR="006D6C16" w:rsidRPr="00D44665" w:rsidRDefault="006D6C16">
      <w:pPr>
        <w:rPr>
          <w:rFonts w:ascii="Times New Roman" w:hAnsi="Times New Roman" w:cs="Times New Roman"/>
          <w:color w:val="191919"/>
        </w:rPr>
      </w:pPr>
    </w:p>
    <w:sectPr w:rsidR="006D6C16" w:rsidRPr="00D44665" w:rsidSect="00F124BD">
      <w:type w:val="continuous"/>
      <w:pgSz w:w="11907" w:h="16840" w:code="9"/>
      <w:pgMar w:top="851" w:right="851" w:bottom="851" w:left="1418" w:header="0" w:footer="6"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0000002"/>
    <w:multiLevelType w:val="singleLevel"/>
    <w:tmpl w:val="00000002"/>
    <w:name w:val="WW8Num1"/>
    <w:lvl w:ilvl="0">
      <w:numFmt w:val="bullet"/>
      <w:lvlText w:val="-"/>
      <w:lvlJc w:val="left"/>
      <w:pPr>
        <w:tabs>
          <w:tab w:val="num" w:pos="1068"/>
        </w:tabs>
        <w:ind w:left="1068" w:hanging="360"/>
      </w:pPr>
      <w:rPr>
        <w:rFonts w:ascii="Times New Roman" w:hAnsi="Times New Roman" w:cs="Times New Roman"/>
      </w:rPr>
    </w:lvl>
  </w:abstractNum>
  <w:abstractNum w:abstractNumId="2">
    <w:nsid w:val="00000003"/>
    <w:multiLevelType w:val="multilevel"/>
    <w:tmpl w:val="00000002"/>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nsid w:val="00000005"/>
    <w:multiLevelType w:val="multilevel"/>
    <w:tmpl w:val="0000000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nsid w:val="00000007"/>
    <w:multiLevelType w:val="multilevel"/>
    <w:tmpl w:val="00000006"/>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5">
    <w:nsid w:val="101F2DA5"/>
    <w:multiLevelType w:val="hybridMultilevel"/>
    <w:tmpl w:val="9496B4F0"/>
    <w:lvl w:ilvl="0" w:tplc="3F68CBB2">
      <w:start w:val="3"/>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5C31823"/>
    <w:multiLevelType w:val="hybridMultilevel"/>
    <w:tmpl w:val="0066B44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76405BF"/>
    <w:multiLevelType w:val="hybridMultilevel"/>
    <w:tmpl w:val="4D7C1C56"/>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C40081E"/>
    <w:multiLevelType w:val="singleLevel"/>
    <w:tmpl w:val="0D64248A"/>
    <w:lvl w:ilvl="0">
      <w:start w:val="7"/>
      <w:numFmt w:val="decimal"/>
      <w:lvlText w:val=""/>
      <w:lvlJc w:val="left"/>
      <w:pPr>
        <w:tabs>
          <w:tab w:val="num" w:pos="360"/>
        </w:tabs>
        <w:ind w:left="360" w:hanging="360"/>
      </w:pPr>
      <w:rPr>
        <w:rFonts w:hint="default"/>
      </w:rPr>
    </w:lvl>
  </w:abstractNum>
  <w:abstractNum w:abstractNumId="9">
    <w:nsid w:val="1CEB1DA0"/>
    <w:multiLevelType w:val="hybridMultilevel"/>
    <w:tmpl w:val="63449654"/>
    <w:lvl w:ilvl="0" w:tplc="387C6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DA6D8A"/>
    <w:multiLevelType w:val="hybridMultilevel"/>
    <w:tmpl w:val="8602665E"/>
    <w:lvl w:ilvl="0" w:tplc="E8B86D1C">
      <w:start w:val="1"/>
      <w:numFmt w:val="bullet"/>
      <w:lvlText w:val="-"/>
      <w:lvlJc w:val="left"/>
      <w:pPr>
        <w:tabs>
          <w:tab w:val="num" w:pos="1082"/>
        </w:tabs>
        <w:ind w:left="1082" w:hanging="360"/>
      </w:pPr>
      <w:rPr>
        <w:rFonts w:ascii="Times New Roman" w:hAnsi="Times New Roman" w:cs="Times New Roman" w:hint="default"/>
      </w:rPr>
    </w:lvl>
    <w:lvl w:ilvl="1" w:tplc="04090003">
      <w:start w:val="1"/>
      <w:numFmt w:val="bullet"/>
      <w:lvlText w:val="o"/>
      <w:lvlJc w:val="left"/>
      <w:pPr>
        <w:tabs>
          <w:tab w:val="num" w:pos="1802"/>
        </w:tabs>
        <w:ind w:left="1802" w:hanging="360"/>
      </w:pPr>
      <w:rPr>
        <w:rFonts w:ascii="Courier New" w:hAnsi="Courier New" w:cs="Courier New" w:hint="default"/>
      </w:rPr>
    </w:lvl>
    <w:lvl w:ilvl="2" w:tplc="04090005">
      <w:start w:val="1"/>
      <w:numFmt w:val="bullet"/>
      <w:lvlText w:val=""/>
      <w:lvlJc w:val="left"/>
      <w:pPr>
        <w:tabs>
          <w:tab w:val="num" w:pos="2522"/>
        </w:tabs>
        <w:ind w:left="2522" w:hanging="360"/>
      </w:pPr>
      <w:rPr>
        <w:rFonts w:ascii="Wingdings" w:hAnsi="Wingdings" w:hint="default"/>
      </w:rPr>
    </w:lvl>
    <w:lvl w:ilvl="3" w:tplc="04090001" w:tentative="1">
      <w:start w:val="1"/>
      <w:numFmt w:val="bullet"/>
      <w:lvlText w:val=""/>
      <w:lvlJc w:val="left"/>
      <w:pPr>
        <w:tabs>
          <w:tab w:val="num" w:pos="3242"/>
        </w:tabs>
        <w:ind w:left="3242" w:hanging="360"/>
      </w:pPr>
      <w:rPr>
        <w:rFonts w:ascii="Symbol" w:hAnsi="Symbol" w:hint="default"/>
      </w:rPr>
    </w:lvl>
    <w:lvl w:ilvl="4" w:tplc="04090003" w:tentative="1">
      <w:start w:val="1"/>
      <w:numFmt w:val="bullet"/>
      <w:lvlText w:val="o"/>
      <w:lvlJc w:val="left"/>
      <w:pPr>
        <w:tabs>
          <w:tab w:val="num" w:pos="3962"/>
        </w:tabs>
        <w:ind w:left="3962" w:hanging="360"/>
      </w:pPr>
      <w:rPr>
        <w:rFonts w:ascii="Courier New" w:hAnsi="Courier New" w:cs="Courier New" w:hint="default"/>
      </w:rPr>
    </w:lvl>
    <w:lvl w:ilvl="5" w:tplc="04090005" w:tentative="1">
      <w:start w:val="1"/>
      <w:numFmt w:val="bullet"/>
      <w:lvlText w:val=""/>
      <w:lvlJc w:val="left"/>
      <w:pPr>
        <w:tabs>
          <w:tab w:val="num" w:pos="4682"/>
        </w:tabs>
        <w:ind w:left="4682" w:hanging="360"/>
      </w:pPr>
      <w:rPr>
        <w:rFonts w:ascii="Wingdings" w:hAnsi="Wingdings" w:hint="default"/>
      </w:rPr>
    </w:lvl>
    <w:lvl w:ilvl="6" w:tplc="04090001" w:tentative="1">
      <w:start w:val="1"/>
      <w:numFmt w:val="bullet"/>
      <w:lvlText w:val=""/>
      <w:lvlJc w:val="left"/>
      <w:pPr>
        <w:tabs>
          <w:tab w:val="num" w:pos="5402"/>
        </w:tabs>
        <w:ind w:left="5402" w:hanging="360"/>
      </w:pPr>
      <w:rPr>
        <w:rFonts w:ascii="Symbol" w:hAnsi="Symbol" w:hint="default"/>
      </w:rPr>
    </w:lvl>
    <w:lvl w:ilvl="7" w:tplc="04090003" w:tentative="1">
      <w:start w:val="1"/>
      <w:numFmt w:val="bullet"/>
      <w:lvlText w:val="o"/>
      <w:lvlJc w:val="left"/>
      <w:pPr>
        <w:tabs>
          <w:tab w:val="num" w:pos="6122"/>
        </w:tabs>
        <w:ind w:left="6122" w:hanging="360"/>
      </w:pPr>
      <w:rPr>
        <w:rFonts w:ascii="Courier New" w:hAnsi="Courier New" w:cs="Courier New" w:hint="default"/>
      </w:rPr>
    </w:lvl>
    <w:lvl w:ilvl="8" w:tplc="04090005" w:tentative="1">
      <w:start w:val="1"/>
      <w:numFmt w:val="bullet"/>
      <w:lvlText w:val=""/>
      <w:lvlJc w:val="left"/>
      <w:pPr>
        <w:tabs>
          <w:tab w:val="num" w:pos="6842"/>
        </w:tabs>
        <w:ind w:left="6842" w:hanging="360"/>
      </w:pPr>
      <w:rPr>
        <w:rFonts w:ascii="Wingdings" w:hAnsi="Wingdings" w:hint="default"/>
      </w:rPr>
    </w:lvl>
  </w:abstractNum>
  <w:abstractNum w:abstractNumId="11">
    <w:nsid w:val="2408735E"/>
    <w:multiLevelType w:val="multilevel"/>
    <w:tmpl w:val="5726AAE2"/>
    <w:lvl w:ilvl="0">
      <w:start w:val="1"/>
      <w:numFmt w:val="bullet"/>
      <w:lvlText w:val=""/>
      <w:lvlJc w:val="left"/>
      <w:pPr>
        <w:tabs>
          <w:tab w:val="num" w:pos="1082"/>
        </w:tabs>
        <w:ind w:left="1082" w:hanging="360"/>
      </w:pPr>
      <w:rPr>
        <w:rFonts w:ascii="Symbol" w:hAnsi="Symbol" w:hint="default"/>
      </w:rPr>
    </w:lvl>
    <w:lvl w:ilvl="1">
      <w:start w:val="1"/>
      <w:numFmt w:val="bullet"/>
      <w:lvlText w:val="o"/>
      <w:lvlJc w:val="left"/>
      <w:pPr>
        <w:tabs>
          <w:tab w:val="num" w:pos="1802"/>
        </w:tabs>
        <w:ind w:left="1802" w:hanging="360"/>
      </w:pPr>
      <w:rPr>
        <w:rFonts w:ascii="Courier New" w:hAnsi="Courier New" w:cs="Courier New" w:hint="default"/>
      </w:rPr>
    </w:lvl>
    <w:lvl w:ilvl="2">
      <w:start w:val="1"/>
      <w:numFmt w:val="bullet"/>
      <w:lvlText w:val=""/>
      <w:lvlJc w:val="left"/>
      <w:pPr>
        <w:tabs>
          <w:tab w:val="num" w:pos="2522"/>
        </w:tabs>
        <w:ind w:left="2522" w:hanging="360"/>
      </w:pPr>
      <w:rPr>
        <w:rFonts w:ascii="Wingdings" w:hAnsi="Wingdings" w:hint="default"/>
      </w:rPr>
    </w:lvl>
    <w:lvl w:ilvl="3">
      <w:start w:val="1"/>
      <w:numFmt w:val="bullet"/>
      <w:lvlText w:val=""/>
      <w:lvlJc w:val="left"/>
      <w:pPr>
        <w:tabs>
          <w:tab w:val="num" w:pos="3242"/>
        </w:tabs>
        <w:ind w:left="3242" w:hanging="360"/>
      </w:pPr>
      <w:rPr>
        <w:rFonts w:ascii="Symbol" w:hAnsi="Symbol" w:hint="default"/>
      </w:rPr>
    </w:lvl>
    <w:lvl w:ilvl="4">
      <w:start w:val="1"/>
      <w:numFmt w:val="bullet"/>
      <w:lvlText w:val="o"/>
      <w:lvlJc w:val="left"/>
      <w:pPr>
        <w:tabs>
          <w:tab w:val="num" w:pos="3962"/>
        </w:tabs>
        <w:ind w:left="3962" w:hanging="360"/>
      </w:pPr>
      <w:rPr>
        <w:rFonts w:ascii="Courier New" w:hAnsi="Courier New" w:cs="Courier New" w:hint="default"/>
      </w:rPr>
    </w:lvl>
    <w:lvl w:ilvl="5">
      <w:start w:val="1"/>
      <w:numFmt w:val="bullet"/>
      <w:lvlText w:val=""/>
      <w:lvlJc w:val="left"/>
      <w:pPr>
        <w:tabs>
          <w:tab w:val="num" w:pos="4682"/>
        </w:tabs>
        <w:ind w:left="4682" w:hanging="360"/>
      </w:pPr>
      <w:rPr>
        <w:rFonts w:ascii="Wingdings" w:hAnsi="Wingdings" w:hint="default"/>
      </w:rPr>
    </w:lvl>
    <w:lvl w:ilvl="6">
      <w:start w:val="1"/>
      <w:numFmt w:val="bullet"/>
      <w:lvlText w:val=""/>
      <w:lvlJc w:val="left"/>
      <w:pPr>
        <w:tabs>
          <w:tab w:val="num" w:pos="5402"/>
        </w:tabs>
        <w:ind w:left="5402" w:hanging="360"/>
      </w:pPr>
      <w:rPr>
        <w:rFonts w:ascii="Symbol" w:hAnsi="Symbol" w:hint="default"/>
      </w:rPr>
    </w:lvl>
    <w:lvl w:ilvl="7">
      <w:start w:val="1"/>
      <w:numFmt w:val="bullet"/>
      <w:lvlText w:val="o"/>
      <w:lvlJc w:val="left"/>
      <w:pPr>
        <w:tabs>
          <w:tab w:val="num" w:pos="6122"/>
        </w:tabs>
        <w:ind w:left="6122" w:hanging="360"/>
      </w:pPr>
      <w:rPr>
        <w:rFonts w:ascii="Courier New" w:hAnsi="Courier New" w:cs="Courier New" w:hint="default"/>
      </w:rPr>
    </w:lvl>
    <w:lvl w:ilvl="8">
      <w:start w:val="1"/>
      <w:numFmt w:val="bullet"/>
      <w:lvlText w:val=""/>
      <w:lvlJc w:val="left"/>
      <w:pPr>
        <w:tabs>
          <w:tab w:val="num" w:pos="6842"/>
        </w:tabs>
        <w:ind w:left="6842" w:hanging="360"/>
      </w:pPr>
      <w:rPr>
        <w:rFonts w:ascii="Wingdings" w:hAnsi="Wingdings" w:hint="default"/>
      </w:rPr>
    </w:lvl>
  </w:abstractNum>
  <w:abstractNum w:abstractNumId="12">
    <w:nsid w:val="29CB0CC5"/>
    <w:multiLevelType w:val="hybridMultilevel"/>
    <w:tmpl w:val="E7B46122"/>
    <w:lvl w:ilvl="0" w:tplc="154A2D36">
      <w:start w:val="3"/>
      <w:numFmt w:val="bullet"/>
      <w:lvlText w:val="-"/>
      <w:lvlJc w:val="left"/>
      <w:pPr>
        <w:ind w:left="1080" w:hanging="360"/>
      </w:pPr>
      <w:rPr>
        <w:rFonts w:ascii="Arial Narrow" w:eastAsia="Times New Roman" w:hAnsi="Arial Narrow"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B3A627C"/>
    <w:multiLevelType w:val="hybridMultilevel"/>
    <w:tmpl w:val="E12A9C8C"/>
    <w:lvl w:ilvl="0" w:tplc="8D36DC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CB1CEC"/>
    <w:multiLevelType w:val="hybridMultilevel"/>
    <w:tmpl w:val="82767B3E"/>
    <w:lvl w:ilvl="0" w:tplc="5560B16C">
      <w:start w:val="1"/>
      <w:numFmt w:val="upperLetter"/>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5">
    <w:nsid w:val="47BF3029"/>
    <w:multiLevelType w:val="singleLevel"/>
    <w:tmpl w:val="BDECA922"/>
    <w:lvl w:ilvl="0">
      <w:start w:val="19"/>
      <w:numFmt w:val="bullet"/>
      <w:lvlText w:val="-"/>
      <w:lvlJc w:val="left"/>
      <w:pPr>
        <w:tabs>
          <w:tab w:val="num" w:pos="1080"/>
        </w:tabs>
        <w:ind w:left="1080" w:hanging="360"/>
      </w:pPr>
      <w:rPr>
        <w:rFonts w:ascii="Times New Roman" w:hAnsi="Times New Roman" w:hint="default"/>
      </w:rPr>
    </w:lvl>
  </w:abstractNum>
  <w:abstractNum w:abstractNumId="16">
    <w:nsid w:val="49FC11E4"/>
    <w:multiLevelType w:val="hybridMultilevel"/>
    <w:tmpl w:val="13A2855A"/>
    <w:lvl w:ilvl="0" w:tplc="387C6F3C">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ABD6B46"/>
    <w:multiLevelType w:val="hybridMultilevel"/>
    <w:tmpl w:val="5726AAE2"/>
    <w:lvl w:ilvl="0" w:tplc="04090001">
      <w:start w:val="1"/>
      <w:numFmt w:val="bullet"/>
      <w:lvlText w:val=""/>
      <w:lvlJc w:val="left"/>
      <w:pPr>
        <w:tabs>
          <w:tab w:val="num" w:pos="1082"/>
        </w:tabs>
        <w:ind w:left="1082" w:hanging="360"/>
      </w:pPr>
      <w:rPr>
        <w:rFonts w:ascii="Symbol" w:hAnsi="Symbol" w:hint="default"/>
      </w:rPr>
    </w:lvl>
    <w:lvl w:ilvl="1" w:tplc="04090003" w:tentative="1">
      <w:start w:val="1"/>
      <w:numFmt w:val="bullet"/>
      <w:lvlText w:val="o"/>
      <w:lvlJc w:val="left"/>
      <w:pPr>
        <w:tabs>
          <w:tab w:val="num" w:pos="1802"/>
        </w:tabs>
        <w:ind w:left="1802" w:hanging="360"/>
      </w:pPr>
      <w:rPr>
        <w:rFonts w:ascii="Courier New" w:hAnsi="Courier New" w:cs="Courier New" w:hint="default"/>
      </w:rPr>
    </w:lvl>
    <w:lvl w:ilvl="2" w:tplc="04090005" w:tentative="1">
      <w:start w:val="1"/>
      <w:numFmt w:val="bullet"/>
      <w:lvlText w:val=""/>
      <w:lvlJc w:val="left"/>
      <w:pPr>
        <w:tabs>
          <w:tab w:val="num" w:pos="2522"/>
        </w:tabs>
        <w:ind w:left="2522" w:hanging="360"/>
      </w:pPr>
      <w:rPr>
        <w:rFonts w:ascii="Wingdings" w:hAnsi="Wingdings" w:hint="default"/>
      </w:rPr>
    </w:lvl>
    <w:lvl w:ilvl="3" w:tplc="04090001" w:tentative="1">
      <w:start w:val="1"/>
      <w:numFmt w:val="bullet"/>
      <w:lvlText w:val=""/>
      <w:lvlJc w:val="left"/>
      <w:pPr>
        <w:tabs>
          <w:tab w:val="num" w:pos="3242"/>
        </w:tabs>
        <w:ind w:left="3242" w:hanging="360"/>
      </w:pPr>
      <w:rPr>
        <w:rFonts w:ascii="Symbol" w:hAnsi="Symbol" w:hint="default"/>
      </w:rPr>
    </w:lvl>
    <w:lvl w:ilvl="4" w:tplc="04090003" w:tentative="1">
      <w:start w:val="1"/>
      <w:numFmt w:val="bullet"/>
      <w:lvlText w:val="o"/>
      <w:lvlJc w:val="left"/>
      <w:pPr>
        <w:tabs>
          <w:tab w:val="num" w:pos="3962"/>
        </w:tabs>
        <w:ind w:left="3962" w:hanging="360"/>
      </w:pPr>
      <w:rPr>
        <w:rFonts w:ascii="Courier New" w:hAnsi="Courier New" w:cs="Courier New" w:hint="default"/>
      </w:rPr>
    </w:lvl>
    <w:lvl w:ilvl="5" w:tplc="04090005" w:tentative="1">
      <w:start w:val="1"/>
      <w:numFmt w:val="bullet"/>
      <w:lvlText w:val=""/>
      <w:lvlJc w:val="left"/>
      <w:pPr>
        <w:tabs>
          <w:tab w:val="num" w:pos="4682"/>
        </w:tabs>
        <w:ind w:left="4682" w:hanging="360"/>
      </w:pPr>
      <w:rPr>
        <w:rFonts w:ascii="Wingdings" w:hAnsi="Wingdings" w:hint="default"/>
      </w:rPr>
    </w:lvl>
    <w:lvl w:ilvl="6" w:tplc="04090001" w:tentative="1">
      <w:start w:val="1"/>
      <w:numFmt w:val="bullet"/>
      <w:lvlText w:val=""/>
      <w:lvlJc w:val="left"/>
      <w:pPr>
        <w:tabs>
          <w:tab w:val="num" w:pos="5402"/>
        </w:tabs>
        <w:ind w:left="5402" w:hanging="360"/>
      </w:pPr>
      <w:rPr>
        <w:rFonts w:ascii="Symbol" w:hAnsi="Symbol" w:hint="default"/>
      </w:rPr>
    </w:lvl>
    <w:lvl w:ilvl="7" w:tplc="04090003" w:tentative="1">
      <w:start w:val="1"/>
      <w:numFmt w:val="bullet"/>
      <w:lvlText w:val="o"/>
      <w:lvlJc w:val="left"/>
      <w:pPr>
        <w:tabs>
          <w:tab w:val="num" w:pos="6122"/>
        </w:tabs>
        <w:ind w:left="6122" w:hanging="360"/>
      </w:pPr>
      <w:rPr>
        <w:rFonts w:ascii="Courier New" w:hAnsi="Courier New" w:cs="Courier New" w:hint="default"/>
      </w:rPr>
    </w:lvl>
    <w:lvl w:ilvl="8" w:tplc="04090005" w:tentative="1">
      <w:start w:val="1"/>
      <w:numFmt w:val="bullet"/>
      <w:lvlText w:val=""/>
      <w:lvlJc w:val="left"/>
      <w:pPr>
        <w:tabs>
          <w:tab w:val="num" w:pos="6842"/>
        </w:tabs>
        <w:ind w:left="6842" w:hanging="360"/>
      </w:pPr>
      <w:rPr>
        <w:rFonts w:ascii="Wingdings" w:hAnsi="Wingdings" w:hint="default"/>
      </w:rPr>
    </w:lvl>
  </w:abstractNum>
  <w:abstractNum w:abstractNumId="18">
    <w:nsid w:val="4F704438"/>
    <w:multiLevelType w:val="hybridMultilevel"/>
    <w:tmpl w:val="CBD43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F12863"/>
    <w:multiLevelType w:val="hybridMultilevel"/>
    <w:tmpl w:val="712875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511275DA"/>
    <w:multiLevelType w:val="hybridMultilevel"/>
    <w:tmpl w:val="1CD0D768"/>
    <w:lvl w:ilvl="0" w:tplc="0014506E">
      <w:start w:val="1"/>
      <w:numFmt w:val="bullet"/>
      <w:lvlText w:val="-"/>
      <w:lvlJc w:val="left"/>
      <w:pPr>
        <w:tabs>
          <w:tab w:val="num" w:pos="1440"/>
        </w:tabs>
        <w:ind w:left="1440" w:hanging="360"/>
      </w:pPr>
      <w:rPr>
        <w:rFonts w:ascii="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51E92F5F"/>
    <w:multiLevelType w:val="hybridMultilevel"/>
    <w:tmpl w:val="1D1AC068"/>
    <w:lvl w:ilvl="0" w:tplc="43D24084">
      <w:start w:val="2"/>
      <w:numFmt w:val="bullet"/>
      <w:lvlText w:val="-"/>
      <w:lvlJc w:val="left"/>
      <w:pPr>
        <w:tabs>
          <w:tab w:val="num" w:pos="1080"/>
        </w:tabs>
        <w:ind w:left="1080" w:hanging="360"/>
      </w:pPr>
      <w:rPr>
        <w:rFonts w:ascii="Times New Roman" w:eastAsia="Times New Roman" w:hAnsi="Times New Roman" w:cs="Times New Roman" w:hint="default"/>
        <w:b/>
      </w:rPr>
    </w:lvl>
    <w:lvl w:ilvl="1" w:tplc="A9444706">
      <w:start w:val="2"/>
      <w:numFmt w:val="bullet"/>
      <w:lvlText w:val="-"/>
      <w:lvlJc w:val="left"/>
      <w:pPr>
        <w:tabs>
          <w:tab w:val="num" w:pos="1080"/>
        </w:tabs>
        <w:ind w:left="1080" w:hanging="360"/>
      </w:pPr>
      <w:rPr>
        <w:rFonts w:ascii="Times New Roman" w:eastAsia="Times New Roman" w:hAnsi="Times New Roman" w:cs="Times New Roman" w:hint="default"/>
        <w:b/>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52570FA1"/>
    <w:multiLevelType w:val="hybridMultilevel"/>
    <w:tmpl w:val="EEB081C8"/>
    <w:lvl w:ilvl="0" w:tplc="0409000D">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7D84521"/>
    <w:multiLevelType w:val="hybridMultilevel"/>
    <w:tmpl w:val="93B87B2A"/>
    <w:lvl w:ilvl="0" w:tplc="3F68CBB2">
      <w:start w:val="3"/>
      <w:numFmt w:val="bullet"/>
      <w:lvlText w:val="-"/>
      <w:lvlJc w:val="left"/>
      <w:pPr>
        <w:tabs>
          <w:tab w:val="num" w:pos="3240"/>
        </w:tabs>
        <w:ind w:left="3240" w:hanging="360"/>
      </w:pPr>
      <w:rPr>
        <w:rFonts w:ascii="Arial" w:eastAsia="Times New Roman" w:hAnsi="Arial" w:cs="Aria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4">
    <w:nsid w:val="5AB235E9"/>
    <w:multiLevelType w:val="hybridMultilevel"/>
    <w:tmpl w:val="F3909F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5D4B47BC"/>
    <w:multiLevelType w:val="hybridMultilevel"/>
    <w:tmpl w:val="89808D6C"/>
    <w:lvl w:ilvl="0" w:tplc="72EC6B3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80B2A62"/>
    <w:multiLevelType w:val="hybridMultilevel"/>
    <w:tmpl w:val="4AA400C0"/>
    <w:lvl w:ilvl="0" w:tplc="43D24084">
      <w:start w:val="2"/>
      <w:numFmt w:val="bullet"/>
      <w:lvlText w:val="-"/>
      <w:lvlJc w:val="left"/>
      <w:pPr>
        <w:tabs>
          <w:tab w:val="num" w:pos="1080"/>
        </w:tabs>
        <w:ind w:left="1080" w:hanging="360"/>
      </w:pPr>
      <w:rPr>
        <w:rFonts w:ascii="Times New Roman" w:eastAsia="Times New Roman" w:hAnsi="Times New Roman" w:cs="Times New Roman" w:hint="default"/>
        <w:b/>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6E726BB8"/>
    <w:multiLevelType w:val="hybridMultilevel"/>
    <w:tmpl w:val="20780300"/>
    <w:lvl w:ilvl="0" w:tplc="803AC7F8">
      <w:start w:val="1"/>
      <w:numFmt w:val="bullet"/>
      <w:lvlText w:val="-"/>
      <w:lvlJc w:val="left"/>
      <w:pPr>
        <w:tabs>
          <w:tab w:val="num" w:pos="1080"/>
        </w:tabs>
        <w:ind w:left="1080" w:hanging="360"/>
      </w:pPr>
      <w:rPr>
        <w:rFonts w:ascii="Arial" w:eastAsia="Times New Roman" w:hAnsi="Arial" w:cs="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71A33768"/>
    <w:multiLevelType w:val="hybridMultilevel"/>
    <w:tmpl w:val="F6CEFAB6"/>
    <w:lvl w:ilvl="0" w:tplc="43D24084">
      <w:start w:val="2"/>
      <w:numFmt w:val="bullet"/>
      <w:lvlText w:val="-"/>
      <w:lvlJc w:val="left"/>
      <w:pPr>
        <w:tabs>
          <w:tab w:val="num" w:pos="1080"/>
        </w:tabs>
        <w:ind w:left="1080" w:hanging="360"/>
      </w:pPr>
      <w:rPr>
        <w:rFonts w:ascii="Times New Roman" w:eastAsia="Times New Roman" w:hAnsi="Times New Roman" w:cs="Times New Roman" w:hint="default"/>
        <w:b/>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25"/>
  </w:num>
  <w:num w:numId="6">
    <w:abstractNumId w:val="8"/>
  </w:num>
  <w:num w:numId="7">
    <w:abstractNumId w:val="15"/>
  </w:num>
  <w:num w:numId="8">
    <w:abstractNumId w:val="12"/>
  </w:num>
  <w:num w:numId="9">
    <w:abstractNumId w:val="1"/>
  </w:num>
  <w:num w:numId="10">
    <w:abstractNumId w:val="17"/>
  </w:num>
  <w:num w:numId="11">
    <w:abstractNumId w:val="11"/>
  </w:num>
  <w:num w:numId="12">
    <w:abstractNumId w:val="10"/>
  </w:num>
  <w:num w:numId="13">
    <w:abstractNumId w:val="21"/>
  </w:num>
  <w:num w:numId="14">
    <w:abstractNumId w:val="26"/>
  </w:num>
  <w:num w:numId="15">
    <w:abstractNumId w:val="28"/>
  </w:num>
  <w:num w:numId="16">
    <w:abstractNumId w:val="20"/>
  </w:num>
  <w:num w:numId="17">
    <w:abstractNumId w:val="13"/>
  </w:num>
  <w:num w:numId="18">
    <w:abstractNumId w:val="9"/>
  </w:num>
  <w:num w:numId="19">
    <w:abstractNumId w:val="14"/>
  </w:num>
  <w:num w:numId="20">
    <w:abstractNumId w:val="6"/>
  </w:num>
  <w:num w:numId="21">
    <w:abstractNumId w:val="7"/>
  </w:num>
  <w:num w:numId="22">
    <w:abstractNumId w:val="19"/>
  </w:num>
  <w:num w:numId="23">
    <w:abstractNumId w:val="16"/>
  </w:num>
  <w:num w:numId="24">
    <w:abstractNumId w:val="5"/>
  </w:num>
  <w:num w:numId="25">
    <w:abstractNumId w:val="24"/>
  </w:num>
  <w:num w:numId="26">
    <w:abstractNumId w:val="23"/>
  </w:num>
  <w:num w:numId="27">
    <w:abstractNumId w:val="18"/>
  </w:num>
  <w:num w:numId="28">
    <w:abstractNumId w:val="27"/>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1"/>
  <w:drawingGridVerticalSpacing w:val="181"/>
  <w:doNotShadeFormData/>
  <w:characterSpacingControl w:val="compressPunctuation"/>
  <w:doNotValidateAgainstSchema/>
  <w:doNotDemarcateInvalidXml/>
  <w:compat>
    <w:doNotExpandShiftReturn/>
    <w:compatSetting w:name="compatibilityMode" w:uri="http://schemas.microsoft.com/office/word" w:val="12"/>
  </w:compat>
  <w:rsids>
    <w:rsidRoot w:val="003F5577"/>
    <w:rsid w:val="000025F8"/>
    <w:rsid w:val="00007057"/>
    <w:rsid w:val="0000746A"/>
    <w:rsid w:val="00016507"/>
    <w:rsid w:val="00031825"/>
    <w:rsid w:val="00037537"/>
    <w:rsid w:val="00044B9E"/>
    <w:rsid w:val="0005582B"/>
    <w:rsid w:val="00070508"/>
    <w:rsid w:val="000A428E"/>
    <w:rsid w:val="000B2638"/>
    <w:rsid w:val="000B7779"/>
    <w:rsid w:val="000C6C12"/>
    <w:rsid w:val="000E3515"/>
    <w:rsid w:val="00140739"/>
    <w:rsid w:val="001453A8"/>
    <w:rsid w:val="00146156"/>
    <w:rsid w:val="001472B5"/>
    <w:rsid w:val="00154410"/>
    <w:rsid w:val="00156242"/>
    <w:rsid w:val="0016153A"/>
    <w:rsid w:val="00183ED3"/>
    <w:rsid w:val="0019594F"/>
    <w:rsid w:val="00202649"/>
    <w:rsid w:val="00202899"/>
    <w:rsid w:val="0021798D"/>
    <w:rsid w:val="00224288"/>
    <w:rsid w:val="00224D47"/>
    <w:rsid w:val="00234059"/>
    <w:rsid w:val="002443E5"/>
    <w:rsid w:val="002564C6"/>
    <w:rsid w:val="00285EAE"/>
    <w:rsid w:val="00294B5B"/>
    <w:rsid w:val="002A280A"/>
    <w:rsid w:val="002B2DDD"/>
    <w:rsid w:val="002B7D1D"/>
    <w:rsid w:val="002C3308"/>
    <w:rsid w:val="002C4CF3"/>
    <w:rsid w:val="002F299C"/>
    <w:rsid w:val="00363D4E"/>
    <w:rsid w:val="003821A6"/>
    <w:rsid w:val="00391866"/>
    <w:rsid w:val="00392FE3"/>
    <w:rsid w:val="003C4F9B"/>
    <w:rsid w:val="003E3A90"/>
    <w:rsid w:val="003F5577"/>
    <w:rsid w:val="003F7098"/>
    <w:rsid w:val="00412551"/>
    <w:rsid w:val="00417DB7"/>
    <w:rsid w:val="00417F07"/>
    <w:rsid w:val="004218C6"/>
    <w:rsid w:val="00450244"/>
    <w:rsid w:val="00453DA5"/>
    <w:rsid w:val="00454E2F"/>
    <w:rsid w:val="00461D8B"/>
    <w:rsid w:val="00463CE0"/>
    <w:rsid w:val="00484EFC"/>
    <w:rsid w:val="00492E12"/>
    <w:rsid w:val="00493CAD"/>
    <w:rsid w:val="004B6334"/>
    <w:rsid w:val="004C2E4F"/>
    <w:rsid w:val="004D1412"/>
    <w:rsid w:val="004F3B05"/>
    <w:rsid w:val="005732FE"/>
    <w:rsid w:val="005B4873"/>
    <w:rsid w:val="005B6380"/>
    <w:rsid w:val="005B729F"/>
    <w:rsid w:val="005C5D3C"/>
    <w:rsid w:val="005E14B1"/>
    <w:rsid w:val="005E7803"/>
    <w:rsid w:val="00601193"/>
    <w:rsid w:val="00652590"/>
    <w:rsid w:val="00665F01"/>
    <w:rsid w:val="00671FDA"/>
    <w:rsid w:val="00677AF6"/>
    <w:rsid w:val="00677B46"/>
    <w:rsid w:val="006B690C"/>
    <w:rsid w:val="006D6C16"/>
    <w:rsid w:val="006E0589"/>
    <w:rsid w:val="007265C9"/>
    <w:rsid w:val="007275FA"/>
    <w:rsid w:val="00733F95"/>
    <w:rsid w:val="00735A2C"/>
    <w:rsid w:val="00745D1A"/>
    <w:rsid w:val="00761E10"/>
    <w:rsid w:val="0077602F"/>
    <w:rsid w:val="00790364"/>
    <w:rsid w:val="007B2ED9"/>
    <w:rsid w:val="007C6DA0"/>
    <w:rsid w:val="00806DB9"/>
    <w:rsid w:val="008132C8"/>
    <w:rsid w:val="008266FB"/>
    <w:rsid w:val="00832306"/>
    <w:rsid w:val="0084610D"/>
    <w:rsid w:val="00852276"/>
    <w:rsid w:val="00883F38"/>
    <w:rsid w:val="00895471"/>
    <w:rsid w:val="008A2CDE"/>
    <w:rsid w:val="008D1B39"/>
    <w:rsid w:val="008E0A59"/>
    <w:rsid w:val="00920A8B"/>
    <w:rsid w:val="00954C97"/>
    <w:rsid w:val="00960A43"/>
    <w:rsid w:val="00960ECF"/>
    <w:rsid w:val="009839A1"/>
    <w:rsid w:val="009A5F5C"/>
    <w:rsid w:val="009B0D20"/>
    <w:rsid w:val="009B2FDD"/>
    <w:rsid w:val="009C48BD"/>
    <w:rsid w:val="00A129F5"/>
    <w:rsid w:val="00A43821"/>
    <w:rsid w:val="00A46FBB"/>
    <w:rsid w:val="00A83CB7"/>
    <w:rsid w:val="00A84725"/>
    <w:rsid w:val="00AE4C37"/>
    <w:rsid w:val="00AF08A9"/>
    <w:rsid w:val="00B44816"/>
    <w:rsid w:val="00B74218"/>
    <w:rsid w:val="00B90A64"/>
    <w:rsid w:val="00BA1DA4"/>
    <w:rsid w:val="00BA5A1D"/>
    <w:rsid w:val="00BE1711"/>
    <w:rsid w:val="00BF7C8B"/>
    <w:rsid w:val="00C03CD8"/>
    <w:rsid w:val="00C17931"/>
    <w:rsid w:val="00C34CD7"/>
    <w:rsid w:val="00C67915"/>
    <w:rsid w:val="00C8763A"/>
    <w:rsid w:val="00CB4B77"/>
    <w:rsid w:val="00CC7F85"/>
    <w:rsid w:val="00CD1716"/>
    <w:rsid w:val="00CE0C1A"/>
    <w:rsid w:val="00D04991"/>
    <w:rsid w:val="00D44665"/>
    <w:rsid w:val="00D8195A"/>
    <w:rsid w:val="00D905A2"/>
    <w:rsid w:val="00DA7424"/>
    <w:rsid w:val="00DB5BAE"/>
    <w:rsid w:val="00DD28C0"/>
    <w:rsid w:val="00DD417F"/>
    <w:rsid w:val="00DE71D4"/>
    <w:rsid w:val="00DF5B40"/>
    <w:rsid w:val="00E162F8"/>
    <w:rsid w:val="00E20129"/>
    <w:rsid w:val="00E56371"/>
    <w:rsid w:val="00E819B8"/>
    <w:rsid w:val="00E81D82"/>
    <w:rsid w:val="00EB3CAD"/>
    <w:rsid w:val="00EC405A"/>
    <w:rsid w:val="00EF4A87"/>
    <w:rsid w:val="00F00B74"/>
    <w:rsid w:val="00F124BD"/>
    <w:rsid w:val="00F24F80"/>
    <w:rsid w:val="00F5692F"/>
    <w:rsid w:val="00F75A8E"/>
    <w:rsid w:val="00F813BE"/>
    <w:rsid w:val="00FB6ED5"/>
    <w:rsid w:val="00FD38AD"/>
    <w:rsid w:val="00FE38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4CF3"/>
    <w:pPr>
      <w:widowControl w:val="0"/>
    </w:pPr>
    <w:rPr>
      <w:color w:val="000000"/>
      <w:sz w:val="24"/>
      <w:szCs w:val="24"/>
      <w:lang w:val="ro-RO" w:eastAsia="ro-RO"/>
    </w:rPr>
  </w:style>
  <w:style w:type="paragraph" w:styleId="Heading1">
    <w:name w:val="heading 1"/>
    <w:basedOn w:val="Normal"/>
    <w:next w:val="Normal"/>
    <w:link w:val="Heading1Char"/>
    <w:qFormat/>
    <w:rsid w:val="00DB5BAE"/>
    <w:pPr>
      <w:keepNext/>
      <w:ind w:left="720"/>
      <w:outlineLvl w:val="0"/>
    </w:pPr>
    <w:rPr>
      <w:rFonts w:ascii="Arial" w:eastAsia="Times New Roman" w:hAnsi="Arial" w:cs="Times New Roman"/>
      <w:i/>
      <w:color w:val="auto"/>
      <w:szCs w:val="20"/>
      <w:lang w:val="en-GB" w:eastAsia="en-US"/>
    </w:rPr>
  </w:style>
  <w:style w:type="paragraph" w:styleId="Heading2">
    <w:name w:val="heading 2"/>
    <w:basedOn w:val="Normal"/>
    <w:next w:val="Normal"/>
    <w:qFormat/>
    <w:rsid w:val="002B7D1D"/>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C4CF3"/>
    <w:rPr>
      <w:color w:val="000080"/>
      <w:u w:val="single"/>
    </w:rPr>
  </w:style>
  <w:style w:type="character" w:customStyle="1" w:styleId="Bodytext2">
    <w:name w:val="Body text (2)_"/>
    <w:link w:val="Bodytext20"/>
    <w:rsid w:val="002C4CF3"/>
    <w:rPr>
      <w:rFonts w:ascii="Times New Roman" w:hAnsi="Times New Roman" w:cs="Times New Roman"/>
      <w:b/>
      <w:bCs/>
      <w:u w:val="none"/>
    </w:rPr>
  </w:style>
  <w:style w:type="character" w:customStyle="1" w:styleId="Heading20">
    <w:name w:val="Heading #2_"/>
    <w:link w:val="Heading21"/>
    <w:rsid w:val="002C4CF3"/>
    <w:rPr>
      <w:rFonts w:ascii="Times New Roman" w:hAnsi="Times New Roman" w:cs="Times New Roman"/>
      <w:b/>
      <w:bCs/>
      <w:spacing w:val="40"/>
      <w:sz w:val="26"/>
      <w:szCs w:val="26"/>
      <w:u w:val="none"/>
    </w:rPr>
  </w:style>
  <w:style w:type="character" w:customStyle="1" w:styleId="Heading10">
    <w:name w:val="Heading #1_"/>
    <w:link w:val="Heading11"/>
    <w:rsid w:val="002C4CF3"/>
    <w:rPr>
      <w:rFonts w:ascii="Times New Roman" w:hAnsi="Times New Roman" w:cs="Times New Roman"/>
      <w:u w:val="none"/>
    </w:rPr>
  </w:style>
  <w:style w:type="character" w:customStyle="1" w:styleId="Heading32">
    <w:name w:val="Heading #3 (2)_"/>
    <w:link w:val="Heading320"/>
    <w:rsid w:val="002C4CF3"/>
    <w:rPr>
      <w:rFonts w:ascii="Times New Roman" w:hAnsi="Times New Roman" w:cs="Times New Roman"/>
      <w:b/>
      <w:bCs/>
      <w:u w:val="none"/>
    </w:rPr>
  </w:style>
  <w:style w:type="character" w:customStyle="1" w:styleId="Heading32NotBold">
    <w:name w:val="Heading #3 (2) + Not Bold"/>
    <w:basedOn w:val="Heading32"/>
    <w:rsid w:val="002C4CF3"/>
    <w:rPr>
      <w:rFonts w:ascii="Times New Roman" w:hAnsi="Times New Roman" w:cs="Times New Roman"/>
      <w:b/>
      <w:bCs/>
      <w:u w:val="none"/>
    </w:rPr>
  </w:style>
  <w:style w:type="character" w:customStyle="1" w:styleId="Bodytext3">
    <w:name w:val="Body text (3)_"/>
    <w:link w:val="Bodytext31"/>
    <w:rsid w:val="002C4CF3"/>
    <w:rPr>
      <w:rFonts w:ascii="Times New Roman" w:hAnsi="Times New Roman" w:cs="Times New Roman"/>
      <w:b/>
      <w:bCs/>
      <w:spacing w:val="-10"/>
      <w:u w:val="none"/>
    </w:rPr>
  </w:style>
  <w:style w:type="character" w:customStyle="1" w:styleId="Bodytext3115pt">
    <w:name w:val="Body text (3) + 11.5 pt"/>
    <w:aliases w:val="Not Bold,Spacing 0 pt"/>
    <w:rsid w:val="002C4CF3"/>
    <w:rPr>
      <w:rFonts w:ascii="Times New Roman" w:hAnsi="Times New Roman" w:cs="Times New Roman"/>
      <w:b/>
      <w:bCs/>
      <w:spacing w:val="0"/>
      <w:sz w:val="23"/>
      <w:szCs w:val="23"/>
      <w:u w:val="none"/>
    </w:rPr>
  </w:style>
  <w:style w:type="character" w:customStyle="1" w:styleId="Bodytext30">
    <w:name w:val="Body text (3)"/>
    <w:rsid w:val="002C4CF3"/>
    <w:rPr>
      <w:rFonts w:ascii="Times New Roman" w:hAnsi="Times New Roman" w:cs="Times New Roman"/>
      <w:b/>
      <w:bCs/>
      <w:spacing w:val="-10"/>
      <w:u w:val="single"/>
    </w:rPr>
  </w:style>
  <w:style w:type="character" w:customStyle="1" w:styleId="Bodytext">
    <w:name w:val="Body text_"/>
    <w:link w:val="BodyText1"/>
    <w:rsid w:val="002C4CF3"/>
    <w:rPr>
      <w:rFonts w:ascii="Times New Roman" w:hAnsi="Times New Roman" w:cs="Times New Roman"/>
      <w:sz w:val="23"/>
      <w:szCs w:val="23"/>
      <w:u w:val="none"/>
    </w:rPr>
  </w:style>
  <w:style w:type="character" w:customStyle="1" w:styleId="BodytextBold">
    <w:name w:val="Body text + Bold"/>
    <w:rsid w:val="002C4CF3"/>
    <w:rPr>
      <w:rFonts w:ascii="Times New Roman" w:hAnsi="Times New Roman" w:cs="Times New Roman"/>
      <w:b/>
      <w:bCs/>
      <w:sz w:val="23"/>
      <w:szCs w:val="23"/>
      <w:u w:val="none"/>
    </w:rPr>
  </w:style>
  <w:style w:type="character" w:customStyle="1" w:styleId="Bodytext4">
    <w:name w:val="Body text (4)_"/>
    <w:link w:val="Bodytext41"/>
    <w:rsid w:val="002C4CF3"/>
    <w:rPr>
      <w:rFonts w:ascii="Times New Roman" w:hAnsi="Times New Roman" w:cs="Times New Roman"/>
      <w:b/>
      <w:bCs/>
      <w:sz w:val="23"/>
      <w:szCs w:val="23"/>
      <w:u w:val="none"/>
    </w:rPr>
  </w:style>
  <w:style w:type="character" w:customStyle="1" w:styleId="Bodytext4NotBold">
    <w:name w:val="Body text (4) + Not Bold"/>
    <w:basedOn w:val="Bodytext4"/>
    <w:rsid w:val="002C4CF3"/>
    <w:rPr>
      <w:rFonts w:ascii="Times New Roman" w:hAnsi="Times New Roman" w:cs="Times New Roman"/>
      <w:b/>
      <w:bCs/>
      <w:sz w:val="23"/>
      <w:szCs w:val="23"/>
      <w:u w:val="none"/>
    </w:rPr>
  </w:style>
  <w:style w:type="character" w:customStyle="1" w:styleId="BodytextBold1">
    <w:name w:val="Body text + Bold1"/>
    <w:aliases w:val="Spacing 1 pt"/>
    <w:rsid w:val="002C4CF3"/>
    <w:rPr>
      <w:rFonts w:ascii="Times New Roman" w:hAnsi="Times New Roman" w:cs="Times New Roman"/>
      <w:b/>
      <w:bCs/>
      <w:spacing w:val="20"/>
      <w:sz w:val="23"/>
      <w:szCs w:val="23"/>
      <w:u w:val="none"/>
    </w:rPr>
  </w:style>
  <w:style w:type="character" w:customStyle="1" w:styleId="Tableofcontents">
    <w:name w:val="Table of contents_"/>
    <w:link w:val="Tableofcontents0"/>
    <w:rsid w:val="002C4CF3"/>
    <w:rPr>
      <w:rFonts w:ascii="Times New Roman" w:hAnsi="Times New Roman" w:cs="Times New Roman"/>
      <w:sz w:val="23"/>
      <w:szCs w:val="23"/>
      <w:u w:val="none"/>
    </w:rPr>
  </w:style>
  <w:style w:type="character" w:customStyle="1" w:styleId="Heading3">
    <w:name w:val="Heading #3_"/>
    <w:link w:val="Heading30"/>
    <w:rsid w:val="002C4CF3"/>
    <w:rPr>
      <w:rFonts w:ascii="Times New Roman" w:hAnsi="Times New Roman" w:cs="Times New Roman"/>
      <w:u w:val="none"/>
    </w:rPr>
  </w:style>
  <w:style w:type="character" w:customStyle="1" w:styleId="Bodytext40">
    <w:name w:val="Body text (4)"/>
    <w:rsid w:val="002C4CF3"/>
    <w:rPr>
      <w:rFonts w:ascii="Times New Roman" w:hAnsi="Times New Roman" w:cs="Times New Roman"/>
      <w:b/>
      <w:bCs/>
      <w:sz w:val="23"/>
      <w:szCs w:val="23"/>
      <w:u w:val="single"/>
    </w:rPr>
  </w:style>
  <w:style w:type="paragraph" w:customStyle="1" w:styleId="Bodytext20">
    <w:name w:val="Body text (2)"/>
    <w:basedOn w:val="Normal"/>
    <w:link w:val="Bodytext2"/>
    <w:rsid w:val="002C4CF3"/>
    <w:pPr>
      <w:shd w:val="clear" w:color="auto" w:fill="FFFFFF"/>
      <w:spacing w:after="420" w:line="240" w:lineRule="atLeast"/>
    </w:pPr>
    <w:rPr>
      <w:rFonts w:ascii="Times New Roman" w:hAnsi="Times New Roman" w:cs="Times New Roman"/>
      <w:b/>
      <w:bCs/>
      <w:color w:val="auto"/>
      <w:lang w:eastAsia="en-US"/>
    </w:rPr>
  </w:style>
  <w:style w:type="paragraph" w:customStyle="1" w:styleId="Heading21">
    <w:name w:val="Heading #2"/>
    <w:basedOn w:val="Normal"/>
    <w:link w:val="Heading20"/>
    <w:rsid w:val="002C4CF3"/>
    <w:pPr>
      <w:shd w:val="clear" w:color="auto" w:fill="FFFFFF"/>
      <w:spacing w:before="420" w:after="420" w:line="240" w:lineRule="atLeast"/>
      <w:outlineLvl w:val="1"/>
    </w:pPr>
    <w:rPr>
      <w:rFonts w:ascii="Times New Roman" w:hAnsi="Times New Roman" w:cs="Times New Roman"/>
      <w:b/>
      <w:bCs/>
      <w:color w:val="auto"/>
      <w:spacing w:val="40"/>
      <w:sz w:val="26"/>
      <w:szCs w:val="26"/>
      <w:lang w:eastAsia="en-US"/>
    </w:rPr>
  </w:style>
  <w:style w:type="paragraph" w:customStyle="1" w:styleId="Heading11">
    <w:name w:val="Heading #1"/>
    <w:basedOn w:val="Normal"/>
    <w:link w:val="Heading10"/>
    <w:rsid w:val="002C4CF3"/>
    <w:pPr>
      <w:shd w:val="clear" w:color="auto" w:fill="FFFFFF"/>
      <w:spacing w:after="600" w:line="240" w:lineRule="atLeast"/>
      <w:jc w:val="center"/>
      <w:outlineLvl w:val="0"/>
    </w:pPr>
    <w:rPr>
      <w:rFonts w:ascii="Times New Roman" w:hAnsi="Times New Roman" w:cs="Times New Roman"/>
      <w:color w:val="auto"/>
      <w:lang w:eastAsia="en-US"/>
    </w:rPr>
  </w:style>
  <w:style w:type="paragraph" w:customStyle="1" w:styleId="Heading320">
    <w:name w:val="Heading #3 (2)"/>
    <w:basedOn w:val="Normal"/>
    <w:link w:val="Heading32"/>
    <w:rsid w:val="002C4CF3"/>
    <w:pPr>
      <w:shd w:val="clear" w:color="auto" w:fill="FFFFFF"/>
      <w:spacing w:before="600" w:after="300" w:line="240" w:lineRule="atLeast"/>
      <w:jc w:val="both"/>
      <w:outlineLvl w:val="2"/>
    </w:pPr>
    <w:rPr>
      <w:rFonts w:ascii="Times New Roman" w:hAnsi="Times New Roman" w:cs="Times New Roman"/>
      <w:b/>
      <w:bCs/>
      <w:color w:val="auto"/>
      <w:lang w:eastAsia="en-US"/>
    </w:rPr>
  </w:style>
  <w:style w:type="paragraph" w:customStyle="1" w:styleId="Bodytext31">
    <w:name w:val="Body text (3)1"/>
    <w:basedOn w:val="Normal"/>
    <w:link w:val="Bodytext3"/>
    <w:rsid w:val="002C4CF3"/>
    <w:pPr>
      <w:shd w:val="clear" w:color="auto" w:fill="FFFFFF"/>
      <w:spacing w:before="300" w:after="600" w:line="240" w:lineRule="atLeast"/>
      <w:jc w:val="both"/>
    </w:pPr>
    <w:rPr>
      <w:rFonts w:ascii="Times New Roman" w:hAnsi="Times New Roman" w:cs="Times New Roman"/>
      <w:b/>
      <w:bCs/>
      <w:color w:val="auto"/>
      <w:spacing w:val="-10"/>
      <w:lang w:eastAsia="en-US"/>
    </w:rPr>
  </w:style>
  <w:style w:type="paragraph" w:customStyle="1" w:styleId="BodyText1">
    <w:name w:val="Body Text1"/>
    <w:basedOn w:val="Normal"/>
    <w:link w:val="Bodytext"/>
    <w:rsid w:val="002C4CF3"/>
    <w:pPr>
      <w:shd w:val="clear" w:color="auto" w:fill="FFFFFF"/>
      <w:spacing w:before="600" w:after="480" w:line="312" w:lineRule="exact"/>
      <w:ind w:hanging="500"/>
    </w:pPr>
    <w:rPr>
      <w:rFonts w:ascii="Times New Roman" w:hAnsi="Times New Roman" w:cs="Times New Roman"/>
      <w:color w:val="auto"/>
      <w:sz w:val="23"/>
      <w:szCs w:val="23"/>
      <w:lang w:eastAsia="en-US"/>
    </w:rPr>
  </w:style>
  <w:style w:type="paragraph" w:customStyle="1" w:styleId="Bodytext41">
    <w:name w:val="Body text (4)1"/>
    <w:basedOn w:val="Normal"/>
    <w:link w:val="Bodytext4"/>
    <w:rsid w:val="002C4CF3"/>
    <w:pPr>
      <w:shd w:val="clear" w:color="auto" w:fill="FFFFFF"/>
      <w:spacing w:before="120" w:after="180" w:line="240" w:lineRule="atLeast"/>
      <w:jc w:val="both"/>
    </w:pPr>
    <w:rPr>
      <w:rFonts w:ascii="Times New Roman" w:hAnsi="Times New Roman" w:cs="Times New Roman"/>
      <w:b/>
      <w:bCs/>
      <w:color w:val="auto"/>
      <w:sz w:val="23"/>
      <w:szCs w:val="23"/>
      <w:lang w:eastAsia="en-US"/>
    </w:rPr>
  </w:style>
  <w:style w:type="paragraph" w:customStyle="1" w:styleId="Tableofcontents0">
    <w:name w:val="Table of contents"/>
    <w:basedOn w:val="Normal"/>
    <w:link w:val="Tableofcontents"/>
    <w:rsid w:val="002C4CF3"/>
    <w:pPr>
      <w:shd w:val="clear" w:color="auto" w:fill="FFFFFF"/>
      <w:spacing w:line="398" w:lineRule="exact"/>
      <w:jc w:val="both"/>
    </w:pPr>
    <w:rPr>
      <w:rFonts w:ascii="Times New Roman" w:hAnsi="Times New Roman" w:cs="Times New Roman"/>
      <w:color w:val="auto"/>
      <w:sz w:val="23"/>
      <w:szCs w:val="23"/>
      <w:lang w:eastAsia="en-US"/>
    </w:rPr>
  </w:style>
  <w:style w:type="paragraph" w:customStyle="1" w:styleId="Heading30">
    <w:name w:val="Heading #3"/>
    <w:basedOn w:val="Normal"/>
    <w:link w:val="Heading3"/>
    <w:rsid w:val="002C4CF3"/>
    <w:pPr>
      <w:shd w:val="clear" w:color="auto" w:fill="FFFFFF"/>
      <w:spacing w:before="120" w:after="120" w:line="240" w:lineRule="atLeast"/>
      <w:jc w:val="both"/>
      <w:outlineLvl w:val="2"/>
    </w:pPr>
    <w:rPr>
      <w:rFonts w:ascii="Times New Roman" w:hAnsi="Times New Roman" w:cs="Times New Roman"/>
      <w:color w:val="auto"/>
      <w:lang w:eastAsia="en-US"/>
    </w:rPr>
  </w:style>
  <w:style w:type="character" w:customStyle="1" w:styleId="Caracter9">
    <w:name w:val="Caracter9"/>
    <w:semiHidden/>
    <w:rsid w:val="00F124BD"/>
    <w:rPr>
      <w:rFonts w:ascii="Cambria" w:eastAsia="Times New Roman" w:hAnsi="Cambria" w:cs="Times New Roman"/>
      <w:b/>
      <w:bCs/>
      <w:i/>
      <w:iCs/>
      <w:noProof w:val="0"/>
      <w:sz w:val="28"/>
      <w:szCs w:val="28"/>
      <w:lang w:val="en-US" w:eastAsia="ar-SA"/>
    </w:rPr>
  </w:style>
  <w:style w:type="paragraph" w:styleId="TOC2">
    <w:name w:val="toc 2"/>
    <w:basedOn w:val="Normal"/>
    <w:next w:val="Normal"/>
    <w:autoRedefine/>
    <w:semiHidden/>
    <w:rsid w:val="00F124BD"/>
    <w:pPr>
      <w:ind w:left="240"/>
    </w:pPr>
  </w:style>
  <w:style w:type="paragraph" w:styleId="TOC1">
    <w:name w:val="toc 1"/>
    <w:basedOn w:val="Normal"/>
    <w:next w:val="Normal"/>
    <w:autoRedefine/>
    <w:semiHidden/>
    <w:rsid w:val="00F124BD"/>
  </w:style>
  <w:style w:type="paragraph" w:styleId="TOC3">
    <w:name w:val="toc 3"/>
    <w:basedOn w:val="Normal"/>
    <w:next w:val="Normal"/>
    <w:autoRedefine/>
    <w:semiHidden/>
    <w:rsid w:val="00F124BD"/>
    <w:pPr>
      <w:ind w:left="480"/>
    </w:pPr>
  </w:style>
  <w:style w:type="paragraph" w:styleId="BodyTextIndent">
    <w:name w:val="Body Text Indent"/>
    <w:basedOn w:val="Normal"/>
    <w:rsid w:val="001453A8"/>
    <w:pPr>
      <w:widowControl/>
      <w:ind w:firstLine="720"/>
    </w:pPr>
    <w:rPr>
      <w:rFonts w:ascii="Times New Roman" w:eastAsia="Times New Roman" w:hAnsi="Times New Roman" w:cs="Times New Roman"/>
      <w:color w:val="auto"/>
      <w:sz w:val="28"/>
      <w:szCs w:val="20"/>
      <w:lang w:val="en-US" w:eastAsia="en-US"/>
    </w:rPr>
  </w:style>
  <w:style w:type="paragraph" w:customStyle="1" w:styleId="Frspaiere">
    <w:name w:val="Fără spațiere"/>
    <w:qFormat/>
    <w:rsid w:val="00DB5BAE"/>
    <w:rPr>
      <w:rFonts w:ascii="Calibri" w:eastAsia="Calibri" w:hAnsi="Calibri" w:cs="Times New Roman"/>
      <w:sz w:val="22"/>
      <w:szCs w:val="22"/>
    </w:rPr>
  </w:style>
  <w:style w:type="paragraph" w:styleId="BodyText0">
    <w:name w:val="Body Text"/>
    <w:basedOn w:val="Normal"/>
    <w:rsid w:val="00DB5BAE"/>
    <w:pPr>
      <w:spacing w:after="120"/>
    </w:pPr>
  </w:style>
  <w:style w:type="character" w:customStyle="1" w:styleId="Heading1Char">
    <w:name w:val="Heading 1 Char"/>
    <w:basedOn w:val="DefaultParagraphFont"/>
    <w:link w:val="Heading1"/>
    <w:rsid w:val="00DB5BAE"/>
    <w:rPr>
      <w:rFonts w:ascii="Arial" w:hAnsi="Arial"/>
      <w:i/>
      <w:sz w:val="24"/>
      <w:lang w:val="en-GB" w:eastAsia="en-US" w:bidi="ar-SA"/>
    </w:rPr>
  </w:style>
  <w:style w:type="paragraph" w:customStyle="1" w:styleId="BodyText21">
    <w:name w:val="Body Text 21"/>
    <w:basedOn w:val="Normal"/>
    <w:rsid w:val="00DB5BAE"/>
    <w:pPr>
      <w:jc w:val="both"/>
    </w:pPr>
    <w:rPr>
      <w:rFonts w:ascii="Times New Roman" w:eastAsia="Times New Roman" w:hAnsi="Times New Roman" w:cs="Times New Roman"/>
      <w:snapToGrid w:val="0"/>
      <w:color w:val="auto"/>
      <w:sz w:val="28"/>
      <w:szCs w:val="20"/>
      <w:lang w:val="en-AU" w:eastAsia="en-US"/>
    </w:rPr>
  </w:style>
  <w:style w:type="paragraph" w:styleId="BodyText22">
    <w:name w:val="Body Text 2"/>
    <w:basedOn w:val="Normal"/>
    <w:link w:val="BodyText2Char"/>
    <w:rsid w:val="00DB5BAE"/>
    <w:pPr>
      <w:widowControl/>
      <w:spacing w:after="120" w:line="480" w:lineRule="auto"/>
    </w:pPr>
    <w:rPr>
      <w:rFonts w:ascii="Times New Roman" w:eastAsia="Times New Roman" w:hAnsi="Times New Roman" w:cs="Times New Roman"/>
      <w:color w:val="auto"/>
      <w:lang w:val="en-US" w:eastAsia="en-US"/>
    </w:rPr>
  </w:style>
  <w:style w:type="character" w:customStyle="1" w:styleId="BodyText2Char">
    <w:name w:val="Body Text 2 Char"/>
    <w:basedOn w:val="DefaultParagraphFont"/>
    <w:link w:val="BodyText22"/>
    <w:rsid w:val="00DB5BAE"/>
    <w:rPr>
      <w:sz w:val="24"/>
      <w:szCs w:val="24"/>
      <w:lang w:val="en-US" w:eastAsia="en-US" w:bidi="ar-SA"/>
    </w:rPr>
  </w:style>
  <w:style w:type="paragraph" w:styleId="BodyTextIndent2">
    <w:name w:val="Body Text Indent 2"/>
    <w:basedOn w:val="Normal"/>
    <w:link w:val="BodyTextIndent2Char"/>
    <w:rsid w:val="00DB5BAE"/>
    <w:pPr>
      <w:widowControl/>
      <w:spacing w:after="120" w:line="480" w:lineRule="auto"/>
      <w:ind w:left="360"/>
    </w:pPr>
    <w:rPr>
      <w:rFonts w:ascii="Times New Roman" w:eastAsia="Times New Roman" w:hAnsi="Times New Roman" w:cs="Times New Roman"/>
      <w:color w:val="auto"/>
      <w:lang w:val="en-US" w:eastAsia="en-US"/>
    </w:rPr>
  </w:style>
  <w:style w:type="character" w:customStyle="1" w:styleId="BodyTextIndent2Char">
    <w:name w:val="Body Text Indent 2 Char"/>
    <w:basedOn w:val="DefaultParagraphFont"/>
    <w:link w:val="BodyTextIndent2"/>
    <w:rsid w:val="00DB5BAE"/>
    <w:rPr>
      <w:sz w:val="24"/>
      <w:szCs w:val="24"/>
      <w:lang w:val="en-US" w:eastAsia="en-US" w:bidi="ar-SA"/>
    </w:rPr>
  </w:style>
  <w:style w:type="paragraph" w:styleId="PlainText">
    <w:name w:val="Plain Text"/>
    <w:basedOn w:val="Normal"/>
    <w:link w:val="PlainTextChar"/>
    <w:rsid w:val="00DB5BAE"/>
    <w:pPr>
      <w:widowControl/>
    </w:pPr>
    <w:rPr>
      <w:rFonts w:eastAsia="Times New Roman" w:cs="Times New Roman"/>
      <w:color w:val="auto"/>
      <w:sz w:val="20"/>
      <w:szCs w:val="20"/>
      <w:lang w:val="en-US" w:eastAsia="en-US"/>
    </w:rPr>
  </w:style>
  <w:style w:type="character" w:customStyle="1" w:styleId="PlainTextChar">
    <w:name w:val="Plain Text Char"/>
    <w:basedOn w:val="DefaultParagraphFont"/>
    <w:link w:val="PlainText"/>
    <w:rsid w:val="00DB5BAE"/>
    <w:rPr>
      <w:rFonts w:ascii="Courier New" w:hAnsi="Courier New"/>
      <w:lang w:val="en-US" w:eastAsia="en-US" w:bidi="ar-SA"/>
    </w:rPr>
  </w:style>
  <w:style w:type="paragraph" w:styleId="Footer">
    <w:name w:val="footer"/>
    <w:basedOn w:val="Normal"/>
    <w:rsid w:val="009C48BD"/>
    <w:pPr>
      <w:tabs>
        <w:tab w:val="center" w:pos="4320"/>
        <w:tab w:val="right" w:pos="8640"/>
      </w:tabs>
    </w:pPr>
    <w:rPr>
      <w:rFonts w:ascii="Times New Roman" w:eastAsia="Times New Roman" w:hAnsi="Times New Roman" w:cs="Times New Roman"/>
      <w:color w:val="auto"/>
      <w:sz w:val="20"/>
      <w:szCs w:val="20"/>
      <w:lang w:val="en-US"/>
    </w:rPr>
  </w:style>
  <w:style w:type="character" w:customStyle="1" w:styleId="tpa1">
    <w:name w:val="tpa1"/>
    <w:basedOn w:val="DefaultParagraphFont"/>
    <w:rsid w:val="00285EAE"/>
  </w:style>
  <w:style w:type="character" w:customStyle="1" w:styleId="tpt1">
    <w:name w:val="tpt1"/>
    <w:basedOn w:val="DefaultParagraphFont"/>
    <w:rsid w:val="00156242"/>
  </w:style>
  <w:style w:type="character" w:customStyle="1" w:styleId="a">
    <w:name w:val="a"/>
    <w:basedOn w:val="DefaultParagraphFont"/>
    <w:rsid w:val="00F75A8E"/>
  </w:style>
  <w:style w:type="character" w:customStyle="1" w:styleId="apple-converted-space">
    <w:name w:val="apple-converted-space"/>
    <w:basedOn w:val="DefaultParagraphFont"/>
    <w:rsid w:val="00F75A8E"/>
  </w:style>
  <w:style w:type="character" w:customStyle="1" w:styleId="l7">
    <w:name w:val="l7"/>
    <w:basedOn w:val="DefaultParagraphFont"/>
    <w:rsid w:val="00F75A8E"/>
  </w:style>
  <w:style w:type="character" w:customStyle="1" w:styleId="l6">
    <w:name w:val="l6"/>
    <w:basedOn w:val="DefaultParagraphFont"/>
    <w:rsid w:val="00F75A8E"/>
  </w:style>
  <w:style w:type="character" w:customStyle="1" w:styleId="l8">
    <w:name w:val="l8"/>
    <w:basedOn w:val="DefaultParagraphFont"/>
    <w:rsid w:val="00F75A8E"/>
  </w:style>
  <w:style w:type="paragraph" w:customStyle="1" w:styleId="p0">
    <w:name w:val="p0"/>
    <w:basedOn w:val="Normal"/>
    <w:rsid w:val="00B44816"/>
    <w:pPr>
      <w:widowControl/>
    </w:pPr>
    <w:rPr>
      <w:rFonts w:ascii="Times New Roman" w:eastAsia="Times New Roman" w:hAnsi="Times New Roman" w:cs="Times New Roman"/>
      <w:color w:val="auto"/>
      <w:lang w:val="en-US" w:eastAsia="en-US"/>
    </w:rPr>
  </w:style>
  <w:style w:type="paragraph" w:customStyle="1" w:styleId="Indentcorptext31">
    <w:name w:val="Indent corp text 31"/>
    <w:basedOn w:val="Normal"/>
    <w:rsid w:val="003821A6"/>
    <w:pPr>
      <w:widowControl/>
      <w:suppressAutoHyphens/>
      <w:spacing w:after="120"/>
      <w:ind w:left="283"/>
    </w:pPr>
    <w:rPr>
      <w:rFonts w:ascii="Times New Roman" w:eastAsia="Times New Roman" w:hAnsi="Times New Roman" w:cs="Times New Roman"/>
      <w:color w:val="auto"/>
      <w:sz w:val="16"/>
      <w:szCs w:val="16"/>
      <w:lang w:val="fr-FR" w:eastAsia="ar-SA"/>
    </w:rPr>
  </w:style>
  <w:style w:type="paragraph" w:customStyle="1" w:styleId="Char">
    <w:name w:val="Char"/>
    <w:basedOn w:val="Normal"/>
    <w:rsid w:val="00AF08A9"/>
    <w:pPr>
      <w:widowControl/>
    </w:pPr>
    <w:rPr>
      <w:rFonts w:ascii="Times New Roman" w:eastAsia="Times New Roman" w:hAnsi="Times New Roman" w:cs="Times New Roman"/>
      <w:color w:val="auto"/>
      <w:lang w:val="pl-PL" w:eastAsia="pl-PL"/>
    </w:rPr>
  </w:style>
  <w:style w:type="paragraph" w:styleId="ListParagraph">
    <w:name w:val="List Paragraph"/>
    <w:basedOn w:val="Normal"/>
    <w:uiPriority w:val="34"/>
    <w:qFormat/>
    <w:rsid w:val="009B2FDD"/>
    <w:pPr>
      <w:ind w:left="720"/>
      <w:contextualSpacing/>
    </w:pPr>
  </w:style>
  <w:style w:type="paragraph" w:customStyle="1" w:styleId="Char0">
    <w:name w:val="Char"/>
    <w:basedOn w:val="Normal"/>
    <w:rsid w:val="00671FDA"/>
    <w:pPr>
      <w:widowControl/>
    </w:pPr>
    <w:rPr>
      <w:rFonts w:ascii="Times New Roman" w:eastAsia="Times New Roman" w:hAnsi="Times New Roman" w:cs="Times New Roman"/>
      <w:color w:val="auto"/>
      <w:lang w:val="pl-PL" w:eastAsia="pl-PL"/>
    </w:rPr>
  </w:style>
  <w:style w:type="paragraph" w:customStyle="1" w:styleId="Char1">
    <w:name w:val="Char"/>
    <w:basedOn w:val="Normal"/>
    <w:rsid w:val="004218C6"/>
    <w:pPr>
      <w:widowControl/>
    </w:pPr>
    <w:rPr>
      <w:rFonts w:ascii="Times New Roman" w:eastAsia="Times New Roman" w:hAnsi="Times New Roman" w:cs="Times New Roman"/>
      <w:color w:val="auto"/>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4059213">
      <w:bodyDiv w:val="1"/>
      <w:marLeft w:val="0"/>
      <w:marRight w:val="0"/>
      <w:marTop w:val="0"/>
      <w:marBottom w:val="0"/>
      <w:divBdr>
        <w:top w:val="none" w:sz="0" w:space="0" w:color="auto"/>
        <w:left w:val="none" w:sz="0" w:space="0" w:color="auto"/>
        <w:bottom w:val="none" w:sz="0" w:space="0" w:color="auto"/>
        <w:right w:val="none" w:sz="0" w:space="0" w:color="auto"/>
      </w:divBdr>
      <w:divsChild>
        <w:div w:id="203909622">
          <w:marLeft w:val="0"/>
          <w:marRight w:val="0"/>
          <w:marTop w:val="0"/>
          <w:marBottom w:val="0"/>
          <w:divBdr>
            <w:top w:val="none" w:sz="0" w:space="0" w:color="auto"/>
            <w:left w:val="none" w:sz="0" w:space="0" w:color="auto"/>
            <w:bottom w:val="none" w:sz="0" w:space="0" w:color="auto"/>
            <w:right w:val="none" w:sz="0" w:space="0" w:color="auto"/>
          </w:divBdr>
        </w:div>
        <w:div w:id="451755302">
          <w:marLeft w:val="0"/>
          <w:marRight w:val="0"/>
          <w:marTop w:val="0"/>
          <w:marBottom w:val="0"/>
          <w:divBdr>
            <w:top w:val="none" w:sz="0" w:space="0" w:color="auto"/>
            <w:left w:val="none" w:sz="0" w:space="0" w:color="auto"/>
            <w:bottom w:val="none" w:sz="0" w:space="0" w:color="auto"/>
            <w:right w:val="none" w:sz="0" w:space="0" w:color="auto"/>
          </w:divBdr>
        </w:div>
        <w:div w:id="553321695">
          <w:marLeft w:val="0"/>
          <w:marRight w:val="0"/>
          <w:marTop w:val="0"/>
          <w:marBottom w:val="0"/>
          <w:divBdr>
            <w:top w:val="none" w:sz="0" w:space="0" w:color="auto"/>
            <w:left w:val="none" w:sz="0" w:space="0" w:color="auto"/>
            <w:bottom w:val="none" w:sz="0" w:space="0" w:color="auto"/>
            <w:right w:val="none" w:sz="0" w:space="0" w:color="auto"/>
          </w:divBdr>
        </w:div>
        <w:div w:id="582449884">
          <w:marLeft w:val="0"/>
          <w:marRight w:val="0"/>
          <w:marTop w:val="0"/>
          <w:marBottom w:val="0"/>
          <w:divBdr>
            <w:top w:val="none" w:sz="0" w:space="0" w:color="auto"/>
            <w:left w:val="none" w:sz="0" w:space="0" w:color="auto"/>
            <w:bottom w:val="none" w:sz="0" w:space="0" w:color="auto"/>
            <w:right w:val="none" w:sz="0" w:space="0" w:color="auto"/>
          </w:divBdr>
        </w:div>
        <w:div w:id="714811899">
          <w:marLeft w:val="0"/>
          <w:marRight w:val="0"/>
          <w:marTop w:val="0"/>
          <w:marBottom w:val="0"/>
          <w:divBdr>
            <w:top w:val="none" w:sz="0" w:space="0" w:color="auto"/>
            <w:left w:val="none" w:sz="0" w:space="0" w:color="auto"/>
            <w:bottom w:val="none" w:sz="0" w:space="0" w:color="auto"/>
            <w:right w:val="none" w:sz="0" w:space="0" w:color="auto"/>
          </w:divBdr>
        </w:div>
        <w:div w:id="904334240">
          <w:marLeft w:val="0"/>
          <w:marRight w:val="0"/>
          <w:marTop w:val="0"/>
          <w:marBottom w:val="0"/>
          <w:divBdr>
            <w:top w:val="none" w:sz="0" w:space="0" w:color="auto"/>
            <w:left w:val="none" w:sz="0" w:space="0" w:color="auto"/>
            <w:bottom w:val="none" w:sz="0" w:space="0" w:color="auto"/>
            <w:right w:val="none" w:sz="0" w:space="0" w:color="auto"/>
          </w:divBdr>
        </w:div>
        <w:div w:id="1339622781">
          <w:marLeft w:val="0"/>
          <w:marRight w:val="0"/>
          <w:marTop w:val="0"/>
          <w:marBottom w:val="0"/>
          <w:divBdr>
            <w:top w:val="none" w:sz="0" w:space="0" w:color="auto"/>
            <w:left w:val="none" w:sz="0" w:space="0" w:color="auto"/>
            <w:bottom w:val="none" w:sz="0" w:space="0" w:color="auto"/>
            <w:right w:val="none" w:sz="0" w:space="0" w:color="auto"/>
          </w:divBdr>
        </w:div>
        <w:div w:id="1701474650">
          <w:marLeft w:val="0"/>
          <w:marRight w:val="0"/>
          <w:marTop w:val="0"/>
          <w:marBottom w:val="0"/>
          <w:divBdr>
            <w:top w:val="none" w:sz="0" w:space="0" w:color="auto"/>
            <w:left w:val="none" w:sz="0" w:space="0" w:color="auto"/>
            <w:bottom w:val="none" w:sz="0" w:space="0" w:color="auto"/>
            <w:right w:val="none" w:sz="0" w:space="0" w:color="auto"/>
          </w:divBdr>
        </w:div>
        <w:div w:id="1856117854">
          <w:marLeft w:val="0"/>
          <w:marRight w:val="0"/>
          <w:marTop w:val="0"/>
          <w:marBottom w:val="0"/>
          <w:divBdr>
            <w:top w:val="none" w:sz="0" w:space="0" w:color="auto"/>
            <w:left w:val="none" w:sz="0" w:space="0" w:color="auto"/>
            <w:bottom w:val="none" w:sz="0" w:space="0" w:color="auto"/>
            <w:right w:val="none" w:sz="0" w:space="0" w:color="auto"/>
          </w:divBdr>
        </w:div>
        <w:div w:id="1929458606">
          <w:marLeft w:val="0"/>
          <w:marRight w:val="0"/>
          <w:marTop w:val="0"/>
          <w:marBottom w:val="0"/>
          <w:divBdr>
            <w:top w:val="none" w:sz="0" w:space="0" w:color="auto"/>
            <w:left w:val="none" w:sz="0" w:space="0" w:color="auto"/>
            <w:bottom w:val="none" w:sz="0" w:space="0" w:color="auto"/>
            <w:right w:val="none" w:sz="0" w:space="0" w:color="auto"/>
          </w:divBdr>
        </w:div>
        <w:div w:id="20066659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610</TotalTime>
  <Pages>18</Pages>
  <Words>6865</Words>
  <Characters>39131</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Swann</dc:creator>
  <cp:lastModifiedBy>TLCenter</cp:lastModifiedBy>
  <cp:revision>39</cp:revision>
  <cp:lastPrinted>2018-11-26T09:59:00Z</cp:lastPrinted>
  <dcterms:created xsi:type="dcterms:W3CDTF">2018-09-10T10:25:00Z</dcterms:created>
  <dcterms:modified xsi:type="dcterms:W3CDTF">2018-11-26T09:59:00Z</dcterms:modified>
</cp:coreProperties>
</file>